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3D02F3" w:rsidRDefault="00CC6DA8" w:rsidP="004D4BF7">
      <w:pPr>
        <w:spacing w:line="320" w:lineRule="atLeast"/>
        <w:rPr>
          <w:rFonts w:ascii="Times New Roman" w:eastAsia="黑体" w:hAnsi="Times New Roman" w:cs="Times New Roman"/>
          <w:color w:val="FF0000"/>
          <w:spacing w:val="10"/>
          <w:szCs w:val="21"/>
        </w:rPr>
      </w:pPr>
      <w:r w:rsidRPr="003D02F3">
        <w:rPr>
          <w:rFonts w:ascii="Times New Roman" w:eastAsia="黑体" w:hAnsi="Times New Roman" w:cs="Times New Roman"/>
          <w:noProof/>
          <w:spacing w:val="10"/>
        </w:rPr>
        <mc:AlternateContent>
          <mc:Choice Requires="wps">
            <w:drawing>
              <wp:anchor distT="0" distB="0" distL="114300" distR="114300" simplePos="0" relativeHeight="251687936" behindDoc="0" locked="0" layoutInCell="1" allowOverlap="1">
                <wp:simplePos x="0" y="0"/>
                <wp:positionH relativeFrom="column">
                  <wp:posOffset>-663171</wp:posOffset>
                </wp:positionH>
                <wp:positionV relativeFrom="page">
                  <wp:posOffset>689668</wp:posOffset>
                </wp:positionV>
                <wp:extent cx="414020" cy="8125460"/>
                <wp:effectExtent l="0" t="0" r="0" b="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2E92" w:rsidRDefault="00C62E92"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52.2pt;margin-top:54.3pt;width:32.6pt;height:63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" filled="f" stroked="f" strokeweight=".5pt">
                <v:textbox style="layout-flow:vertical-ideographic">
                  <w:txbxContent>
                    <w:p w:rsidR="00C62E92" w:rsidRDefault="00C62E92"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866EDF" w:rsidRPr="003D02F3">
        <w:rPr>
          <w:rFonts w:ascii="Times New Roman" w:eastAsia="黑体" w:hAnsi="Times New Roman" w:cs="Times New Roman"/>
          <w:spacing w:val="10"/>
          <w:szCs w:val="21"/>
        </w:rPr>
        <w:t>绝密</w:t>
      </w:r>
      <w:r w:rsidR="00866EDF" w:rsidRPr="003D02F3">
        <w:rPr>
          <w:rFonts w:ascii="Segoe UI Symbol" w:eastAsia="黑体" w:hAnsi="Segoe UI Symbol" w:cs="Segoe UI Symbol"/>
          <w:spacing w:val="10"/>
          <w:szCs w:val="21"/>
        </w:rPr>
        <w:t>★</w:t>
      </w:r>
      <w:r w:rsidR="00866EDF" w:rsidRPr="003D02F3">
        <w:rPr>
          <w:rFonts w:ascii="Times New Roman" w:eastAsia="黑体" w:hAnsi="Times New Roman" w:cs="Times New Roman"/>
          <w:spacing w:val="10"/>
          <w:szCs w:val="21"/>
        </w:rPr>
        <w:t>启</w:t>
      </w:r>
      <w:r w:rsidR="00D8472D" w:rsidRPr="003D02F3">
        <w:rPr>
          <w:rFonts w:ascii="Times New Roman" w:eastAsia="黑体" w:hAnsi="Times New Roman" w:cs="Times New Roman"/>
          <w:spacing w:val="10"/>
          <w:szCs w:val="21"/>
        </w:rPr>
        <w:t>用</w:t>
      </w:r>
      <w:r w:rsidR="00866EDF" w:rsidRPr="003D02F3">
        <w:rPr>
          <w:rFonts w:ascii="Times New Roman" w:eastAsia="黑体" w:hAnsi="Times New Roman" w:cs="Times New Roman"/>
          <w:spacing w:val="10"/>
          <w:szCs w:val="21"/>
        </w:rPr>
        <w:t>前</w:t>
      </w:r>
    </w:p>
    <w:p w:rsidR="00D501A8" w:rsidRPr="003D02F3" w:rsidRDefault="00D501A8" w:rsidP="00D501A8">
      <w:pPr>
        <w:shd w:val="clear" w:color="000000" w:fill="auto"/>
        <w:spacing w:beforeLines="50" w:before="120" w:afterLines="50" w:after="120" w:line="460" w:lineRule="atLeast"/>
        <w:jc w:val="center"/>
        <w:rPr>
          <w:rFonts w:ascii="Times New Roman" w:eastAsia="宋体" w:hAnsi="Times New Roman" w:cs="Times New Roman"/>
          <w:color w:val="000000" w:themeColor="text1"/>
          <w:sz w:val="32"/>
          <w:szCs w:val="32"/>
        </w:rPr>
      </w:pPr>
      <w:r w:rsidRPr="003D02F3">
        <w:rPr>
          <w:rFonts w:ascii="Times New Roman" w:eastAsia="宋体" w:hAnsi="Times New Roman" w:cs="Times New Roman"/>
          <w:color w:val="000000" w:themeColor="text1"/>
          <w:sz w:val="32"/>
          <w:szCs w:val="32"/>
        </w:rPr>
        <w:t>福建省</w:t>
      </w:r>
      <w:r w:rsidRPr="003D02F3">
        <w:rPr>
          <w:rFonts w:ascii="Times New Roman" w:eastAsia="宋体" w:hAnsi="Times New Roman" w:cs="Times New Roman"/>
          <w:color w:val="000000" w:themeColor="text1"/>
          <w:sz w:val="32"/>
          <w:szCs w:val="32"/>
        </w:rPr>
        <w:t>2019</w:t>
      </w:r>
      <w:r w:rsidRPr="003D02F3">
        <w:rPr>
          <w:rFonts w:ascii="Times New Roman" w:eastAsia="宋体" w:hAnsi="Times New Roman" w:cs="Times New Roman"/>
          <w:color w:val="000000" w:themeColor="text1"/>
          <w:sz w:val="32"/>
          <w:szCs w:val="32"/>
        </w:rPr>
        <w:t>年初中学生毕业和高中阶段学校招生考试</w:t>
      </w:r>
    </w:p>
    <w:p w:rsidR="00BD519F" w:rsidRPr="003D02F3" w:rsidRDefault="00BD519F" w:rsidP="00975BE3">
      <w:pPr>
        <w:spacing w:beforeLines="50" w:before="120" w:afterLines="50" w:after="120" w:line="320" w:lineRule="atLeast"/>
        <w:jc w:val="center"/>
        <w:rPr>
          <w:rFonts w:ascii="Times New Roman" w:eastAsia="黑体" w:hAnsi="Times New Roman" w:cs="Times New Roman"/>
          <w:bCs/>
          <w:sz w:val="44"/>
          <w:szCs w:val="44"/>
        </w:rPr>
      </w:pPr>
      <w:r w:rsidRPr="003D02F3">
        <w:rPr>
          <w:rFonts w:ascii="Times New Roman" w:eastAsia="黑体" w:hAnsi="Times New Roman" w:cs="Times New Roman"/>
          <w:bCs/>
          <w:sz w:val="44"/>
          <w:szCs w:val="44"/>
        </w:rPr>
        <w:t>英</w:t>
      </w:r>
      <w:r w:rsidRPr="003D02F3">
        <w:rPr>
          <w:rFonts w:ascii="Times New Roman" w:eastAsia="黑体" w:hAnsi="Times New Roman" w:cs="Times New Roman"/>
          <w:bCs/>
          <w:sz w:val="44"/>
          <w:szCs w:val="44"/>
        </w:rPr>
        <w:t xml:space="preserve">  </w:t>
      </w:r>
      <w:r w:rsidRPr="003D02F3">
        <w:rPr>
          <w:rFonts w:ascii="Times New Roman" w:eastAsia="黑体" w:hAnsi="Times New Roman" w:cs="Times New Roman"/>
          <w:bCs/>
          <w:sz w:val="44"/>
          <w:szCs w:val="44"/>
        </w:rPr>
        <w:t>语</w:t>
      </w:r>
    </w:p>
    <w:p w:rsidR="00D501A8" w:rsidRPr="003D02F3" w:rsidRDefault="00CC6DA8" w:rsidP="00D501A8">
      <w:pPr>
        <w:spacing w:line="320" w:lineRule="atLeast"/>
        <w:jc w:val="center"/>
        <w:rPr>
          <w:rFonts w:ascii="Times New Roman" w:eastAsia="宋体" w:hAnsi="Times New Roman" w:cs="Times New Roman"/>
          <w:bCs/>
          <w:szCs w:val="21"/>
        </w:rPr>
      </w:pPr>
      <w:r w:rsidRPr="003D02F3">
        <w:rPr>
          <w:rFonts w:ascii="Times New Roman" w:eastAsia="楷体" w:hAnsi="Times New Roman" w:cs="Times New Roman"/>
          <w:noProof/>
          <w:sz w:val="32"/>
          <w:szCs w:val="32"/>
        </w:rPr>
        <mc:AlternateContent>
          <mc:Choice Requires="wps">
            <w:drawing>
              <wp:anchor distT="0" distB="0" distL="114300" distR="114300" simplePos="0" relativeHeight="251689984" behindDoc="0" locked="0" layoutInCell="1" allowOverlap="1">
                <wp:simplePos x="0" y="0"/>
                <wp:positionH relativeFrom="column">
                  <wp:posOffset>-1009650</wp:posOffset>
                </wp:positionH>
                <wp:positionV relativeFrom="page">
                  <wp:posOffset>2011045</wp:posOffset>
                </wp:positionV>
                <wp:extent cx="414020" cy="568452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2E92" w:rsidRPr="007B4793" w:rsidRDefault="00C62E92"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3" o:spid="_x0000_s1027" type="#_x0000_t202" style="position:absolute;left:0;text-align:left;margin-left:-79.5pt;margin-top:158.35pt;width:32.6pt;height:44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" filled="f" stroked="f" strokeweight=".5pt">
                <v:textbox style="layout-flow:vertical;mso-layout-flow-alt:bottom-to-top">
                  <w:txbxContent>
                    <w:p w:rsidR="00C62E92" w:rsidRPr="007B4793" w:rsidRDefault="00C62E92"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7B1C2E" w:rsidRPr="007B1C2E">
        <w:rPr>
          <w:rFonts w:ascii="宋体" w:eastAsia="宋体" w:hAnsi="Times New Roman" w:cs="Times New Roman"/>
          <w:bCs/>
          <w:szCs w:val="21"/>
        </w:rPr>
        <w:t>(</w:t>
      </w:r>
      <w:r w:rsidR="00504AE8" w:rsidRPr="003D02F3">
        <w:rPr>
          <w:rFonts w:ascii="Times New Roman" w:eastAsia="楷体" w:hAnsi="Times New Roman" w:cs="Times New Roman"/>
          <w:bCs/>
          <w:szCs w:val="21"/>
        </w:rPr>
        <w:t>考试时间</w:t>
      </w:r>
      <w:r w:rsidR="00D51BC3" w:rsidRPr="003D02F3">
        <w:rPr>
          <w:rFonts w:ascii="Times New Roman" w:eastAsia="楷体" w:hAnsi="Times New Roman" w:cs="Times New Roman"/>
          <w:bCs/>
          <w:szCs w:val="21"/>
        </w:rPr>
        <w:t>1</w:t>
      </w:r>
      <w:r w:rsidR="00D501A8" w:rsidRPr="003D02F3">
        <w:rPr>
          <w:rFonts w:ascii="Times New Roman" w:eastAsia="楷体" w:hAnsi="Times New Roman" w:cs="Times New Roman"/>
          <w:bCs/>
          <w:szCs w:val="21"/>
        </w:rPr>
        <w:t>5</w:t>
      </w:r>
      <w:r w:rsidR="00D51BC3" w:rsidRPr="003D02F3">
        <w:rPr>
          <w:rFonts w:ascii="Times New Roman" w:eastAsia="楷体" w:hAnsi="Times New Roman" w:cs="Times New Roman"/>
          <w:bCs/>
          <w:szCs w:val="21"/>
        </w:rPr>
        <w:t>0</w:t>
      </w:r>
      <w:r w:rsidR="000E1D30" w:rsidRPr="003D02F3">
        <w:rPr>
          <w:rFonts w:ascii="Times New Roman" w:eastAsia="楷体" w:hAnsi="Times New Roman" w:cs="Times New Roman"/>
          <w:bCs/>
          <w:szCs w:val="21"/>
        </w:rPr>
        <w:t>分钟</w:t>
      </w:r>
      <w:r w:rsidR="00984D85" w:rsidRPr="003D02F3">
        <w:rPr>
          <w:rFonts w:ascii="Times New Roman" w:eastAsia="楷体" w:hAnsi="Times New Roman" w:cs="Times New Roman"/>
          <w:bCs/>
          <w:szCs w:val="21"/>
        </w:rPr>
        <w:t>,</w:t>
      </w:r>
      <w:r w:rsidR="00984D85" w:rsidRPr="003D02F3">
        <w:rPr>
          <w:rFonts w:ascii="Times New Roman" w:eastAsia="楷体" w:hAnsi="Times New Roman" w:cs="Times New Roman"/>
          <w:bCs/>
          <w:szCs w:val="21"/>
        </w:rPr>
        <w:t>满分</w:t>
      </w:r>
      <w:r w:rsidR="00984D85" w:rsidRPr="003D02F3">
        <w:rPr>
          <w:rFonts w:ascii="Times New Roman" w:eastAsia="楷体" w:hAnsi="Times New Roman" w:cs="Times New Roman"/>
          <w:bCs/>
          <w:szCs w:val="21"/>
        </w:rPr>
        <w:t>120</w:t>
      </w:r>
      <w:r w:rsidR="00984D85" w:rsidRPr="003D02F3">
        <w:rPr>
          <w:rFonts w:ascii="Times New Roman" w:eastAsia="楷体" w:hAnsi="Times New Roman" w:cs="Times New Roman"/>
          <w:bCs/>
          <w:szCs w:val="21"/>
        </w:rPr>
        <w:t>分</w:t>
      </w:r>
      <w:r w:rsidR="007B1C2E" w:rsidRPr="007B1C2E">
        <w:rPr>
          <w:rFonts w:ascii="宋体" w:eastAsia="宋体" w:hAnsi="Times New Roman" w:cs="Times New Roman"/>
          <w:bCs/>
          <w:szCs w:val="21"/>
        </w:rPr>
        <w:t>)</w:t>
      </w:r>
    </w:p>
    <w:p w:rsidR="00D501A8" w:rsidRPr="003D02F3" w:rsidRDefault="00D501A8" w:rsidP="00D501A8">
      <w:pPr>
        <w:spacing w:line="320" w:lineRule="atLeast"/>
        <w:jc w:val="left"/>
        <w:rPr>
          <w:rFonts w:ascii="Times New Roman" w:eastAsia="黑体" w:hAnsi="Times New Roman" w:cs="Times New Roman"/>
          <w:sz w:val="24"/>
          <w:szCs w:val="24"/>
        </w:rPr>
      </w:pPr>
      <w:r w:rsidRPr="003D02F3">
        <w:rPr>
          <w:rFonts w:ascii="Times New Roman" w:eastAsia="黑体" w:hAnsi="Times New Roman" w:cs="Times New Roman"/>
          <w:sz w:val="24"/>
          <w:szCs w:val="24"/>
        </w:rPr>
        <w:t>Ⅰ</w:t>
      </w:r>
      <w:r w:rsidR="00C90BAE" w:rsidRPr="00C90BAE">
        <w:rPr>
          <w:rFonts w:ascii="宋体" w:eastAsia="宋体" w:hAnsi="Times New Roman" w:cs="Times New Roman"/>
          <w:sz w:val="24"/>
          <w:szCs w:val="24"/>
        </w:rPr>
        <w:t>.</w:t>
      </w:r>
      <w:r w:rsidRPr="003D02F3">
        <w:rPr>
          <w:rFonts w:ascii="Times New Roman" w:eastAsia="黑体" w:hAnsi="Times New Roman" w:cs="Times New Roman"/>
          <w:sz w:val="24"/>
          <w:szCs w:val="24"/>
        </w:rPr>
        <w:t>听力（共三节，每小题</w:t>
      </w:r>
      <w:r w:rsidRPr="003D02F3">
        <w:rPr>
          <w:rFonts w:ascii="Times New Roman" w:eastAsia="黑体" w:hAnsi="Times New Roman" w:cs="Times New Roman"/>
          <w:sz w:val="24"/>
          <w:szCs w:val="24"/>
        </w:rPr>
        <w:t>1</w:t>
      </w:r>
      <w:r w:rsidR="00C90BAE" w:rsidRPr="00C90BAE">
        <w:rPr>
          <w:rFonts w:ascii="宋体" w:eastAsia="宋体" w:hAnsi="Times New Roman" w:cs="Times New Roman"/>
          <w:sz w:val="24"/>
          <w:szCs w:val="24"/>
        </w:rPr>
        <w:t>.</w:t>
      </w:r>
      <w:r w:rsidRPr="003D02F3">
        <w:rPr>
          <w:rFonts w:ascii="Times New Roman" w:eastAsia="黑体" w:hAnsi="Times New Roman" w:cs="Times New Roman"/>
          <w:sz w:val="24"/>
          <w:szCs w:val="24"/>
        </w:rPr>
        <w:t>5</w:t>
      </w:r>
      <w:r w:rsidRPr="003D02F3">
        <w:rPr>
          <w:rFonts w:ascii="Times New Roman" w:eastAsia="黑体" w:hAnsi="Times New Roman" w:cs="Times New Roman"/>
          <w:sz w:val="24"/>
          <w:szCs w:val="24"/>
        </w:rPr>
        <w:t>分，满分</w:t>
      </w:r>
      <w:r w:rsidRPr="003D02F3">
        <w:rPr>
          <w:rFonts w:ascii="Times New Roman" w:eastAsia="黑体" w:hAnsi="Times New Roman" w:cs="Times New Roman"/>
          <w:sz w:val="24"/>
          <w:szCs w:val="24"/>
        </w:rPr>
        <w:t>30</w:t>
      </w:r>
      <w:r w:rsidRPr="003D02F3">
        <w:rPr>
          <w:rFonts w:ascii="Times New Roman" w:eastAsia="黑体" w:hAnsi="Times New Roman" w:cs="Times New Roman"/>
          <w:sz w:val="24"/>
          <w:szCs w:val="24"/>
        </w:rPr>
        <w:t>分）</w:t>
      </w:r>
    </w:p>
    <w:p w:rsidR="00D501A8" w:rsidRPr="003D02F3" w:rsidRDefault="009820F4" w:rsidP="00D501A8">
      <w:pPr>
        <w:spacing w:line="320" w:lineRule="atLeast"/>
        <w:jc w:val="left"/>
        <w:rPr>
          <w:rFonts w:ascii="Times New Roman" w:eastAsia="黑体" w:hAnsi="Times New Roman" w:cs="Times New Roman"/>
          <w:bCs/>
          <w:szCs w:val="21"/>
        </w:rPr>
      </w:pPr>
      <w:r w:rsidRPr="003D02F3">
        <w:rPr>
          <w:rFonts w:ascii="Times New Roman" w:eastAsia="黑体" w:hAnsi="Times New Roman" w:cs="Times New Roman"/>
          <w:bCs/>
          <w:szCs w:val="21"/>
        </w:rPr>
        <w:t>第一节</w:t>
      </w:r>
      <w:r w:rsidRPr="003D02F3">
        <w:rPr>
          <w:rFonts w:ascii="Times New Roman" w:eastAsia="黑体" w:hAnsi="Times New Roman" w:cs="Times New Roman"/>
          <w:bCs/>
          <w:szCs w:val="21"/>
        </w:rPr>
        <w:t xml:space="preserve"> </w:t>
      </w:r>
      <w:r w:rsidRPr="003D02F3">
        <w:rPr>
          <w:rFonts w:ascii="Times New Roman" w:eastAsia="黑体" w:hAnsi="Times New Roman" w:cs="Times New Roman"/>
          <w:bCs/>
          <w:szCs w:val="21"/>
        </w:rPr>
        <w:t>听句子</w:t>
      </w:r>
      <w:r w:rsidRPr="003D02F3">
        <w:rPr>
          <w:rFonts w:ascii="Times New Roman" w:eastAsia="黑体" w:hAnsi="Times New Roman" w:cs="Times New Roman"/>
          <w:bCs/>
          <w:szCs w:val="21"/>
        </w:rPr>
        <w:t xml:space="preserve"> </w:t>
      </w:r>
      <w:r w:rsidRPr="003D02F3">
        <w:rPr>
          <w:rFonts w:ascii="Times New Roman" w:eastAsia="黑体" w:hAnsi="Times New Roman" w:cs="Times New Roman"/>
          <w:bCs/>
          <w:szCs w:val="21"/>
        </w:rPr>
        <w:t>听下面五个句子，从每小题所给的三幅图中选出与句子内容相符的选项。（每个句子读两遍）</w:t>
      </w:r>
    </w:p>
    <w:p w:rsidR="00D501A8" w:rsidRPr="003D02F3" w:rsidRDefault="00D501A8" w:rsidP="00D501A8">
      <w:pPr>
        <w:spacing w:line="320" w:lineRule="atLeast"/>
        <w:jc w:val="left"/>
        <w:rPr>
          <w:rFonts w:ascii="Times New Roman" w:eastAsia="宋体" w:hAnsi="Times New Roman" w:cs="Times New Roman"/>
          <w:bCs/>
          <w:szCs w:val="21"/>
        </w:rPr>
      </w:pPr>
      <w:r w:rsidRPr="003D02F3">
        <w:rPr>
          <w:rFonts w:ascii="Times New Roman" w:eastAsia="宋体" w:hAnsi="Times New Roman" w:cs="Times New Roman"/>
          <w:bCs/>
          <w:szCs w:val="21"/>
        </w:rPr>
        <w:t>1</w:t>
      </w:r>
      <w:r w:rsidR="00C90BAE" w:rsidRPr="00C90BAE">
        <w:rPr>
          <w:rFonts w:ascii="宋体" w:eastAsia="宋体" w:hAnsi="Times New Roman" w:cs="Times New Roman"/>
          <w:bCs/>
          <w:szCs w:val="21"/>
        </w:rPr>
        <w:t>.</w:t>
      </w:r>
    </w:p>
    <w:tbl>
      <w:tblPr>
        <w:tblW w:w="0" w:type="auto"/>
        <w:tblLook w:val="04A0" w:firstRow="1" w:lastRow="0" w:firstColumn="1" w:lastColumn="0" w:noHBand="0" w:noVBand="1"/>
      </w:tblPr>
      <w:tblGrid>
        <w:gridCol w:w="2655"/>
        <w:gridCol w:w="2655"/>
        <w:gridCol w:w="2656"/>
      </w:tblGrid>
      <w:tr w:rsidR="004D470E" w:rsidRPr="003D02F3" w:rsidTr="004D470E">
        <w:tc>
          <w:tcPr>
            <w:tcW w:w="2655" w:type="dxa"/>
          </w:tcPr>
          <w:p w:rsidR="004D470E" w:rsidRPr="003D02F3" w:rsidRDefault="004D470E" w:rsidP="00D501A8">
            <w:pPr>
              <w:spacing w:line="320" w:lineRule="atLeast"/>
              <w:jc w:val="left"/>
              <w:rPr>
                <w:rFonts w:ascii="Times New Roman" w:eastAsia="宋体" w:hAnsi="Times New Roman" w:cs="Times New Roman"/>
                <w:bCs/>
                <w:szCs w:val="21"/>
              </w:rPr>
            </w:pPr>
            <w:r w:rsidRPr="003D02F3">
              <w:rPr>
                <w:rFonts w:ascii="Times New Roman" w:hAnsi="Times New Roman" w:cs="Times New Roman"/>
                <w:b/>
                <w:noProof/>
                <w:spacing w:val="1"/>
                <w:position w:val="2"/>
              </w:rPr>
              <w:drawing>
                <wp:inline distT="0" distB="0" distL="0" distR="0" wp14:anchorId="6A49A814" wp14:editId="26C1E5E7">
                  <wp:extent cx="1135380" cy="9220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135380" cy="922020"/>
                          </a:xfrm>
                          <a:prstGeom prst="rect">
                            <a:avLst/>
                          </a:prstGeom>
                          <a:noFill/>
                          <a:ln>
                            <a:noFill/>
                          </a:ln>
                        </pic:spPr>
                      </pic:pic>
                    </a:graphicData>
                  </a:graphic>
                </wp:inline>
              </w:drawing>
            </w:r>
          </w:p>
        </w:tc>
        <w:tc>
          <w:tcPr>
            <w:tcW w:w="2655" w:type="dxa"/>
          </w:tcPr>
          <w:p w:rsidR="004D470E" w:rsidRPr="003D02F3" w:rsidRDefault="004D470E" w:rsidP="00D501A8">
            <w:pPr>
              <w:spacing w:line="320" w:lineRule="atLeast"/>
              <w:jc w:val="left"/>
              <w:rPr>
                <w:rFonts w:ascii="Times New Roman" w:eastAsia="宋体" w:hAnsi="Times New Roman" w:cs="Times New Roman"/>
                <w:bCs/>
                <w:szCs w:val="21"/>
              </w:rPr>
            </w:pPr>
            <w:r w:rsidRPr="003D02F3">
              <w:rPr>
                <w:rFonts w:ascii="Times New Roman" w:hAnsi="Times New Roman" w:cs="Times New Roman"/>
                <w:b/>
                <w:noProof/>
                <w:position w:val="2"/>
              </w:rPr>
              <w:drawing>
                <wp:inline distT="0" distB="0" distL="0" distR="0" wp14:anchorId="3028C62E" wp14:editId="2747AA4E">
                  <wp:extent cx="1059180" cy="9220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1059180" cy="922020"/>
                          </a:xfrm>
                          <a:prstGeom prst="rect">
                            <a:avLst/>
                          </a:prstGeom>
                          <a:noFill/>
                          <a:ln>
                            <a:noFill/>
                          </a:ln>
                        </pic:spPr>
                      </pic:pic>
                    </a:graphicData>
                  </a:graphic>
                </wp:inline>
              </w:drawing>
            </w:r>
          </w:p>
        </w:tc>
        <w:tc>
          <w:tcPr>
            <w:tcW w:w="2656" w:type="dxa"/>
          </w:tcPr>
          <w:p w:rsidR="004D470E" w:rsidRPr="003D02F3" w:rsidRDefault="004D470E" w:rsidP="00D501A8">
            <w:pPr>
              <w:spacing w:line="320" w:lineRule="atLeast"/>
              <w:jc w:val="left"/>
              <w:rPr>
                <w:rFonts w:ascii="Times New Roman" w:eastAsia="宋体" w:hAnsi="Times New Roman" w:cs="Times New Roman"/>
                <w:bCs/>
                <w:szCs w:val="21"/>
              </w:rPr>
            </w:pPr>
            <w:r w:rsidRPr="003D02F3">
              <w:rPr>
                <w:rFonts w:ascii="Times New Roman" w:hAnsi="Times New Roman" w:cs="Times New Roman"/>
                <w:b/>
                <w:noProof/>
              </w:rPr>
              <w:drawing>
                <wp:inline distT="0" distB="0" distL="0" distR="0">
                  <wp:extent cx="1089660" cy="952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1089660" cy="952500"/>
                          </a:xfrm>
                          <a:prstGeom prst="rect">
                            <a:avLst/>
                          </a:prstGeom>
                          <a:noFill/>
                          <a:ln>
                            <a:noFill/>
                          </a:ln>
                        </pic:spPr>
                      </pic:pic>
                    </a:graphicData>
                  </a:graphic>
                </wp:inline>
              </w:drawing>
            </w:r>
          </w:p>
        </w:tc>
      </w:tr>
      <w:tr w:rsidR="004D470E" w:rsidRPr="003D02F3" w:rsidTr="004D470E">
        <w:tc>
          <w:tcPr>
            <w:tcW w:w="2655" w:type="dxa"/>
          </w:tcPr>
          <w:p w:rsidR="004D470E" w:rsidRPr="003D02F3" w:rsidRDefault="004D470E" w:rsidP="004D470E">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A</w:t>
            </w:r>
          </w:p>
        </w:tc>
        <w:tc>
          <w:tcPr>
            <w:tcW w:w="2655" w:type="dxa"/>
          </w:tcPr>
          <w:p w:rsidR="004D470E" w:rsidRPr="003D02F3" w:rsidRDefault="004D470E" w:rsidP="004D470E">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B</w:t>
            </w:r>
          </w:p>
        </w:tc>
        <w:tc>
          <w:tcPr>
            <w:tcW w:w="2656" w:type="dxa"/>
          </w:tcPr>
          <w:p w:rsidR="004D470E" w:rsidRPr="003D02F3" w:rsidRDefault="004D470E" w:rsidP="004D470E">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C</w:t>
            </w:r>
          </w:p>
        </w:tc>
      </w:tr>
    </w:tbl>
    <w:p w:rsidR="00D501A8" w:rsidRPr="003D02F3" w:rsidRDefault="00D501A8" w:rsidP="00D501A8">
      <w:pPr>
        <w:spacing w:line="320" w:lineRule="atLeast"/>
        <w:jc w:val="left"/>
        <w:rPr>
          <w:rFonts w:ascii="Times New Roman" w:eastAsia="宋体" w:hAnsi="Times New Roman" w:cs="Times New Roman"/>
          <w:bCs/>
          <w:szCs w:val="21"/>
        </w:rPr>
      </w:pPr>
      <w:r w:rsidRPr="003D02F3">
        <w:rPr>
          <w:rFonts w:ascii="Times New Roman" w:eastAsia="宋体" w:hAnsi="Times New Roman" w:cs="Times New Roman"/>
          <w:bCs/>
          <w:szCs w:val="21"/>
        </w:rPr>
        <w:t>2</w:t>
      </w:r>
      <w:r w:rsidR="00C90BAE" w:rsidRPr="00C90BAE">
        <w:rPr>
          <w:rFonts w:ascii="宋体" w:eastAsia="宋体" w:hAnsi="Times New Roman" w:cs="Times New Roman"/>
          <w:bCs/>
          <w:szCs w:val="21"/>
        </w:rPr>
        <w:t>.</w:t>
      </w:r>
    </w:p>
    <w:tbl>
      <w:tblPr>
        <w:tblW w:w="0" w:type="auto"/>
        <w:tblLook w:val="04A0" w:firstRow="1" w:lastRow="0" w:firstColumn="1" w:lastColumn="0" w:noHBand="0" w:noVBand="1"/>
      </w:tblPr>
      <w:tblGrid>
        <w:gridCol w:w="2655"/>
        <w:gridCol w:w="2655"/>
        <w:gridCol w:w="2656"/>
      </w:tblGrid>
      <w:tr w:rsidR="004D470E" w:rsidRPr="003D02F3" w:rsidTr="004D470E">
        <w:tc>
          <w:tcPr>
            <w:tcW w:w="2655"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b/>
                <w:noProof/>
                <w:spacing w:val="1"/>
                <w:position w:val="1"/>
              </w:rPr>
              <w:drawing>
                <wp:inline distT="0" distB="0" distL="0" distR="0">
                  <wp:extent cx="1021080" cy="9448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021080" cy="944880"/>
                          </a:xfrm>
                          <a:prstGeom prst="rect">
                            <a:avLst/>
                          </a:prstGeom>
                          <a:noFill/>
                          <a:ln>
                            <a:noFill/>
                          </a:ln>
                        </pic:spPr>
                      </pic:pic>
                    </a:graphicData>
                  </a:graphic>
                </wp:inline>
              </w:drawing>
            </w:r>
          </w:p>
        </w:tc>
        <w:tc>
          <w:tcPr>
            <w:tcW w:w="2655"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b/>
                <w:noProof/>
                <w:position w:val="1"/>
              </w:rPr>
              <w:drawing>
                <wp:inline distT="0" distB="0" distL="0" distR="0">
                  <wp:extent cx="1089660" cy="944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089660" cy="944880"/>
                          </a:xfrm>
                          <a:prstGeom prst="rect">
                            <a:avLst/>
                          </a:prstGeom>
                          <a:noFill/>
                          <a:ln>
                            <a:noFill/>
                          </a:ln>
                        </pic:spPr>
                      </pic:pic>
                    </a:graphicData>
                  </a:graphic>
                </wp:inline>
              </w:drawing>
            </w:r>
          </w:p>
        </w:tc>
        <w:tc>
          <w:tcPr>
            <w:tcW w:w="2656"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b/>
                <w:noProof/>
                <w:w w:val="99"/>
              </w:rPr>
              <w:drawing>
                <wp:inline distT="0" distB="0" distL="0" distR="0">
                  <wp:extent cx="1165860" cy="952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eg"/>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a14:imgEffect>
                                  </a14:imgLayer>
                                </a14:imgProps>
                              </a:ext>
                              <a:ext uri="{28A0092B-C50C-407E-A947-70E740481C1C}">
                                <a14:useLocalDpi xmlns:a14="http://schemas.microsoft.com/office/drawing/2010/main" val="0"/>
                              </a:ext>
                            </a:extLst>
                          </a:blip>
                          <a:srcRect/>
                          <a:stretch>
                            <a:fillRect/>
                          </a:stretch>
                        </pic:blipFill>
                        <pic:spPr bwMode="auto">
                          <a:xfrm>
                            <a:off x="0" y="0"/>
                            <a:ext cx="1165860" cy="952500"/>
                          </a:xfrm>
                          <a:prstGeom prst="rect">
                            <a:avLst/>
                          </a:prstGeom>
                          <a:noFill/>
                          <a:ln>
                            <a:noFill/>
                          </a:ln>
                        </pic:spPr>
                      </pic:pic>
                    </a:graphicData>
                  </a:graphic>
                </wp:inline>
              </w:drawing>
            </w:r>
          </w:p>
        </w:tc>
      </w:tr>
      <w:tr w:rsidR="004D470E" w:rsidRPr="003D02F3" w:rsidTr="004D470E">
        <w:tc>
          <w:tcPr>
            <w:tcW w:w="2655"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A</w:t>
            </w:r>
          </w:p>
        </w:tc>
        <w:tc>
          <w:tcPr>
            <w:tcW w:w="2655"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B</w:t>
            </w:r>
          </w:p>
        </w:tc>
        <w:tc>
          <w:tcPr>
            <w:tcW w:w="2656"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C</w:t>
            </w:r>
          </w:p>
        </w:tc>
      </w:tr>
    </w:tbl>
    <w:p w:rsidR="00D501A8" w:rsidRPr="003D02F3" w:rsidRDefault="00D501A8" w:rsidP="00D501A8">
      <w:pPr>
        <w:spacing w:line="320" w:lineRule="atLeast"/>
        <w:jc w:val="left"/>
        <w:rPr>
          <w:rFonts w:ascii="Times New Roman" w:eastAsia="宋体" w:hAnsi="Times New Roman" w:cs="Times New Roman"/>
          <w:bCs/>
          <w:szCs w:val="21"/>
        </w:rPr>
      </w:pPr>
      <w:r w:rsidRPr="003D02F3">
        <w:rPr>
          <w:rFonts w:ascii="Times New Roman" w:eastAsia="宋体" w:hAnsi="Times New Roman" w:cs="Times New Roman"/>
          <w:bCs/>
          <w:szCs w:val="21"/>
        </w:rPr>
        <w:t>3</w:t>
      </w:r>
      <w:r w:rsidR="00C90BAE" w:rsidRPr="00C90BAE">
        <w:rPr>
          <w:rFonts w:ascii="宋体" w:eastAsia="宋体" w:hAnsi="Times New Roman" w:cs="Times New Roman"/>
          <w:bCs/>
          <w:szCs w:val="21"/>
        </w:rPr>
        <w:t>.</w:t>
      </w:r>
    </w:p>
    <w:tbl>
      <w:tblPr>
        <w:tblW w:w="0" w:type="auto"/>
        <w:tblLook w:val="04A0" w:firstRow="1" w:lastRow="0" w:firstColumn="1" w:lastColumn="0" w:noHBand="0" w:noVBand="1"/>
      </w:tblPr>
      <w:tblGrid>
        <w:gridCol w:w="2655"/>
        <w:gridCol w:w="2655"/>
        <w:gridCol w:w="2656"/>
      </w:tblGrid>
      <w:tr w:rsidR="004D470E" w:rsidRPr="003D02F3" w:rsidTr="004D470E">
        <w:tc>
          <w:tcPr>
            <w:tcW w:w="2655"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noProof/>
                <w:sz w:val="20"/>
              </w:rPr>
              <w:drawing>
                <wp:inline distT="0" distB="0" distL="0" distR="0">
                  <wp:extent cx="1310640" cy="88392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10640" cy="883920"/>
                          </a:xfrm>
                          <a:prstGeom prst="rect">
                            <a:avLst/>
                          </a:prstGeom>
                          <a:noFill/>
                          <a:ln>
                            <a:noFill/>
                          </a:ln>
                        </pic:spPr>
                      </pic:pic>
                    </a:graphicData>
                  </a:graphic>
                </wp:inline>
              </w:drawing>
            </w:r>
          </w:p>
        </w:tc>
        <w:tc>
          <w:tcPr>
            <w:tcW w:w="2655"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b/>
                <w:noProof/>
                <w:spacing w:val="1"/>
              </w:rPr>
              <w:drawing>
                <wp:inline distT="0" distB="0" distL="0" distR="0">
                  <wp:extent cx="1363980" cy="89916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eg"/>
                          <pic:cNvPicPr>
                            <a:picLocks noChangeAspect="1" noChangeArrowheads="1"/>
                          </pic:cNvPicPr>
                        </pic:nvPicPr>
                        <pic:blipFill>
                          <a:blip r:embed="rId21">
                            <a:extLst>
                              <a:ext uri="{BEBA8EAE-BF5A-486C-A8C5-ECC9F3942E4B}">
                                <a14:imgProps xmlns:a14="http://schemas.microsoft.com/office/drawing/2010/main">
                                  <a14:imgLayer r:embed="rId22">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363980" cy="899160"/>
                          </a:xfrm>
                          <a:prstGeom prst="rect">
                            <a:avLst/>
                          </a:prstGeom>
                          <a:noFill/>
                          <a:ln>
                            <a:noFill/>
                          </a:ln>
                        </pic:spPr>
                      </pic:pic>
                    </a:graphicData>
                  </a:graphic>
                </wp:inline>
              </w:drawing>
            </w:r>
          </w:p>
        </w:tc>
        <w:tc>
          <w:tcPr>
            <w:tcW w:w="2656"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noProof/>
                <w:sz w:val="20"/>
              </w:rPr>
              <w:drawing>
                <wp:inline distT="0" distB="0" distL="0" distR="0">
                  <wp:extent cx="1303020" cy="914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eg"/>
                          <pic:cNvPicPr>
                            <a:picLocks noChangeAspect="1" noChangeArrowheads="1"/>
                          </pic:cNvPicPr>
                        </pic:nvPicPr>
                        <pic:blipFill>
                          <a:blip r:embed="rId23">
                            <a:extLst>
                              <a:ext uri="{BEBA8EAE-BF5A-486C-A8C5-ECC9F3942E4B}">
                                <a14:imgProps xmlns:a14="http://schemas.microsoft.com/office/drawing/2010/main">
                                  <a14:imgLayer r:embed="rId24">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303020" cy="914400"/>
                          </a:xfrm>
                          <a:prstGeom prst="rect">
                            <a:avLst/>
                          </a:prstGeom>
                          <a:noFill/>
                          <a:ln>
                            <a:noFill/>
                          </a:ln>
                        </pic:spPr>
                      </pic:pic>
                    </a:graphicData>
                  </a:graphic>
                </wp:inline>
              </w:drawing>
            </w:r>
          </w:p>
        </w:tc>
      </w:tr>
      <w:tr w:rsidR="004D470E" w:rsidRPr="003D02F3" w:rsidTr="004D470E">
        <w:tc>
          <w:tcPr>
            <w:tcW w:w="2655"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A</w:t>
            </w:r>
          </w:p>
        </w:tc>
        <w:tc>
          <w:tcPr>
            <w:tcW w:w="2655"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B</w:t>
            </w:r>
          </w:p>
        </w:tc>
        <w:tc>
          <w:tcPr>
            <w:tcW w:w="2656"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C</w:t>
            </w:r>
          </w:p>
        </w:tc>
      </w:tr>
    </w:tbl>
    <w:p w:rsidR="00D501A8" w:rsidRPr="003D02F3" w:rsidRDefault="00D501A8" w:rsidP="00D501A8">
      <w:pPr>
        <w:spacing w:line="320" w:lineRule="atLeast"/>
        <w:jc w:val="left"/>
        <w:rPr>
          <w:rFonts w:ascii="Times New Roman" w:eastAsia="宋体" w:hAnsi="Times New Roman" w:cs="Times New Roman"/>
          <w:bCs/>
          <w:szCs w:val="21"/>
        </w:rPr>
      </w:pPr>
      <w:r w:rsidRPr="003D02F3">
        <w:rPr>
          <w:rFonts w:ascii="Times New Roman" w:eastAsia="宋体" w:hAnsi="Times New Roman" w:cs="Times New Roman"/>
          <w:bCs/>
          <w:szCs w:val="21"/>
        </w:rPr>
        <w:t>4</w:t>
      </w:r>
      <w:r w:rsidR="00C90BAE" w:rsidRPr="00C90BAE">
        <w:rPr>
          <w:rFonts w:ascii="宋体" w:eastAsia="宋体" w:hAnsi="Times New Roman" w:cs="Times New Roman"/>
          <w:bCs/>
          <w:szCs w:val="21"/>
        </w:rPr>
        <w:t>.</w:t>
      </w:r>
    </w:p>
    <w:tbl>
      <w:tblPr>
        <w:tblW w:w="0" w:type="auto"/>
        <w:tblLook w:val="04A0" w:firstRow="1" w:lastRow="0" w:firstColumn="1" w:lastColumn="0" w:noHBand="0" w:noVBand="1"/>
      </w:tblPr>
      <w:tblGrid>
        <w:gridCol w:w="2655"/>
        <w:gridCol w:w="2655"/>
        <w:gridCol w:w="2656"/>
      </w:tblGrid>
      <w:tr w:rsidR="004D470E" w:rsidRPr="003D02F3" w:rsidTr="004D470E">
        <w:tc>
          <w:tcPr>
            <w:tcW w:w="2655"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noProof/>
                <w:sz w:val="20"/>
              </w:rPr>
              <w:drawing>
                <wp:inline distT="0" distB="0" distL="0" distR="0">
                  <wp:extent cx="1226820" cy="952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eg"/>
                          <pic:cNvPicPr>
                            <a:picLocks noChangeAspect="1" noChangeArrowheads="1"/>
                          </pic:cNvPicPr>
                        </pic:nvPicPr>
                        <pic:blipFill>
                          <a:blip r:embed="rId25">
                            <a:extLst>
                              <a:ext uri="{BEBA8EAE-BF5A-486C-A8C5-ECC9F3942E4B}">
                                <a14:imgProps xmlns:a14="http://schemas.microsoft.com/office/drawing/2010/main">
                                  <a14:imgLayer r:embed="rId26">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226820" cy="952500"/>
                          </a:xfrm>
                          <a:prstGeom prst="rect">
                            <a:avLst/>
                          </a:prstGeom>
                          <a:noFill/>
                          <a:ln>
                            <a:noFill/>
                          </a:ln>
                        </pic:spPr>
                      </pic:pic>
                    </a:graphicData>
                  </a:graphic>
                </wp:inline>
              </w:drawing>
            </w:r>
          </w:p>
        </w:tc>
        <w:tc>
          <w:tcPr>
            <w:tcW w:w="2655"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noProof/>
                <w:sz w:val="20"/>
              </w:rPr>
              <w:drawing>
                <wp:inline distT="0" distB="0" distL="0" distR="0">
                  <wp:extent cx="1272540" cy="83820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a:picLocks noChangeAspect="1" noChangeArrowheads="1"/>
                          </pic:cNvPicPr>
                        </pic:nvPicPr>
                        <pic:blipFill>
                          <a:blip r:embed="rId27">
                            <a:extLst>
                              <a:ext uri="{BEBA8EAE-BF5A-486C-A8C5-ECC9F3942E4B}">
                                <a14:imgProps xmlns:a14="http://schemas.microsoft.com/office/drawing/2010/main">
                                  <a14:imgLayer r:embed="rId28">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272540" cy="838200"/>
                          </a:xfrm>
                          <a:prstGeom prst="rect">
                            <a:avLst/>
                          </a:prstGeom>
                          <a:noFill/>
                          <a:ln>
                            <a:noFill/>
                          </a:ln>
                        </pic:spPr>
                      </pic:pic>
                    </a:graphicData>
                  </a:graphic>
                </wp:inline>
              </w:drawing>
            </w:r>
          </w:p>
        </w:tc>
        <w:tc>
          <w:tcPr>
            <w:tcW w:w="2656"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noProof/>
                <w:sz w:val="20"/>
              </w:rPr>
              <w:drawing>
                <wp:inline distT="0" distB="0" distL="0" distR="0">
                  <wp:extent cx="1371600" cy="914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eg"/>
                          <pic:cNvPicPr>
                            <a:picLocks noChangeAspect="1" noChangeArrowheads="1"/>
                          </pic:cNvPicPr>
                        </pic:nvPicPr>
                        <pic:blipFill>
                          <a:blip r:embed="rId29">
                            <a:extLst>
                              <a:ext uri="{BEBA8EAE-BF5A-486C-A8C5-ECC9F3942E4B}">
                                <a14:imgProps xmlns:a14="http://schemas.microsoft.com/office/drawing/2010/main">
                                  <a14:imgLayer r:embed="rId30">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371600" cy="914400"/>
                          </a:xfrm>
                          <a:prstGeom prst="rect">
                            <a:avLst/>
                          </a:prstGeom>
                          <a:noFill/>
                          <a:ln>
                            <a:noFill/>
                          </a:ln>
                        </pic:spPr>
                      </pic:pic>
                    </a:graphicData>
                  </a:graphic>
                </wp:inline>
              </w:drawing>
            </w:r>
          </w:p>
        </w:tc>
      </w:tr>
      <w:tr w:rsidR="004D470E" w:rsidRPr="003D02F3" w:rsidTr="004D470E">
        <w:tc>
          <w:tcPr>
            <w:tcW w:w="2655"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A</w:t>
            </w:r>
          </w:p>
        </w:tc>
        <w:tc>
          <w:tcPr>
            <w:tcW w:w="2655"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B</w:t>
            </w:r>
          </w:p>
        </w:tc>
        <w:tc>
          <w:tcPr>
            <w:tcW w:w="2656"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C</w:t>
            </w:r>
          </w:p>
        </w:tc>
      </w:tr>
    </w:tbl>
    <w:p w:rsidR="00D501A8" w:rsidRPr="003D02F3" w:rsidRDefault="00D501A8" w:rsidP="00D501A8">
      <w:pPr>
        <w:spacing w:line="320" w:lineRule="atLeast"/>
        <w:jc w:val="left"/>
        <w:rPr>
          <w:rFonts w:ascii="Times New Roman" w:eastAsia="宋体" w:hAnsi="Times New Roman" w:cs="Times New Roman"/>
          <w:bCs/>
          <w:szCs w:val="21"/>
        </w:rPr>
      </w:pPr>
      <w:r w:rsidRPr="003D02F3">
        <w:rPr>
          <w:rFonts w:ascii="Times New Roman" w:eastAsia="宋体" w:hAnsi="Times New Roman" w:cs="Times New Roman"/>
          <w:bCs/>
          <w:szCs w:val="21"/>
        </w:rPr>
        <w:t>5</w:t>
      </w:r>
      <w:r w:rsidR="00C90BAE" w:rsidRPr="00C90BAE">
        <w:rPr>
          <w:rFonts w:ascii="宋体" w:eastAsia="宋体" w:hAnsi="Times New Roman" w:cs="Times New Roman"/>
          <w:bCs/>
          <w:szCs w:val="21"/>
        </w:rPr>
        <w:t>.</w:t>
      </w:r>
    </w:p>
    <w:tbl>
      <w:tblPr>
        <w:tblW w:w="0" w:type="auto"/>
        <w:tblLook w:val="04A0" w:firstRow="1" w:lastRow="0" w:firstColumn="1" w:lastColumn="0" w:noHBand="0" w:noVBand="1"/>
      </w:tblPr>
      <w:tblGrid>
        <w:gridCol w:w="2655"/>
        <w:gridCol w:w="2655"/>
        <w:gridCol w:w="2656"/>
      </w:tblGrid>
      <w:tr w:rsidR="004D470E" w:rsidRPr="003D02F3" w:rsidTr="004D470E">
        <w:tc>
          <w:tcPr>
            <w:tcW w:w="2655"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noProof/>
                <w:sz w:val="20"/>
              </w:rPr>
              <w:drawing>
                <wp:inline distT="0" distB="0" distL="0" distR="0">
                  <wp:extent cx="1264920" cy="9601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eg"/>
                          <pic:cNvPicPr>
                            <a:picLocks noChangeAspect="1" noChangeArrowheads="1"/>
                          </pic:cNvPicPr>
                        </pic:nvPicPr>
                        <pic:blipFill>
                          <a:blip r:embed="rId31">
                            <a:extLst>
                              <a:ext uri="{BEBA8EAE-BF5A-486C-A8C5-ECC9F3942E4B}">
                                <a14:imgProps xmlns:a14="http://schemas.microsoft.com/office/drawing/2010/main">
                                  <a14:imgLayer r:embed="rId32">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264920" cy="960120"/>
                          </a:xfrm>
                          <a:prstGeom prst="rect">
                            <a:avLst/>
                          </a:prstGeom>
                          <a:noFill/>
                          <a:ln>
                            <a:noFill/>
                          </a:ln>
                        </pic:spPr>
                      </pic:pic>
                    </a:graphicData>
                  </a:graphic>
                </wp:inline>
              </w:drawing>
            </w:r>
          </w:p>
        </w:tc>
        <w:tc>
          <w:tcPr>
            <w:tcW w:w="2655"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b/>
                <w:noProof/>
                <w:position w:val="2"/>
              </w:rPr>
              <w:drawing>
                <wp:inline distT="0" distB="0" distL="0" distR="0">
                  <wp:extent cx="1219200" cy="96012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eg"/>
                          <pic:cNvPicPr>
                            <a:picLocks noChangeAspect="1" noChangeArrowheads="1"/>
                          </pic:cNvPicPr>
                        </pic:nvPicPr>
                        <pic:blipFill>
                          <a:blip r:embed="rId33">
                            <a:extLst>
                              <a:ext uri="{BEBA8EAE-BF5A-486C-A8C5-ECC9F3942E4B}">
                                <a14:imgProps xmlns:a14="http://schemas.microsoft.com/office/drawing/2010/main">
                                  <a14:imgLayer r:embed="rId34">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219200" cy="960120"/>
                          </a:xfrm>
                          <a:prstGeom prst="rect">
                            <a:avLst/>
                          </a:prstGeom>
                          <a:noFill/>
                          <a:ln>
                            <a:noFill/>
                          </a:ln>
                        </pic:spPr>
                      </pic:pic>
                    </a:graphicData>
                  </a:graphic>
                </wp:inline>
              </w:drawing>
            </w:r>
          </w:p>
        </w:tc>
        <w:tc>
          <w:tcPr>
            <w:tcW w:w="2656" w:type="dxa"/>
          </w:tcPr>
          <w:p w:rsidR="004D470E" w:rsidRPr="003D02F3" w:rsidRDefault="004D470E" w:rsidP="00C62E92">
            <w:pPr>
              <w:spacing w:line="320" w:lineRule="atLeast"/>
              <w:jc w:val="left"/>
              <w:rPr>
                <w:rFonts w:ascii="Times New Roman" w:eastAsia="宋体" w:hAnsi="Times New Roman" w:cs="Times New Roman"/>
                <w:bCs/>
                <w:szCs w:val="21"/>
              </w:rPr>
            </w:pPr>
            <w:r w:rsidRPr="003D02F3">
              <w:rPr>
                <w:rFonts w:ascii="Times New Roman" w:hAnsi="Times New Roman" w:cs="Times New Roman"/>
                <w:noProof/>
                <w:sz w:val="20"/>
              </w:rPr>
              <w:drawing>
                <wp:inline distT="0" distB="0" distL="0" distR="0">
                  <wp:extent cx="1386840" cy="975360"/>
                  <wp:effectExtent l="0" t="0" r="381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e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86840" cy="975360"/>
                          </a:xfrm>
                          <a:prstGeom prst="rect">
                            <a:avLst/>
                          </a:prstGeom>
                          <a:noFill/>
                          <a:ln>
                            <a:noFill/>
                          </a:ln>
                        </pic:spPr>
                      </pic:pic>
                    </a:graphicData>
                  </a:graphic>
                </wp:inline>
              </w:drawing>
            </w:r>
          </w:p>
        </w:tc>
      </w:tr>
      <w:tr w:rsidR="004D470E" w:rsidRPr="003D02F3" w:rsidTr="004D470E">
        <w:tc>
          <w:tcPr>
            <w:tcW w:w="2655"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A</w:t>
            </w:r>
          </w:p>
        </w:tc>
        <w:tc>
          <w:tcPr>
            <w:tcW w:w="2655"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B</w:t>
            </w:r>
          </w:p>
        </w:tc>
        <w:tc>
          <w:tcPr>
            <w:tcW w:w="2656" w:type="dxa"/>
          </w:tcPr>
          <w:p w:rsidR="004D470E" w:rsidRPr="003D02F3" w:rsidRDefault="004D470E" w:rsidP="00C62E92">
            <w:pPr>
              <w:spacing w:line="320" w:lineRule="atLeast"/>
              <w:jc w:val="center"/>
              <w:rPr>
                <w:rFonts w:ascii="Times New Roman" w:eastAsia="宋体" w:hAnsi="Times New Roman" w:cs="Times New Roman"/>
                <w:bCs/>
                <w:szCs w:val="21"/>
              </w:rPr>
            </w:pPr>
            <w:r w:rsidRPr="003D02F3">
              <w:rPr>
                <w:rFonts w:ascii="Times New Roman" w:eastAsia="宋体" w:hAnsi="Times New Roman" w:cs="Times New Roman"/>
                <w:bCs/>
                <w:szCs w:val="21"/>
              </w:rPr>
              <w:t>C</w:t>
            </w:r>
          </w:p>
        </w:tc>
      </w:tr>
    </w:tbl>
    <w:p w:rsidR="003D02F3" w:rsidRPr="003D02F3" w:rsidRDefault="003D02F3" w:rsidP="00553F93">
      <w:pPr>
        <w:tabs>
          <w:tab w:val="left" w:pos="1344"/>
          <w:tab w:val="left" w:pos="2187"/>
        </w:tabs>
        <w:spacing w:beforeLines="50" w:before="120" w:line="440" w:lineRule="atLeast"/>
        <w:rPr>
          <w:rFonts w:ascii="Times New Roman" w:eastAsia="黑体" w:hAnsi="Times New Roman" w:cs="Times New Roman"/>
          <w:szCs w:val="21"/>
        </w:rPr>
      </w:pPr>
      <w:r w:rsidRPr="003D02F3">
        <w:rPr>
          <w:rFonts w:ascii="Times New Roman" w:eastAsia="黑体" w:hAnsi="Times New Roman" w:cs="Times New Roman"/>
          <w:szCs w:val="21"/>
        </w:rPr>
        <w:t>第二节</w:t>
      </w:r>
      <w:r w:rsidRPr="003D02F3">
        <w:rPr>
          <w:rFonts w:ascii="Times New Roman" w:eastAsia="黑体" w:hAnsi="Times New Roman" w:cs="Times New Roman"/>
          <w:szCs w:val="21"/>
        </w:rPr>
        <w:t xml:space="preserve"> </w:t>
      </w:r>
      <w:r w:rsidRPr="003D02F3">
        <w:rPr>
          <w:rFonts w:ascii="Times New Roman" w:eastAsia="黑体" w:hAnsi="Times New Roman" w:cs="Times New Roman"/>
          <w:szCs w:val="21"/>
        </w:rPr>
        <w:t>听对话</w:t>
      </w:r>
      <w:r w:rsidRPr="003D02F3">
        <w:rPr>
          <w:rFonts w:ascii="Times New Roman" w:eastAsia="黑体" w:hAnsi="Times New Roman" w:cs="Times New Roman"/>
          <w:szCs w:val="21"/>
        </w:rPr>
        <w:t xml:space="preserve"> </w:t>
      </w:r>
      <w:r w:rsidRPr="003D02F3">
        <w:rPr>
          <w:rFonts w:ascii="Times New Roman" w:eastAsia="黑体" w:hAnsi="Times New Roman" w:cs="Times New Roman"/>
          <w:szCs w:val="21"/>
        </w:rPr>
        <w:t>听下面七段对话</w:t>
      </w:r>
      <w:r w:rsidRPr="003D02F3">
        <w:rPr>
          <w:rFonts w:ascii="Times New Roman" w:eastAsia="黑体" w:hAnsi="Times New Roman" w:cs="Times New Roman"/>
          <w:spacing w:val="-8"/>
          <w:szCs w:val="21"/>
        </w:rPr>
        <w:t>，</w:t>
      </w:r>
      <w:r w:rsidRPr="003D02F3">
        <w:rPr>
          <w:rFonts w:ascii="Times New Roman" w:eastAsia="黑体" w:hAnsi="Times New Roman" w:cs="Times New Roman"/>
          <w:szCs w:val="21"/>
        </w:rPr>
        <w:t>从每小题所给的</w:t>
      </w:r>
      <w:r w:rsidRPr="003D02F3">
        <w:rPr>
          <w:rFonts w:ascii="Times New Roman" w:eastAsia="黑体" w:hAnsi="Times New Roman" w:cs="Times New Roman"/>
          <w:szCs w:val="21"/>
        </w:rPr>
        <w:t>A</w:t>
      </w:r>
      <w:r w:rsidRPr="003D02F3">
        <w:rPr>
          <w:rFonts w:ascii="Times New Roman" w:eastAsia="黑体" w:hAnsi="Times New Roman" w:cs="Times New Roman"/>
          <w:spacing w:val="-8"/>
          <w:szCs w:val="21"/>
        </w:rPr>
        <w:t>、</w:t>
      </w:r>
      <w:r w:rsidRPr="003D02F3">
        <w:rPr>
          <w:rFonts w:ascii="Times New Roman" w:eastAsia="黑体" w:hAnsi="Times New Roman" w:cs="Times New Roman"/>
          <w:szCs w:val="21"/>
        </w:rPr>
        <w:t>B</w:t>
      </w:r>
      <w:r w:rsidRPr="003D02F3">
        <w:rPr>
          <w:rFonts w:ascii="Times New Roman" w:eastAsia="黑体" w:hAnsi="Times New Roman" w:cs="Times New Roman"/>
          <w:spacing w:val="-8"/>
          <w:szCs w:val="21"/>
        </w:rPr>
        <w:t>、</w:t>
      </w:r>
      <w:r w:rsidRPr="003D02F3">
        <w:rPr>
          <w:rFonts w:ascii="Times New Roman" w:eastAsia="黑体" w:hAnsi="Times New Roman" w:cs="Times New Roman"/>
          <w:szCs w:val="21"/>
        </w:rPr>
        <w:t>C</w:t>
      </w:r>
      <w:r w:rsidRPr="003D02F3">
        <w:rPr>
          <w:rFonts w:ascii="Times New Roman" w:eastAsia="黑体" w:hAnsi="Times New Roman" w:cs="Times New Roman"/>
          <w:szCs w:val="21"/>
        </w:rPr>
        <w:t>三个选项中选出正确答案</w:t>
      </w:r>
      <w:r w:rsidRPr="003D02F3">
        <w:rPr>
          <w:rFonts w:ascii="Times New Roman" w:eastAsia="黑体" w:hAnsi="Times New Roman" w:cs="Times New Roman"/>
          <w:spacing w:val="-17"/>
          <w:szCs w:val="21"/>
        </w:rPr>
        <w:t>。</w:t>
      </w:r>
      <w:r w:rsidRPr="003D02F3">
        <w:rPr>
          <w:rFonts w:ascii="Times New Roman" w:eastAsia="黑体" w:hAnsi="Times New Roman" w:cs="Times New Roman"/>
          <w:szCs w:val="21"/>
        </w:rPr>
        <w:t>（每段对话读两遍）</w:t>
      </w:r>
    </w:p>
    <w:p w:rsidR="003D02F3" w:rsidRPr="003D02F3" w:rsidRDefault="003D02F3" w:rsidP="003D02F3">
      <w:pPr>
        <w:pStyle w:val="af1"/>
        <w:ind w:firstLineChars="200" w:firstLine="420"/>
        <w:rPr>
          <w:rFonts w:eastAsia="宋体"/>
        </w:rPr>
      </w:pPr>
      <w:r w:rsidRPr="003D02F3">
        <w:rPr>
          <w:rFonts w:eastAsia="宋体"/>
        </w:rPr>
        <w:t>听第</w:t>
      </w:r>
      <w:r w:rsidRPr="003D02F3">
        <w:t>1</w:t>
      </w:r>
      <w:r w:rsidRPr="003D02F3">
        <w:rPr>
          <w:rFonts w:eastAsia="宋体"/>
        </w:rPr>
        <w:t>段对话，回答第</w:t>
      </w:r>
      <w:r w:rsidRPr="003D02F3">
        <w:t>6</w:t>
      </w:r>
      <w:r w:rsidRPr="003D02F3">
        <w:rPr>
          <w:rFonts w:eastAsia="宋体"/>
        </w:rPr>
        <w:t>小题。</w:t>
      </w:r>
    </w:p>
    <w:p w:rsidR="003D02F3" w:rsidRPr="003D02F3" w:rsidRDefault="003D02F3" w:rsidP="003D02F3">
      <w:pPr>
        <w:pStyle w:val="aa"/>
        <w:tabs>
          <w:tab w:val="left" w:pos="714"/>
        </w:tabs>
        <w:spacing w:line="400" w:lineRule="atLeast"/>
        <w:ind w:firstLineChars="0" w:firstLine="0"/>
        <w:rPr>
          <w:rFonts w:ascii="Times New Roman" w:hAnsi="Times New Roman" w:cs="Times New Roman"/>
        </w:rPr>
      </w:pPr>
      <w:r w:rsidRPr="003D02F3">
        <w:rPr>
          <w:rFonts w:ascii="Times New Roman" w:hAnsi="Times New Roman" w:cs="Times New Roman"/>
        </w:rPr>
        <w:t>6</w:t>
      </w:r>
      <w:r w:rsidR="00C90BAE" w:rsidRPr="00C90BAE">
        <w:rPr>
          <w:rFonts w:ascii="宋体" w:eastAsia="宋体" w:hAnsi="Times New Roman" w:cs="Times New Roman"/>
        </w:rPr>
        <w:t>.</w:t>
      </w:r>
      <w:r w:rsidRPr="003D02F3">
        <w:rPr>
          <w:rFonts w:ascii="Times New Roman" w:hAnsi="Times New Roman" w:cs="Times New Roman"/>
        </w:rPr>
        <w:t xml:space="preserve"> Where will the man go this</w:t>
      </w:r>
      <w:r w:rsidRPr="003D02F3">
        <w:rPr>
          <w:rFonts w:ascii="Times New Roman" w:hAnsi="Times New Roman" w:cs="Times New Roman"/>
          <w:spacing w:val="7"/>
        </w:rPr>
        <w:t xml:space="preserve"> </w:t>
      </w:r>
      <w:r w:rsidRPr="003D02F3">
        <w:rPr>
          <w:rFonts w:ascii="Times New Roman" w:hAnsi="Times New Roman" w:cs="Times New Roman"/>
        </w:rPr>
        <w:t>summer?</w:t>
      </w:r>
    </w:p>
    <w:p w:rsidR="003D02F3" w:rsidRPr="003D02F3" w:rsidRDefault="003D02F3" w:rsidP="003D02F3">
      <w:pPr>
        <w:pStyle w:val="af1"/>
        <w:tabs>
          <w:tab w:val="left" w:pos="3864"/>
          <w:tab w:val="left" w:pos="6804"/>
        </w:tabs>
        <w:spacing w:line="400" w:lineRule="atLeast"/>
        <w:ind w:leftChars="100" w:left="210"/>
        <w:jc w:val="both"/>
        <w:rPr>
          <w:lang w:val="en-US"/>
        </w:rPr>
      </w:pPr>
      <w:r w:rsidRPr="003D02F3">
        <w:rPr>
          <w:lang w:val="en-US"/>
        </w:rPr>
        <w:t>A</w:t>
      </w:r>
      <w:r w:rsidR="00C90BAE" w:rsidRPr="00C90BAE">
        <w:rPr>
          <w:rFonts w:ascii="宋体" w:eastAsia="宋体"/>
          <w:lang w:val="en-US"/>
        </w:rPr>
        <w:t>.</w:t>
      </w:r>
      <w:r w:rsidRPr="003D02F3">
        <w:rPr>
          <w:spacing w:val="-5"/>
          <w:lang w:val="en-US"/>
        </w:rPr>
        <w:t xml:space="preserve"> </w:t>
      </w:r>
      <w:r w:rsidRPr="003D02F3">
        <w:rPr>
          <w:lang w:val="en-US"/>
        </w:rPr>
        <w:t>Beijing</w:t>
      </w:r>
      <w:r w:rsidR="00C90BAE" w:rsidRPr="00C90BAE">
        <w:rPr>
          <w:rFonts w:ascii="宋体" w:eastAsia="宋体"/>
          <w:lang w:val="en-US"/>
        </w:rPr>
        <w:t>.</w:t>
      </w:r>
      <w:r w:rsidRPr="003D02F3">
        <w:rPr>
          <w:lang w:val="en-US"/>
        </w:rPr>
        <w:tab/>
        <w:t>B</w:t>
      </w:r>
      <w:r w:rsidR="00C90BAE" w:rsidRPr="00C90BAE">
        <w:rPr>
          <w:rFonts w:ascii="宋体" w:eastAsia="宋体"/>
          <w:lang w:val="en-US"/>
        </w:rPr>
        <w:t>.</w:t>
      </w:r>
      <w:r w:rsidRPr="003D02F3">
        <w:rPr>
          <w:spacing w:val="-2"/>
          <w:lang w:val="en-US"/>
        </w:rPr>
        <w:t xml:space="preserve"> </w:t>
      </w:r>
      <w:r w:rsidRPr="003D02F3">
        <w:rPr>
          <w:lang w:val="en-US"/>
        </w:rPr>
        <w:t>Shanghai</w:t>
      </w:r>
      <w:r w:rsidR="00C90BAE" w:rsidRPr="00C90BAE">
        <w:rPr>
          <w:rFonts w:ascii="宋体" w:eastAsia="宋体"/>
          <w:lang w:val="en-US"/>
        </w:rPr>
        <w:t>.</w:t>
      </w:r>
      <w:r w:rsidRPr="003D02F3">
        <w:rPr>
          <w:lang w:val="en-US"/>
        </w:rPr>
        <w:tab/>
        <w:t>C</w:t>
      </w:r>
      <w:r w:rsidR="00C90BAE" w:rsidRPr="00C90BAE">
        <w:rPr>
          <w:rFonts w:ascii="宋体" w:eastAsia="宋体"/>
          <w:lang w:val="en-US"/>
        </w:rPr>
        <w:t>.</w:t>
      </w:r>
      <w:r w:rsidRPr="003D02F3">
        <w:rPr>
          <w:lang w:val="en-US"/>
        </w:rPr>
        <w:t xml:space="preserve"> Guilin</w:t>
      </w:r>
      <w:r w:rsidR="00C90BAE" w:rsidRPr="00C90BAE">
        <w:rPr>
          <w:rFonts w:ascii="宋体" w:eastAsia="宋体"/>
          <w:lang w:val="en-US"/>
        </w:rPr>
        <w:t>.</w:t>
      </w:r>
    </w:p>
    <w:p w:rsidR="003D02F3" w:rsidRPr="003D02F3" w:rsidRDefault="003D02F3" w:rsidP="004968A7">
      <w:pPr>
        <w:pStyle w:val="af1"/>
        <w:spacing w:line="400" w:lineRule="atLeast"/>
        <w:ind w:firstLineChars="200" w:firstLine="420"/>
        <w:jc w:val="both"/>
        <w:rPr>
          <w:rFonts w:eastAsia="宋体"/>
        </w:rPr>
      </w:pPr>
      <w:r w:rsidRPr="003D02F3">
        <w:rPr>
          <w:rFonts w:eastAsia="宋体"/>
        </w:rPr>
        <w:t>听第</w:t>
      </w:r>
      <w:r w:rsidRPr="003D02F3">
        <w:rPr>
          <w:rFonts w:eastAsia="宋体"/>
        </w:rPr>
        <w:t>2</w:t>
      </w:r>
      <w:r w:rsidRPr="003D02F3">
        <w:rPr>
          <w:rFonts w:eastAsia="宋体"/>
        </w:rPr>
        <w:t>段对话，回答第</w:t>
      </w:r>
      <w:r w:rsidRPr="003D02F3">
        <w:rPr>
          <w:rFonts w:eastAsia="宋体"/>
        </w:rPr>
        <w:t>7</w:t>
      </w:r>
      <w:r w:rsidRPr="003D02F3">
        <w:rPr>
          <w:rFonts w:eastAsia="宋体"/>
        </w:rPr>
        <w:t>小题。</w:t>
      </w:r>
    </w:p>
    <w:p w:rsidR="003D02F3" w:rsidRPr="003D02F3" w:rsidRDefault="003D02F3" w:rsidP="003D02F3">
      <w:pPr>
        <w:pStyle w:val="aa"/>
        <w:tabs>
          <w:tab w:val="left" w:pos="714"/>
        </w:tabs>
        <w:spacing w:line="400" w:lineRule="atLeast"/>
        <w:ind w:firstLineChars="0" w:firstLine="0"/>
        <w:rPr>
          <w:rFonts w:ascii="Times New Roman" w:hAnsi="Times New Roman" w:cs="Times New Roman"/>
        </w:rPr>
      </w:pPr>
      <w:r w:rsidRPr="003D02F3">
        <w:rPr>
          <w:rFonts w:ascii="Times New Roman" w:hAnsi="Times New Roman" w:cs="Times New Roman"/>
        </w:rPr>
        <w:t>7</w:t>
      </w:r>
      <w:r w:rsidR="00C90BAE" w:rsidRPr="00C90BAE">
        <w:rPr>
          <w:rFonts w:ascii="宋体" w:eastAsia="宋体" w:hAnsi="Times New Roman" w:cs="Times New Roman"/>
        </w:rPr>
        <w:t>.</w:t>
      </w:r>
      <w:r w:rsidRPr="003D02F3">
        <w:rPr>
          <w:rFonts w:ascii="Times New Roman" w:hAnsi="Times New Roman" w:cs="Times New Roman"/>
        </w:rPr>
        <w:t xml:space="preserve"> What should the woman bring?</w:t>
      </w:r>
    </w:p>
    <w:p w:rsidR="003D02F3" w:rsidRPr="003D02F3" w:rsidRDefault="003D02F3" w:rsidP="003D02F3">
      <w:pPr>
        <w:pStyle w:val="af1"/>
        <w:tabs>
          <w:tab w:val="left" w:pos="3864"/>
          <w:tab w:val="left" w:pos="6804"/>
        </w:tabs>
        <w:spacing w:line="400" w:lineRule="atLeast"/>
        <w:ind w:leftChars="100" w:left="210"/>
        <w:jc w:val="both"/>
        <w:rPr>
          <w:lang w:val="en-US"/>
        </w:rPr>
      </w:pPr>
      <w:r w:rsidRPr="003D02F3">
        <w:rPr>
          <w:lang w:val="en-US"/>
        </w:rPr>
        <w:t>A</w:t>
      </w:r>
      <w:r w:rsidR="00C90BAE" w:rsidRPr="00C90BAE">
        <w:rPr>
          <w:rFonts w:ascii="宋体" w:eastAsia="宋体"/>
          <w:lang w:val="en-US"/>
        </w:rPr>
        <w:t>.</w:t>
      </w:r>
      <w:r w:rsidRPr="003D02F3">
        <w:rPr>
          <w:lang w:val="en-US"/>
        </w:rPr>
        <w:t xml:space="preserve"> A jacket</w:t>
      </w:r>
      <w:r w:rsidR="00C90BAE" w:rsidRPr="00C90BAE">
        <w:rPr>
          <w:rFonts w:ascii="宋体" w:eastAsia="宋体"/>
          <w:lang w:val="en-US"/>
        </w:rPr>
        <w:t>.</w:t>
      </w:r>
      <w:r w:rsidRPr="003D02F3">
        <w:rPr>
          <w:lang w:val="en-US"/>
        </w:rPr>
        <w:tab/>
        <w:t>B</w:t>
      </w:r>
      <w:r w:rsidR="00C90BAE" w:rsidRPr="00C90BAE">
        <w:rPr>
          <w:rFonts w:ascii="宋体" w:eastAsia="宋体"/>
          <w:lang w:val="en-US"/>
        </w:rPr>
        <w:t>.</w:t>
      </w:r>
      <w:r w:rsidRPr="003D02F3">
        <w:rPr>
          <w:lang w:val="en-US"/>
        </w:rPr>
        <w:t xml:space="preserve"> A blouse</w:t>
      </w:r>
      <w:r w:rsidR="00C90BAE" w:rsidRPr="00C90BAE">
        <w:rPr>
          <w:rFonts w:ascii="宋体" w:eastAsia="宋体"/>
          <w:lang w:val="en-US"/>
        </w:rPr>
        <w:t>.</w:t>
      </w:r>
      <w:r w:rsidRPr="003D02F3">
        <w:rPr>
          <w:lang w:val="en-US"/>
        </w:rPr>
        <w:tab/>
        <w:t>C</w:t>
      </w:r>
      <w:r w:rsidR="00C90BAE" w:rsidRPr="00C90BAE">
        <w:rPr>
          <w:rFonts w:ascii="宋体" w:eastAsia="宋体"/>
          <w:lang w:val="en-US"/>
        </w:rPr>
        <w:t>.</w:t>
      </w:r>
      <w:r w:rsidRPr="003D02F3">
        <w:rPr>
          <w:lang w:val="en-US"/>
        </w:rPr>
        <w:t xml:space="preserve"> A T-shirt</w:t>
      </w:r>
      <w:r w:rsidR="00C90BAE" w:rsidRPr="00C90BAE">
        <w:rPr>
          <w:rFonts w:ascii="宋体" w:eastAsia="宋体"/>
          <w:lang w:val="en-US"/>
        </w:rPr>
        <w:t>.</w:t>
      </w:r>
    </w:p>
    <w:p w:rsidR="003D02F3" w:rsidRPr="003D02F3" w:rsidRDefault="003D02F3" w:rsidP="004968A7">
      <w:pPr>
        <w:pStyle w:val="af1"/>
        <w:spacing w:line="400" w:lineRule="atLeast"/>
        <w:ind w:firstLineChars="200" w:firstLine="420"/>
        <w:jc w:val="both"/>
        <w:rPr>
          <w:rFonts w:eastAsia="宋体"/>
          <w:lang w:val="en-US"/>
        </w:rPr>
      </w:pPr>
      <w:r w:rsidRPr="003D02F3">
        <w:rPr>
          <w:rFonts w:eastAsia="宋体"/>
        </w:rPr>
        <w:t>听第</w:t>
      </w:r>
      <w:r w:rsidRPr="003D02F3">
        <w:rPr>
          <w:lang w:val="en-US"/>
        </w:rPr>
        <w:t>3</w:t>
      </w:r>
      <w:r w:rsidRPr="003D02F3">
        <w:rPr>
          <w:rFonts w:eastAsia="宋体"/>
        </w:rPr>
        <w:t>段对话</w:t>
      </w:r>
      <w:r w:rsidRPr="003D02F3">
        <w:rPr>
          <w:rFonts w:eastAsia="宋体"/>
          <w:lang w:val="en-US"/>
        </w:rPr>
        <w:t>，</w:t>
      </w:r>
      <w:r w:rsidRPr="003D02F3">
        <w:rPr>
          <w:rFonts w:eastAsia="宋体"/>
        </w:rPr>
        <w:t>回答第</w:t>
      </w:r>
      <w:r w:rsidRPr="003D02F3">
        <w:rPr>
          <w:lang w:val="en-US"/>
        </w:rPr>
        <w:t>8</w:t>
      </w:r>
      <w:r w:rsidRPr="003D02F3">
        <w:rPr>
          <w:rFonts w:eastAsia="宋体"/>
        </w:rPr>
        <w:t>小题。</w:t>
      </w:r>
    </w:p>
    <w:p w:rsidR="003D02F3" w:rsidRPr="003D02F3" w:rsidRDefault="003D02F3" w:rsidP="003D02F3">
      <w:pPr>
        <w:pStyle w:val="aa"/>
        <w:tabs>
          <w:tab w:val="left" w:pos="714"/>
        </w:tabs>
        <w:spacing w:line="400" w:lineRule="atLeast"/>
        <w:ind w:firstLineChars="0" w:firstLine="0"/>
        <w:rPr>
          <w:rFonts w:ascii="Times New Roman" w:hAnsi="Times New Roman" w:cs="Times New Roman"/>
        </w:rPr>
      </w:pPr>
      <w:r w:rsidRPr="003D02F3">
        <w:rPr>
          <w:rFonts w:ascii="Times New Roman" w:hAnsi="Times New Roman" w:cs="Times New Roman"/>
        </w:rPr>
        <w:t>8</w:t>
      </w:r>
      <w:r w:rsidR="00C90BAE" w:rsidRPr="00C90BAE">
        <w:rPr>
          <w:rFonts w:ascii="宋体" w:eastAsia="宋体" w:hAnsi="Times New Roman" w:cs="Times New Roman"/>
        </w:rPr>
        <w:t>.</w:t>
      </w:r>
      <w:r w:rsidRPr="003D02F3">
        <w:rPr>
          <w:rFonts w:ascii="Times New Roman" w:hAnsi="Times New Roman" w:cs="Times New Roman"/>
        </w:rPr>
        <w:t xml:space="preserve"> How does the woman feel about shopping online?</w:t>
      </w:r>
    </w:p>
    <w:p w:rsidR="003D02F3" w:rsidRPr="003D02F3" w:rsidRDefault="003D02F3" w:rsidP="003D02F3">
      <w:pPr>
        <w:pStyle w:val="af1"/>
        <w:tabs>
          <w:tab w:val="left" w:pos="3864"/>
          <w:tab w:val="left" w:pos="6804"/>
        </w:tabs>
        <w:spacing w:line="400" w:lineRule="atLeast"/>
        <w:ind w:leftChars="100" w:left="210"/>
        <w:jc w:val="both"/>
        <w:rPr>
          <w:lang w:val="en-US"/>
        </w:rPr>
      </w:pPr>
      <w:r w:rsidRPr="003D02F3">
        <w:rPr>
          <w:lang w:val="en-US"/>
        </w:rPr>
        <w:t>A</w:t>
      </w:r>
      <w:r w:rsidR="00C90BAE" w:rsidRPr="00C90BAE">
        <w:rPr>
          <w:rFonts w:ascii="宋体" w:eastAsia="宋体"/>
          <w:lang w:val="en-US"/>
        </w:rPr>
        <w:t>.</w:t>
      </w:r>
      <w:r w:rsidRPr="003D02F3">
        <w:rPr>
          <w:lang w:val="en-US"/>
        </w:rPr>
        <w:t xml:space="preserve"> Boring</w:t>
      </w:r>
      <w:r w:rsidR="00C90BAE" w:rsidRPr="00C90BAE">
        <w:rPr>
          <w:rFonts w:ascii="宋体" w:eastAsia="宋体"/>
          <w:lang w:val="en-US"/>
        </w:rPr>
        <w:t>.</w:t>
      </w:r>
      <w:r w:rsidRPr="003D02F3">
        <w:rPr>
          <w:lang w:val="en-US"/>
        </w:rPr>
        <w:tab/>
        <w:t>B</w:t>
      </w:r>
      <w:r w:rsidR="00C90BAE" w:rsidRPr="00C90BAE">
        <w:rPr>
          <w:rFonts w:ascii="宋体" w:eastAsia="宋体"/>
          <w:lang w:val="en-US"/>
        </w:rPr>
        <w:t>.</w:t>
      </w:r>
      <w:r w:rsidRPr="003D02F3">
        <w:rPr>
          <w:lang w:val="en-US"/>
        </w:rPr>
        <w:t xml:space="preserve"> Easy</w:t>
      </w:r>
      <w:r w:rsidR="00C90BAE" w:rsidRPr="00C90BAE">
        <w:rPr>
          <w:rFonts w:ascii="宋体" w:eastAsia="宋体"/>
          <w:lang w:val="en-US"/>
        </w:rPr>
        <w:t>.</w:t>
      </w:r>
      <w:r w:rsidRPr="003D02F3">
        <w:rPr>
          <w:lang w:val="en-US"/>
        </w:rPr>
        <w:tab/>
        <w:t>C</w:t>
      </w:r>
      <w:r w:rsidR="00C90BAE" w:rsidRPr="00C90BAE">
        <w:rPr>
          <w:rFonts w:ascii="宋体" w:eastAsia="宋体"/>
          <w:lang w:val="en-US"/>
        </w:rPr>
        <w:t>.</w:t>
      </w:r>
      <w:r w:rsidRPr="003D02F3">
        <w:rPr>
          <w:lang w:val="en-US"/>
        </w:rPr>
        <w:t xml:space="preserve"> Relaxing</w:t>
      </w:r>
      <w:r w:rsidR="00C90BAE" w:rsidRPr="00C90BAE">
        <w:rPr>
          <w:rFonts w:ascii="宋体" w:eastAsia="宋体"/>
          <w:lang w:val="en-US"/>
        </w:rPr>
        <w:t>.</w:t>
      </w:r>
    </w:p>
    <w:p w:rsidR="003D02F3" w:rsidRPr="003D02F3" w:rsidRDefault="003D02F3" w:rsidP="004968A7">
      <w:pPr>
        <w:pStyle w:val="af1"/>
        <w:spacing w:line="400" w:lineRule="atLeast"/>
        <w:ind w:firstLineChars="200" w:firstLine="420"/>
        <w:jc w:val="both"/>
        <w:rPr>
          <w:rFonts w:eastAsia="宋体"/>
        </w:rPr>
      </w:pPr>
      <w:r w:rsidRPr="003D02F3">
        <w:rPr>
          <w:rFonts w:eastAsia="宋体"/>
        </w:rPr>
        <w:t>听第</w:t>
      </w:r>
      <w:r w:rsidRPr="003D02F3">
        <w:t>4</w:t>
      </w:r>
      <w:r w:rsidRPr="003D02F3">
        <w:rPr>
          <w:rFonts w:eastAsia="宋体"/>
        </w:rPr>
        <w:t>段对话，回答第</w:t>
      </w:r>
      <w:r w:rsidRPr="003D02F3">
        <w:t>9</w:t>
      </w:r>
      <w:r w:rsidRPr="003D02F3">
        <w:rPr>
          <w:rFonts w:eastAsia="宋体"/>
        </w:rPr>
        <w:t>小题。</w:t>
      </w:r>
    </w:p>
    <w:p w:rsidR="003D02F3" w:rsidRPr="003D02F3" w:rsidRDefault="003D02F3" w:rsidP="003D02F3">
      <w:pPr>
        <w:pStyle w:val="aa"/>
        <w:tabs>
          <w:tab w:val="left" w:pos="714"/>
        </w:tabs>
        <w:spacing w:line="400" w:lineRule="atLeast"/>
        <w:ind w:firstLineChars="0" w:firstLine="0"/>
        <w:rPr>
          <w:rFonts w:ascii="Times New Roman" w:hAnsi="Times New Roman" w:cs="Times New Roman"/>
        </w:rPr>
      </w:pPr>
      <w:r w:rsidRPr="003D02F3">
        <w:rPr>
          <w:rFonts w:ascii="Times New Roman" w:hAnsi="Times New Roman" w:cs="Times New Roman"/>
        </w:rPr>
        <w:t>9</w:t>
      </w:r>
      <w:r w:rsidR="00C90BAE" w:rsidRPr="00C90BAE">
        <w:rPr>
          <w:rFonts w:ascii="宋体" w:eastAsia="宋体" w:hAnsi="Times New Roman" w:cs="Times New Roman"/>
        </w:rPr>
        <w:t>.</w:t>
      </w:r>
      <w:r w:rsidRPr="003D02F3">
        <w:rPr>
          <w:rFonts w:ascii="Times New Roman" w:hAnsi="Times New Roman" w:cs="Times New Roman"/>
        </w:rPr>
        <w:t xml:space="preserve"> How long does it take to get to the Summer</w:t>
      </w:r>
      <w:r w:rsidRPr="003D02F3">
        <w:rPr>
          <w:rFonts w:ascii="Times New Roman" w:hAnsi="Times New Roman" w:cs="Times New Roman"/>
          <w:spacing w:val="2"/>
        </w:rPr>
        <w:t xml:space="preserve"> </w:t>
      </w:r>
      <w:r w:rsidRPr="003D02F3">
        <w:rPr>
          <w:rFonts w:ascii="Times New Roman" w:hAnsi="Times New Roman" w:cs="Times New Roman"/>
        </w:rPr>
        <w:t>Palace?</w:t>
      </w:r>
    </w:p>
    <w:p w:rsidR="004968A7" w:rsidRDefault="003D02F3" w:rsidP="004968A7">
      <w:pPr>
        <w:spacing w:line="400" w:lineRule="atLeast"/>
        <w:ind w:leftChars="100" w:left="210"/>
        <w:rPr>
          <w:rFonts w:ascii="Times New Roman" w:hAnsi="Times New Roman" w:cs="Times New Roman"/>
        </w:rPr>
      </w:pPr>
      <w:r w:rsidRPr="004968A7">
        <w:rPr>
          <w:rFonts w:ascii="Times New Roman" w:hAnsi="Times New Roman" w:cs="Times New Roman"/>
        </w:rPr>
        <w:t>A</w:t>
      </w:r>
      <w:r w:rsidR="00C90BAE" w:rsidRPr="00C90BAE">
        <w:rPr>
          <w:rFonts w:ascii="宋体" w:eastAsia="宋体" w:hAnsi="Times New Roman" w:cs="Times New Roman"/>
        </w:rPr>
        <w:t>.</w:t>
      </w:r>
      <w:r w:rsidRPr="004968A7">
        <w:rPr>
          <w:rFonts w:ascii="Times New Roman" w:hAnsi="Times New Roman" w:cs="Times New Roman"/>
        </w:rPr>
        <w:t xml:space="preserve"> About 5 minutes</w:t>
      </w:r>
      <w:r w:rsidR="00C90BAE" w:rsidRPr="00C90BAE">
        <w:rPr>
          <w:rFonts w:ascii="宋体" w:eastAsia="宋体" w:hAnsi="Times New Roman" w:cs="Times New Roman"/>
        </w:rPr>
        <w:t>.</w:t>
      </w:r>
    </w:p>
    <w:p w:rsidR="004968A7" w:rsidRDefault="003D02F3" w:rsidP="004968A7">
      <w:pPr>
        <w:spacing w:line="400" w:lineRule="atLeast"/>
        <w:ind w:leftChars="100" w:left="210"/>
        <w:rPr>
          <w:rFonts w:ascii="Times New Roman" w:hAnsi="Times New Roman" w:cs="Times New Roman"/>
        </w:rPr>
      </w:pPr>
      <w:r w:rsidRPr="004968A7">
        <w:rPr>
          <w:rFonts w:ascii="Times New Roman" w:hAnsi="Times New Roman" w:cs="Times New Roman"/>
        </w:rPr>
        <w:t>B</w:t>
      </w:r>
      <w:r w:rsidR="00C90BAE" w:rsidRPr="00C90BAE">
        <w:rPr>
          <w:rFonts w:ascii="宋体" w:eastAsia="宋体" w:hAnsi="Times New Roman" w:cs="Times New Roman"/>
        </w:rPr>
        <w:t>.</w:t>
      </w:r>
      <w:r w:rsidRPr="004968A7">
        <w:rPr>
          <w:rFonts w:ascii="Times New Roman" w:hAnsi="Times New Roman" w:cs="Times New Roman"/>
        </w:rPr>
        <w:t xml:space="preserve"> About 10 minutes</w:t>
      </w:r>
      <w:r w:rsidR="00C90BAE" w:rsidRPr="00C90BAE">
        <w:rPr>
          <w:rFonts w:ascii="宋体" w:eastAsia="宋体" w:hAnsi="Times New Roman" w:cs="Times New Roman"/>
        </w:rPr>
        <w:t>.</w:t>
      </w:r>
    </w:p>
    <w:p w:rsidR="003D02F3" w:rsidRPr="004968A7" w:rsidRDefault="003D02F3" w:rsidP="004968A7">
      <w:pPr>
        <w:spacing w:line="400" w:lineRule="atLeast"/>
        <w:ind w:leftChars="100" w:left="210"/>
        <w:rPr>
          <w:rFonts w:ascii="Times New Roman" w:hAnsi="Times New Roman" w:cs="Times New Roman"/>
        </w:rPr>
      </w:pPr>
      <w:r w:rsidRPr="004968A7">
        <w:rPr>
          <w:rFonts w:ascii="Times New Roman" w:hAnsi="Times New Roman" w:cs="Times New Roman"/>
        </w:rPr>
        <w:t>C</w:t>
      </w:r>
      <w:r w:rsidR="00C90BAE" w:rsidRPr="00C90BAE">
        <w:rPr>
          <w:rFonts w:ascii="宋体" w:eastAsia="宋体" w:hAnsi="Times New Roman" w:cs="Times New Roman"/>
        </w:rPr>
        <w:t>.</w:t>
      </w:r>
      <w:r w:rsidRPr="004968A7">
        <w:rPr>
          <w:rFonts w:ascii="Times New Roman" w:hAnsi="Times New Roman" w:cs="Times New Roman"/>
        </w:rPr>
        <w:t xml:space="preserve"> About 15 minutes</w:t>
      </w:r>
      <w:r w:rsidR="00C90BAE" w:rsidRPr="00C90BAE">
        <w:rPr>
          <w:rFonts w:ascii="宋体" w:eastAsia="宋体" w:hAnsi="Times New Roman" w:cs="Times New Roman"/>
        </w:rPr>
        <w:t>.</w:t>
      </w:r>
    </w:p>
    <w:p w:rsidR="003D02F3" w:rsidRPr="003D02F3" w:rsidRDefault="003D02F3" w:rsidP="004968A7">
      <w:pPr>
        <w:pStyle w:val="af1"/>
        <w:spacing w:line="400" w:lineRule="atLeast"/>
        <w:ind w:firstLineChars="200" w:firstLine="420"/>
        <w:jc w:val="both"/>
        <w:rPr>
          <w:rFonts w:eastAsia="宋体"/>
          <w:lang w:val="en-US"/>
        </w:rPr>
      </w:pPr>
      <w:r w:rsidRPr="003D02F3">
        <w:rPr>
          <w:rFonts w:eastAsia="宋体"/>
        </w:rPr>
        <w:t>听第</w:t>
      </w:r>
      <w:r w:rsidRPr="003D02F3">
        <w:rPr>
          <w:lang w:val="en-US"/>
        </w:rPr>
        <w:t>5</w:t>
      </w:r>
      <w:r w:rsidRPr="003D02F3">
        <w:rPr>
          <w:rFonts w:eastAsia="宋体"/>
        </w:rPr>
        <w:t>段对话</w:t>
      </w:r>
      <w:r w:rsidRPr="003D02F3">
        <w:rPr>
          <w:rFonts w:eastAsia="宋体"/>
          <w:lang w:val="en-US"/>
        </w:rPr>
        <w:t>，</w:t>
      </w:r>
      <w:r w:rsidRPr="003D02F3">
        <w:rPr>
          <w:rFonts w:eastAsia="宋体"/>
        </w:rPr>
        <w:t>回答第</w:t>
      </w:r>
      <w:r w:rsidRPr="003D02F3">
        <w:rPr>
          <w:lang w:val="en-US"/>
        </w:rPr>
        <w:t>10</w:t>
      </w:r>
      <w:r w:rsidRPr="003D02F3">
        <w:rPr>
          <w:rFonts w:eastAsia="宋体"/>
        </w:rPr>
        <w:t>、</w:t>
      </w:r>
      <w:r w:rsidRPr="003D02F3">
        <w:rPr>
          <w:lang w:val="en-US"/>
        </w:rPr>
        <w:t>11</w:t>
      </w:r>
      <w:r w:rsidRPr="003D02F3">
        <w:rPr>
          <w:rFonts w:eastAsia="宋体"/>
        </w:rPr>
        <w:t>小题。</w:t>
      </w:r>
    </w:p>
    <w:p w:rsidR="003D02F3" w:rsidRPr="003D02F3" w:rsidRDefault="003D02F3" w:rsidP="003D02F3">
      <w:pPr>
        <w:pStyle w:val="aa"/>
        <w:tabs>
          <w:tab w:val="left" w:pos="714"/>
        </w:tabs>
        <w:spacing w:line="400" w:lineRule="atLeast"/>
        <w:ind w:firstLineChars="0" w:firstLine="0"/>
        <w:rPr>
          <w:rFonts w:ascii="Times New Roman" w:hAnsi="Times New Roman" w:cs="Times New Roman"/>
        </w:rPr>
      </w:pPr>
      <w:r w:rsidRPr="003D02F3">
        <w:rPr>
          <w:rFonts w:ascii="Times New Roman" w:hAnsi="Times New Roman" w:cs="Times New Roman"/>
        </w:rPr>
        <w:t>10</w:t>
      </w:r>
      <w:r w:rsidR="00C90BAE" w:rsidRPr="00C90BAE">
        <w:rPr>
          <w:rFonts w:ascii="宋体" w:eastAsia="宋体" w:hAnsi="Times New Roman" w:cs="Times New Roman"/>
        </w:rPr>
        <w:t>.</w:t>
      </w:r>
      <w:r w:rsidRPr="003D02F3">
        <w:rPr>
          <w:rFonts w:ascii="Times New Roman" w:hAnsi="Times New Roman" w:cs="Times New Roman"/>
        </w:rPr>
        <w:t xml:space="preserve"> What is in Peter’s lunchbox?</w:t>
      </w:r>
    </w:p>
    <w:p w:rsidR="003D02F3" w:rsidRPr="003D02F3" w:rsidRDefault="003D02F3" w:rsidP="003D02F3">
      <w:pPr>
        <w:pStyle w:val="af1"/>
        <w:tabs>
          <w:tab w:val="left" w:pos="3864"/>
          <w:tab w:val="left" w:pos="6804"/>
        </w:tabs>
        <w:spacing w:line="400" w:lineRule="atLeast"/>
        <w:ind w:leftChars="150" w:left="315"/>
        <w:jc w:val="both"/>
        <w:rPr>
          <w:lang w:val="en-US"/>
        </w:rPr>
      </w:pPr>
      <w:r w:rsidRPr="003D02F3">
        <w:rPr>
          <w:lang w:val="en-US"/>
        </w:rPr>
        <w:t>A</w:t>
      </w:r>
      <w:r w:rsidR="00C90BAE" w:rsidRPr="00C90BAE">
        <w:rPr>
          <w:rFonts w:ascii="宋体" w:eastAsia="宋体"/>
          <w:lang w:val="en-US"/>
        </w:rPr>
        <w:t>.</w:t>
      </w:r>
      <w:r w:rsidRPr="003D02F3">
        <w:rPr>
          <w:lang w:val="en-US"/>
        </w:rPr>
        <w:t xml:space="preserve"> Noodles</w:t>
      </w:r>
      <w:r w:rsidR="00C90BAE" w:rsidRPr="00C90BAE">
        <w:rPr>
          <w:rFonts w:ascii="宋体" w:eastAsia="宋体"/>
          <w:lang w:val="en-US"/>
        </w:rPr>
        <w:t>.</w:t>
      </w:r>
      <w:r w:rsidRPr="003D02F3">
        <w:rPr>
          <w:lang w:val="en-US"/>
        </w:rPr>
        <w:tab/>
        <w:t>B</w:t>
      </w:r>
      <w:r w:rsidR="00C90BAE" w:rsidRPr="00C90BAE">
        <w:rPr>
          <w:rFonts w:ascii="宋体" w:eastAsia="宋体"/>
          <w:lang w:val="en-US"/>
        </w:rPr>
        <w:t>.</w:t>
      </w:r>
      <w:r w:rsidRPr="003D02F3">
        <w:rPr>
          <w:lang w:val="en-US"/>
        </w:rPr>
        <w:t xml:space="preserve"> Meat</w:t>
      </w:r>
      <w:r w:rsidR="00C90BAE" w:rsidRPr="00C90BAE">
        <w:rPr>
          <w:rFonts w:ascii="宋体" w:eastAsia="宋体"/>
          <w:lang w:val="en-US"/>
        </w:rPr>
        <w:t>.</w:t>
      </w:r>
      <w:r w:rsidRPr="003D02F3">
        <w:rPr>
          <w:lang w:val="en-US"/>
        </w:rPr>
        <w:tab/>
        <w:t>C</w:t>
      </w:r>
      <w:r w:rsidR="00C90BAE" w:rsidRPr="00C90BAE">
        <w:rPr>
          <w:rFonts w:ascii="宋体" w:eastAsia="宋体"/>
          <w:lang w:val="en-US"/>
        </w:rPr>
        <w:t>.</w:t>
      </w:r>
      <w:r w:rsidRPr="003D02F3">
        <w:rPr>
          <w:lang w:val="en-US"/>
        </w:rPr>
        <w:t xml:space="preserve"> Fish</w:t>
      </w:r>
      <w:r w:rsidR="00C90BAE" w:rsidRPr="00C90BAE">
        <w:rPr>
          <w:rFonts w:ascii="宋体" w:eastAsia="宋体"/>
          <w:lang w:val="en-US"/>
        </w:rPr>
        <w:t>.</w:t>
      </w:r>
    </w:p>
    <w:p w:rsidR="003D02F3" w:rsidRPr="003D02F3" w:rsidRDefault="003D02F3" w:rsidP="003D02F3">
      <w:pPr>
        <w:pStyle w:val="aa"/>
        <w:tabs>
          <w:tab w:val="left" w:pos="714"/>
        </w:tabs>
        <w:spacing w:line="400" w:lineRule="atLeast"/>
        <w:ind w:firstLineChars="0" w:firstLine="0"/>
        <w:rPr>
          <w:rFonts w:ascii="Times New Roman" w:hAnsi="Times New Roman" w:cs="Times New Roman"/>
        </w:rPr>
      </w:pPr>
      <w:r w:rsidRPr="003D02F3">
        <w:rPr>
          <w:rFonts w:ascii="Times New Roman" w:hAnsi="Times New Roman" w:cs="Times New Roman"/>
        </w:rPr>
        <w:t>11</w:t>
      </w:r>
      <w:r w:rsidR="00C90BAE" w:rsidRPr="00C90BAE">
        <w:rPr>
          <w:rFonts w:ascii="宋体" w:eastAsia="宋体" w:hAnsi="Times New Roman" w:cs="Times New Roman"/>
        </w:rPr>
        <w:t>.</w:t>
      </w:r>
      <w:r w:rsidRPr="003D02F3">
        <w:rPr>
          <w:rFonts w:ascii="Times New Roman" w:hAnsi="Times New Roman" w:cs="Times New Roman"/>
        </w:rPr>
        <w:t xml:space="preserve"> What are the speakers talking about?</w:t>
      </w:r>
    </w:p>
    <w:p w:rsidR="004968A7" w:rsidRDefault="003D02F3" w:rsidP="003D02F3">
      <w:pPr>
        <w:pStyle w:val="af1"/>
        <w:tabs>
          <w:tab w:val="left" w:pos="3864"/>
          <w:tab w:val="left" w:pos="6804"/>
        </w:tabs>
        <w:spacing w:line="400" w:lineRule="atLeast"/>
        <w:ind w:leftChars="150" w:left="315"/>
        <w:jc w:val="both"/>
        <w:rPr>
          <w:lang w:val="en-US"/>
        </w:rPr>
      </w:pPr>
      <w:r w:rsidRPr="003D02F3">
        <w:rPr>
          <w:lang w:val="en-US"/>
        </w:rPr>
        <w:t>A</w:t>
      </w:r>
      <w:r w:rsidR="00C90BAE" w:rsidRPr="00C90BAE">
        <w:rPr>
          <w:rFonts w:ascii="宋体" w:eastAsia="宋体"/>
          <w:lang w:val="en-US"/>
        </w:rPr>
        <w:t>.</w:t>
      </w:r>
      <w:r w:rsidRPr="003D02F3">
        <w:rPr>
          <w:lang w:val="en-US"/>
        </w:rPr>
        <w:t xml:space="preserve"> Table manners</w:t>
      </w:r>
      <w:r w:rsidR="00C90BAE" w:rsidRPr="00C90BAE">
        <w:rPr>
          <w:rFonts w:ascii="宋体" w:eastAsia="宋体"/>
          <w:lang w:val="en-US"/>
        </w:rPr>
        <w:t>.</w:t>
      </w:r>
    </w:p>
    <w:p w:rsidR="004968A7" w:rsidRDefault="003D02F3" w:rsidP="003D02F3">
      <w:pPr>
        <w:pStyle w:val="af1"/>
        <w:tabs>
          <w:tab w:val="left" w:pos="3864"/>
          <w:tab w:val="left" w:pos="6804"/>
        </w:tabs>
        <w:spacing w:line="400" w:lineRule="atLeast"/>
        <w:ind w:leftChars="150" w:left="315"/>
        <w:jc w:val="both"/>
        <w:rPr>
          <w:lang w:val="en-US"/>
        </w:rPr>
      </w:pPr>
      <w:r w:rsidRPr="003D02F3">
        <w:rPr>
          <w:lang w:val="en-US"/>
        </w:rPr>
        <w:t>B</w:t>
      </w:r>
      <w:r w:rsidR="00C90BAE" w:rsidRPr="00C90BAE">
        <w:rPr>
          <w:rFonts w:ascii="宋体" w:eastAsia="宋体"/>
          <w:lang w:val="en-US"/>
        </w:rPr>
        <w:t>.</w:t>
      </w:r>
      <w:r w:rsidRPr="003D02F3">
        <w:rPr>
          <w:lang w:val="en-US"/>
        </w:rPr>
        <w:t xml:space="preserve"> Eating habits</w:t>
      </w:r>
      <w:r w:rsidR="00C90BAE" w:rsidRPr="00C90BAE">
        <w:rPr>
          <w:rFonts w:ascii="宋体" w:eastAsia="宋体"/>
          <w:lang w:val="en-US"/>
        </w:rPr>
        <w:t>.</w:t>
      </w:r>
    </w:p>
    <w:p w:rsidR="003D02F3" w:rsidRPr="003D02F3" w:rsidRDefault="003D02F3" w:rsidP="003D02F3">
      <w:pPr>
        <w:pStyle w:val="af1"/>
        <w:tabs>
          <w:tab w:val="left" w:pos="3864"/>
          <w:tab w:val="left" w:pos="6804"/>
        </w:tabs>
        <w:spacing w:line="400" w:lineRule="atLeast"/>
        <w:ind w:leftChars="150" w:left="315"/>
        <w:jc w:val="both"/>
        <w:rPr>
          <w:lang w:val="en-US"/>
        </w:rPr>
      </w:pPr>
      <w:r w:rsidRPr="003D02F3">
        <w:rPr>
          <w:lang w:val="en-US"/>
        </w:rPr>
        <w:t>C</w:t>
      </w:r>
      <w:r w:rsidR="00C90BAE" w:rsidRPr="00C90BAE">
        <w:rPr>
          <w:rFonts w:ascii="宋体" w:eastAsia="宋体"/>
          <w:lang w:val="en-US"/>
        </w:rPr>
        <w:t>.</w:t>
      </w:r>
      <w:r w:rsidRPr="00C56E10">
        <w:rPr>
          <w:lang w:val="en-US"/>
        </w:rPr>
        <w:t xml:space="preserve"> </w:t>
      </w:r>
      <w:r w:rsidRPr="003D02F3">
        <w:rPr>
          <w:lang w:val="en-US"/>
        </w:rPr>
        <w:t>Cooking skills</w:t>
      </w:r>
      <w:r w:rsidR="00C90BAE" w:rsidRPr="00C90BAE">
        <w:rPr>
          <w:rFonts w:ascii="宋体" w:eastAsia="宋体"/>
          <w:lang w:val="en-US"/>
        </w:rPr>
        <w:t>.</w:t>
      </w:r>
    </w:p>
    <w:p w:rsidR="003D02F3" w:rsidRPr="003D02F3" w:rsidRDefault="003D02F3" w:rsidP="004968A7">
      <w:pPr>
        <w:pStyle w:val="af1"/>
        <w:spacing w:line="400" w:lineRule="atLeast"/>
        <w:ind w:firstLineChars="200" w:firstLine="420"/>
        <w:jc w:val="both"/>
        <w:rPr>
          <w:rFonts w:eastAsia="宋体"/>
          <w:lang w:val="en-US"/>
        </w:rPr>
      </w:pPr>
      <w:r w:rsidRPr="003D02F3">
        <w:rPr>
          <w:rFonts w:eastAsia="宋体"/>
        </w:rPr>
        <w:t>听第</w:t>
      </w:r>
      <w:r w:rsidRPr="003D02F3">
        <w:rPr>
          <w:lang w:val="en-US"/>
        </w:rPr>
        <w:t>6</w:t>
      </w:r>
      <w:r w:rsidRPr="003D02F3">
        <w:rPr>
          <w:rFonts w:eastAsia="宋体"/>
        </w:rPr>
        <w:t>段对话</w:t>
      </w:r>
      <w:r w:rsidRPr="003D02F3">
        <w:rPr>
          <w:rFonts w:eastAsia="宋体"/>
          <w:lang w:val="en-US"/>
        </w:rPr>
        <w:t>，</w:t>
      </w:r>
      <w:r w:rsidRPr="003D02F3">
        <w:rPr>
          <w:rFonts w:eastAsia="宋体"/>
        </w:rPr>
        <w:t>回答第</w:t>
      </w:r>
      <w:r w:rsidRPr="003D02F3">
        <w:rPr>
          <w:lang w:val="en-US"/>
        </w:rPr>
        <w:t>12</w:t>
      </w:r>
      <w:r w:rsidRPr="003D02F3">
        <w:rPr>
          <w:rFonts w:eastAsia="宋体"/>
        </w:rPr>
        <w:t>、</w:t>
      </w:r>
      <w:r w:rsidRPr="003D02F3">
        <w:rPr>
          <w:lang w:val="en-US"/>
        </w:rPr>
        <w:t>13</w:t>
      </w:r>
      <w:r w:rsidRPr="003D02F3">
        <w:rPr>
          <w:rFonts w:eastAsia="宋体"/>
        </w:rPr>
        <w:t>小题。</w:t>
      </w:r>
    </w:p>
    <w:p w:rsidR="003D02F3" w:rsidRPr="003D02F3" w:rsidRDefault="003D02F3" w:rsidP="003D02F3">
      <w:pPr>
        <w:pStyle w:val="aa"/>
        <w:tabs>
          <w:tab w:val="left" w:pos="820"/>
        </w:tabs>
        <w:spacing w:line="400" w:lineRule="atLeast"/>
        <w:ind w:firstLineChars="0" w:firstLine="0"/>
        <w:rPr>
          <w:rFonts w:ascii="Times New Roman" w:hAnsi="Times New Roman" w:cs="Times New Roman"/>
        </w:rPr>
      </w:pPr>
      <w:r w:rsidRPr="003D02F3">
        <w:rPr>
          <w:rFonts w:ascii="Times New Roman" w:hAnsi="Times New Roman" w:cs="Times New Roman"/>
        </w:rPr>
        <w:t>12</w:t>
      </w:r>
      <w:r w:rsidR="00C90BAE" w:rsidRPr="00C90BAE">
        <w:rPr>
          <w:rFonts w:ascii="宋体" w:eastAsia="宋体" w:hAnsi="Times New Roman" w:cs="Times New Roman"/>
        </w:rPr>
        <w:t>.</w:t>
      </w:r>
      <w:r w:rsidRPr="003D02F3">
        <w:rPr>
          <w:rFonts w:ascii="Times New Roman" w:hAnsi="Times New Roman" w:cs="Times New Roman"/>
        </w:rPr>
        <w:t xml:space="preserve"> Why does Emma look</w:t>
      </w:r>
      <w:r w:rsidRPr="003D02F3">
        <w:rPr>
          <w:rFonts w:ascii="Times New Roman" w:hAnsi="Times New Roman" w:cs="Times New Roman"/>
          <w:spacing w:val="2"/>
        </w:rPr>
        <w:t xml:space="preserve"> </w:t>
      </w:r>
      <w:r w:rsidRPr="003D02F3">
        <w:rPr>
          <w:rFonts w:ascii="Times New Roman" w:hAnsi="Times New Roman" w:cs="Times New Roman"/>
        </w:rPr>
        <w:t>unhappy?</w:t>
      </w:r>
    </w:p>
    <w:p w:rsidR="004968A7" w:rsidRDefault="003D02F3" w:rsidP="003D02F3">
      <w:pPr>
        <w:pStyle w:val="af1"/>
        <w:tabs>
          <w:tab w:val="left" w:pos="3864"/>
          <w:tab w:val="left" w:pos="6804"/>
        </w:tabs>
        <w:spacing w:line="400" w:lineRule="atLeast"/>
        <w:ind w:leftChars="150" w:left="315"/>
        <w:jc w:val="both"/>
        <w:rPr>
          <w:lang w:val="en-US"/>
        </w:rPr>
      </w:pPr>
      <w:r w:rsidRPr="003D02F3">
        <w:rPr>
          <w:lang w:val="en-US"/>
        </w:rPr>
        <w:lastRenderedPageBreak/>
        <w:t>A</w:t>
      </w:r>
      <w:r w:rsidR="00C90BAE" w:rsidRPr="00C90BAE">
        <w:rPr>
          <w:rFonts w:ascii="宋体" w:eastAsia="宋体"/>
          <w:lang w:val="en-US"/>
        </w:rPr>
        <w:t>.</w:t>
      </w:r>
      <w:r w:rsidRPr="003D02F3">
        <w:rPr>
          <w:lang w:val="en-US"/>
        </w:rPr>
        <w:t xml:space="preserve"> She failed her math exam</w:t>
      </w:r>
      <w:r w:rsidR="00C90BAE" w:rsidRPr="00C90BAE">
        <w:rPr>
          <w:rFonts w:ascii="宋体" w:eastAsia="宋体"/>
          <w:lang w:val="en-US"/>
        </w:rPr>
        <w:t>.</w:t>
      </w:r>
    </w:p>
    <w:p w:rsidR="004968A7" w:rsidRDefault="003D02F3" w:rsidP="003D02F3">
      <w:pPr>
        <w:pStyle w:val="af1"/>
        <w:tabs>
          <w:tab w:val="left" w:pos="3864"/>
          <w:tab w:val="left" w:pos="6804"/>
        </w:tabs>
        <w:spacing w:line="400" w:lineRule="atLeast"/>
        <w:ind w:leftChars="150" w:left="315"/>
        <w:jc w:val="both"/>
        <w:rPr>
          <w:lang w:val="en-US"/>
        </w:rPr>
      </w:pPr>
      <w:r w:rsidRPr="003D02F3">
        <w:rPr>
          <w:lang w:val="en-US"/>
        </w:rPr>
        <w:t>B</w:t>
      </w:r>
      <w:r w:rsidR="00C90BAE" w:rsidRPr="00C90BAE">
        <w:rPr>
          <w:rFonts w:ascii="宋体" w:eastAsia="宋体"/>
          <w:lang w:val="en-US"/>
        </w:rPr>
        <w:t>.</w:t>
      </w:r>
      <w:r w:rsidRPr="003D02F3">
        <w:rPr>
          <w:lang w:val="en-US"/>
        </w:rPr>
        <w:t xml:space="preserve"> She did something wrong</w:t>
      </w:r>
      <w:r w:rsidR="00C90BAE" w:rsidRPr="00C90BAE">
        <w:rPr>
          <w:rFonts w:ascii="宋体" w:eastAsia="宋体"/>
          <w:lang w:val="en-US"/>
        </w:rPr>
        <w:t>.</w:t>
      </w:r>
    </w:p>
    <w:p w:rsidR="003D02F3" w:rsidRPr="003D02F3" w:rsidRDefault="003D02F3" w:rsidP="003D02F3">
      <w:pPr>
        <w:pStyle w:val="af1"/>
        <w:tabs>
          <w:tab w:val="left" w:pos="3864"/>
          <w:tab w:val="left" w:pos="6804"/>
        </w:tabs>
        <w:spacing w:line="400" w:lineRule="atLeast"/>
        <w:ind w:leftChars="150" w:left="315"/>
        <w:jc w:val="both"/>
        <w:rPr>
          <w:lang w:val="en-US"/>
        </w:rPr>
      </w:pPr>
      <w:r w:rsidRPr="003D02F3">
        <w:rPr>
          <w:lang w:val="en-US"/>
        </w:rPr>
        <w:t>C</w:t>
      </w:r>
      <w:r w:rsidR="00C90BAE" w:rsidRPr="00C90BAE">
        <w:rPr>
          <w:rFonts w:ascii="宋体" w:eastAsia="宋体"/>
          <w:lang w:val="en-US"/>
        </w:rPr>
        <w:t>.</w:t>
      </w:r>
      <w:r w:rsidRPr="003D02F3">
        <w:rPr>
          <w:lang w:val="en-US"/>
        </w:rPr>
        <w:t xml:space="preserve"> She forgot everything</w:t>
      </w:r>
      <w:r w:rsidR="00C90BAE" w:rsidRPr="00C90BAE">
        <w:rPr>
          <w:rFonts w:ascii="宋体" w:eastAsia="宋体"/>
          <w:lang w:val="en-US"/>
        </w:rPr>
        <w:t>.</w:t>
      </w:r>
    </w:p>
    <w:p w:rsidR="003D02F3" w:rsidRPr="003D02F3" w:rsidRDefault="003D02F3" w:rsidP="003D02F3">
      <w:pPr>
        <w:pStyle w:val="aa"/>
        <w:tabs>
          <w:tab w:val="left" w:pos="820"/>
        </w:tabs>
        <w:spacing w:line="400" w:lineRule="atLeast"/>
        <w:ind w:firstLineChars="0" w:firstLine="0"/>
        <w:rPr>
          <w:rFonts w:ascii="Times New Roman" w:hAnsi="Times New Roman" w:cs="Times New Roman"/>
        </w:rPr>
      </w:pPr>
      <w:r w:rsidRPr="003D02F3">
        <w:rPr>
          <w:rFonts w:ascii="Times New Roman" w:hAnsi="Times New Roman" w:cs="Times New Roman"/>
        </w:rPr>
        <w:t>13 What is the probable relationship between the</w:t>
      </w:r>
      <w:r w:rsidRPr="003D02F3">
        <w:rPr>
          <w:rFonts w:ascii="Times New Roman" w:hAnsi="Times New Roman" w:cs="Times New Roman"/>
          <w:spacing w:val="-1"/>
        </w:rPr>
        <w:t xml:space="preserve"> </w:t>
      </w:r>
      <w:r w:rsidRPr="003D02F3">
        <w:rPr>
          <w:rFonts w:ascii="Times New Roman" w:hAnsi="Times New Roman" w:cs="Times New Roman"/>
        </w:rPr>
        <w:t>speakers?</w:t>
      </w:r>
    </w:p>
    <w:p w:rsidR="004968A7" w:rsidRDefault="003D02F3" w:rsidP="003D02F3">
      <w:pPr>
        <w:pStyle w:val="af1"/>
        <w:tabs>
          <w:tab w:val="left" w:pos="3864"/>
          <w:tab w:val="left" w:pos="6804"/>
        </w:tabs>
        <w:spacing w:line="400" w:lineRule="atLeast"/>
        <w:ind w:leftChars="150" w:left="315"/>
        <w:jc w:val="both"/>
        <w:rPr>
          <w:lang w:val="en-US"/>
        </w:rPr>
      </w:pPr>
      <w:r w:rsidRPr="003D02F3">
        <w:rPr>
          <w:lang w:val="en-US"/>
        </w:rPr>
        <w:t>A</w:t>
      </w:r>
      <w:r w:rsidR="00C90BAE" w:rsidRPr="00C90BAE">
        <w:rPr>
          <w:rFonts w:ascii="宋体" w:eastAsia="宋体"/>
          <w:lang w:val="en-US"/>
        </w:rPr>
        <w:t>.</w:t>
      </w:r>
      <w:r w:rsidRPr="003D02F3">
        <w:rPr>
          <w:lang w:val="en-US"/>
        </w:rPr>
        <w:t xml:space="preserve"> Brother and sister</w:t>
      </w:r>
      <w:r w:rsidR="00C90BAE" w:rsidRPr="00C90BAE">
        <w:rPr>
          <w:rFonts w:ascii="宋体" w:eastAsia="宋体"/>
          <w:lang w:val="en-US"/>
        </w:rPr>
        <w:t>.</w:t>
      </w:r>
    </w:p>
    <w:p w:rsidR="004968A7" w:rsidRDefault="003D02F3" w:rsidP="003D02F3">
      <w:pPr>
        <w:pStyle w:val="af1"/>
        <w:tabs>
          <w:tab w:val="left" w:pos="3864"/>
          <w:tab w:val="left" w:pos="6804"/>
        </w:tabs>
        <w:spacing w:line="400" w:lineRule="atLeast"/>
        <w:ind w:leftChars="150" w:left="315"/>
        <w:jc w:val="both"/>
        <w:rPr>
          <w:lang w:val="en-US"/>
        </w:rPr>
      </w:pPr>
      <w:r w:rsidRPr="003D02F3">
        <w:rPr>
          <w:lang w:val="en-US"/>
        </w:rPr>
        <w:t>B</w:t>
      </w:r>
      <w:r w:rsidR="00C90BAE" w:rsidRPr="00C90BAE">
        <w:rPr>
          <w:rFonts w:ascii="宋体" w:eastAsia="宋体"/>
          <w:lang w:val="en-US"/>
        </w:rPr>
        <w:t>.</w:t>
      </w:r>
      <w:r w:rsidRPr="003D02F3">
        <w:rPr>
          <w:lang w:val="en-US"/>
        </w:rPr>
        <w:t xml:space="preserve"> Doctor and patient</w:t>
      </w:r>
      <w:r w:rsidR="00C90BAE" w:rsidRPr="00C90BAE">
        <w:rPr>
          <w:rFonts w:ascii="宋体" w:eastAsia="宋体"/>
          <w:lang w:val="en-US"/>
        </w:rPr>
        <w:t>.</w:t>
      </w:r>
    </w:p>
    <w:p w:rsidR="003D02F3" w:rsidRPr="003D02F3" w:rsidRDefault="003D02F3" w:rsidP="003D02F3">
      <w:pPr>
        <w:pStyle w:val="af1"/>
        <w:tabs>
          <w:tab w:val="left" w:pos="3864"/>
          <w:tab w:val="left" w:pos="6804"/>
        </w:tabs>
        <w:spacing w:line="400" w:lineRule="atLeast"/>
        <w:ind w:leftChars="150" w:left="315"/>
        <w:jc w:val="both"/>
        <w:rPr>
          <w:lang w:val="en-US"/>
        </w:rPr>
      </w:pPr>
      <w:r w:rsidRPr="003D02F3">
        <w:rPr>
          <w:lang w:val="en-US"/>
        </w:rPr>
        <w:t>C</w:t>
      </w:r>
      <w:r w:rsidR="00C90BAE" w:rsidRPr="00C90BAE">
        <w:rPr>
          <w:rFonts w:ascii="宋体" w:eastAsia="宋体"/>
          <w:lang w:val="en-US"/>
        </w:rPr>
        <w:t>.</w:t>
      </w:r>
      <w:r w:rsidRPr="003D02F3">
        <w:rPr>
          <w:lang w:val="en-US"/>
        </w:rPr>
        <w:t xml:space="preserve"> Teacher and student</w:t>
      </w:r>
      <w:r w:rsidR="00C90BAE" w:rsidRPr="00C90BAE">
        <w:rPr>
          <w:rFonts w:ascii="宋体" w:eastAsia="宋体"/>
          <w:lang w:val="en-US"/>
        </w:rPr>
        <w:t>.</w:t>
      </w:r>
    </w:p>
    <w:p w:rsidR="003D02F3" w:rsidRPr="003D02F3" w:rsidRDefault="003D02F3" w:rsidP="004968A7">
      <w:pPr>
        <w:pStyle w:val="af1"/>
        <w:spacing w:line="400" w:lineRule="atLeast"/>
        <w:ind w:firstLineChars="200" w:firstLine="420"/>
        <w:jc w:val="both"/>
        <w:rPr>
          <w:rFonts w:eastAsia="宋体"/>
          <w:lang w:val="en-US"/>
        </w:rPr>
      </w:pPr>
      <w:r w:rsidRPr="003D02F3">
        <w:rPr>
          <w:rFonts w:eastAsia="宋体"/>
        </w:rPr>
        <w:t>听第</w:t>
      </w:r>
      <w:r w:rsidRPr="003D02F3">
        <w:rPr>
          <w:lang w:val="en-US"/>
        </w:rPr>
        <w:t>7</w:t>
      </w:r>
      <w:r w:rsidRPr="003D02F3">
        <w:rPr>
          <w:rFonts w:eastAsia="宋体"/>
        </w:rPr>
        <w:t>段对话</w:t>
      </w:r>
      <w:r w:rsidRPr="003D02F3">
        <w:rPr>
          <w:rFonts w:eastAsia="宋体"/>
          <w:lang w:val="en-US"/>
        </w:rPr>
        <w:t>，</w:t>
      </w:r>
      <w:r w:rsidRPr="003D02F3">
        <w:rPr>
          <w:rFonts w:eastAsia="宋体"/>
        </w:rPr>
        <w:t>回答第</w:t>
      </w:r>
      <w:r w:rsidRPr="003D02F3">
        <w:rPr>
          <w:lang w:val="en-US"/>
        </w:rPr>
        <w:t>14</w:t>
      </w:r>
      <w:r w:rsidRPr="003D02F3">
        <w:rPr>
          <w:rFonts w:eastAsia="宋体"/>
        </w:rPr>
        <w:t>、</w:t>
      </w:r>
      <w:r w:rsidRPr="003D02F3">
        <w:rPr>
          <w:lang w:val="en-US"/>
        </w:rPr>
        <w:t>15</w:t>
      </w:r>
      <w:r w:rsidRPr="003D02F3">
        <w:rPr>
          <w:rFonts w:eastAsia="宋体"/>
        </w:rPr>
        <w:t>小题。</w:t>
      </w:r>
    </w:p>
    <w:p w:rsidR="003D02F3" w:rsidRPr="003D02F3" w:rsidRDefault="003D02F3" w:rsidP="003D02F3">
      <w:pPr>
        <w:pStyle w:val="aa"/>
        <w:tabs>
          <w:tab w:val="left" w:pos="820"/>
        </w:tabs>
        <w:spacing w:line="400" w:lineRule="atLeast"/>
        <w:ind w:firstLineChars="0" w:firstLine="0"/>
        <w:rPr>
          <w:rFonts w:ascii="Times New Roman" w:hAnsi="Times New Roman" w:cs="Times New Roman"/>
        </w:rPr>
      </w:pPr>
      <w:r w:rsidRPr="003D02F3">
        <w:rPr>
          <w:rFonts w:ascii="Times New Roman" w:hAnsi="Times New Roman" w:cs="Times New Roman"/>
        </w:rPr>
        <w:t>14</w:t>
      </w:r>
      <w:r w:rsidR="00C90BAE" w:rsidRPr="00C90BAE">
        <w:rPr>
          <w:rFonts w:ascii="宋体" w:eastAsia="宋体" w:hAnsi="Times New Roman" w:cs="Times New Roman"/>
        </w:rPr>
        <w:t>.</w:t>
      </w:r>
      <w:r w:rsidRPr="003D02F3">
        <w:rPr>
          <w:rFonts w:ascii="Times New Roman" w:hAnsi="Times New Roman" w:cs="Times New Roman"/>
        </w:rPr>
        <w:t xml:space="preserve"> </w:t>
      </w:r>
      <w:r w:rsidR="00C56E10">
        <w:rPr>
          <w:rFonts w:ascii="Times New Roman" w:hAnsi="Times New Roman" w:cs="Times New Roman"/>
        </w:rPr>
        <w:t xml:space="preserve">Who </w:t>
      </w:r>
      <w:r w:rsidRPr="003D02F3">
        <w:rPr>
          <w:rFonts w:ascii="Times New Roman" w:hAnsi="Times New Roman" w:cs="Times New Roman"/>
        </w:rPr>
        <w:t>asked Danny to do the</w:t>
      </w:r>
      <w:r w:rsidRPr="003D02F3">
        <w:rPr>
          <w:rFonts w:ascii="Times New Roman" w:hAnsi="Times New Roman" w:cs="Times New Roman"/>
          <w:spacing w:val="1"/>
        </w:rPr>
        <w:t xml:space="preserve"> </w:t>
      </w:r>
      <w:r w:rsidRPr="003D02F3">
        <w:rPr>
          <w:rFonts w:ascii="Times New Roman" w:hAnsi="Times New Roman" w:cs="Times New Roman"/>
        </w:rPr>
        <w:t>dishes?</w:t>
      </w:r>
    </w:p>
    <w:p w:rsidR="003D02F3" w:rsidRPr="003D02F3" w:rsidRDefault="003D02F3" w:rsidP="003D02F3">
      <w:pPr>
        <w:pStyle w:val="af1"/>
        <w:tabs>
          <w:tab w:val="left" w:pos="3864"/>
          <w:tab w:val="left" w:pos="6804"/>
        </w:tabs>
        <w:spacing w:line="400" w:lineRule="atLeast"/>
        <w:ind w:leftChars="150" w:left="315"/>
        <w:jc w:val="both"/>
        <w:rPr>
          <w:lang w:val="en-US"/>
        </w:rPr>
      </w:pPr>
      <w:r w:rsidRPr="003D02F3">
        <w:rPr>
          <w:lang w:val="en-US"/>
        </w:rPr>
        <w:t>A</w:t>
      </w:r>
      <w:r w:rsidR="00C90BAE" w:rsidRPr="00C90BAE">
        <w:rPr>
          <w:rFonts w:ascii="宋体" w:eastAsia="宋体"/>
          <w:lang w:val="en-US"/>
        </w:rPr>
        <w:t>.</w:t>
      </w:r>
      <w:r w:rsidRPr="003D02F3">
        <w:rPr>
          <w:lang w:val="en-US"/>
        </w:rPr>
        <w:t xml:space="preserve"> Bobby</w:t>
      </w:r>
      <w:r w:rsidR="00C90BAE" w:rsidRPr="00C90BAE">
        <w:rPr>
          <w:rFonts w:ascii="宋体" w:eastAsia="宋体"/>
          <w:lang w:val="en-US"/>
        </w:rPr>
        <w:t>.</w:t>
      </w:r>
      <w:r w:rsidRPr="003D02F3">
        <w:rPr>
          <w:lang w:val="en-US"/>
        </w:rPr>
        <w:tab/>
        <w:t>B</w:t>
      </w:r>
      <w:r w:rsidR="00C90BAE" w:rsidRPr="00C90BAE">
        <w:rPr>
          <w:rFonts w:ascii="宋体" w:eastAsia="宋体"/>
          <w:lang w:val="en-US"/>
        </w:rPr>
        <w:t>.</w:t>
      </w:r>
      <w:r w:rsidRPr="003D02F3">
        <w:rPr>
          <w:lang w:val="en-US"/>
        </w:rPr>
        <w:t xml:space="preserve"> His mom</w:t>
      </w:r>
      <w:r w:rsidR="00C90BAE" w:rsidRPr="00C90BAE">
        <w:rPr>
          <w:rFonts w:ascii="宋体" w:eastAsia="宋体"/>
          <w:lang w:val="en-US"/>
        </w:rPr>
        <w:t>.</w:t>
      </w:r>
      <w:r w:rsidRPr="003D02F3">
        <w:rPr>
          <w:lang w:val="en-US"/>
        </w:rPr>
        <w:tab/>
        <w:t>C</w:t>
      </w:r>
      <w:r w:rsidR="00C90BAE" w:rsidRPr="00C90BAE">
        <w:rPr>
          <w:rFonts w:ascii="宋体" w:eastAsia="宋体"/>
          <w:lang w:val="en-US"/>
        </w:rPr>
        <w:t>.</w:t>
      </w:r>
      <w:r w:rsidRPr="003D02F3">
        <w:rPr>
          <w:lang w:val="en-US"/>
        </w:rPr>
        <w:t xml:space="preserve"> Ms</w:t>
      </w:r>
      <w:r w:rsidR="00C90BAE" w:rsidRPr="00C90BAE">
        <w:rPr>
          <w:rFonts w:ascii="宋体" w:eastAsia="宋体"/>
          <w:lang w:val="en-US"/>
        </w:rPr>
        <w:t>.</w:t>
      </w:r>
      <w:r w:rsidRPr="003D02F3">
        <w:rPr>
          <w:lang w:val="en-US"/>
        </w:rPr>
        <w:t xml:space="preserve"> Jones</w:t>
      </w:r>
      <w:r w:rsidR="00C90BAE" w:rsidRPr="00C90BAE">
        <w:rPr>
          <w:rFonts w:ascii="宋体" w:eastAsia="宋体"/>
          <w:lang w:val="en-US"/>
        </w:rPr>
        <w:t>.</w:t>
      </w:r>
    </w:p>
    <w:p w:rsidR="003D02F3" w:rsidRPr="003D02F3" w:rsidRDefault="003D02F3" w:rsidP="003D02F3">
      <w:pPr>
        <w:pStyle w:val="aa"/>
        <w:tabs>
          <w:tab w:val="left" w:pos="820"/>
        </w:tabs>
        <w:spacing w:line="400" w:lineRule="atLeast"/>
        <w:ind w:firstLineChars="0" w:firstLine="0"/>
        <w:rPr>
          <w:rFonts w:ascii="Times New Roman" w:hAnsi="Times New Roman" w:cs="Times New Roman"/>
        </w:rPr>
      </w:pPr>
      <w:r w:rsidRPr="003D02F3">
        <w:rPr>
          <w:rFonts w:ascii="Times New Roman" w:hAnsi="Times New Roman" w:cs="Times New Roman"/>
        </w:rPr>
        <w:t>15</w:t>
      </w:r>
      <w:r w:rsidR="00C90BAE" w:rsidRPr="00C90BAE">
        <w:rPr>
          <w:rFonts w:ascii="宋体" w:eastAsia="宋体" w:hAnsi="Times New Roman" w:cs="Times New Roman"/>
        </w:rPr>
        <w:t>.</w:t>
      </w:r>
      <w:r w:rsidRPr="003D02F3">
        <w:rPr>
          <w:rFonts w:ascii="Times New Roman" w:hAnsi="Times New Roman" w:cs="Times New Roman"/>
        </w:rPr>
        <w:t xml:space="preserve"> </w:t>
      </w:r>
      <w:r w:rsidR="00C56E10">
        <w:rPr>
          <w:rFonts w:ascii="Times New Roman" w:hAnsi="Times New Roman" w:cs="Times New Roman"/>
        </w:rPr>
        <w:t>What</w:t>
      </w:r>
      <w:r w:rsidR="00C56E10" w:rsidRPr="003D02F3">
        <w:rPr>
          <w:rFonts w:ascii="Times New Roman" w:hAnsi="Times New Roman" w:cs="Times New Roman"/>
        </w:rPr>
        <w:t xml:space="preserve"> </w:t>
      </w:r>
      <w:r w:rsidRPr="003D02F3">
        <w:rPr>
          <w:rFonts w:ascii="Times New Roman" w:hAnsi="Times New Roman" w:cs="Times New Roman"/>
        </w:rPr>
        <w:t>will Bobby probably do after talking with Ms</w:t>
      </w:r>
      <w:r w:rsidR="00C90BAE" w:rsidRPr="00C90BAE">
        <w:rPr>
          <w:rFonts w:ascii="宋体" w:eastAsia="宋体" w:hAnsi="Times New Roman" w:cs="Times New Roman"/>
        </w:rPr>
        <w:t>.</w:t>
      </w:r>
      <w:r w:rsidRPr="003D02F3">
        <w:rPr>
          <w:rFonts w:ascii="Times New Roman" w:hAnsi="Times New Roman" w:cs="Times New Roman"/>
          <w:spacing w:val="4"/>
        </w:rPr>
        <w:t xml:space="preserve"> </w:t>
      </w:r>
      <w:r w:rsidRPr="003D02F3">
        <w:rPr>
          <w:rFonts w:ascii="Times New Roman" w:hAnsi="Times New Roman" w:cs="Times New Roman"/>
        </w:rPr>
        <w:t>Jones?</w:t>
      </w:r>
    </w:p>
    <w:p w:rsidR="004968A7" w:rsidRDefault="003D02F3" w:rsidP="003D02F3">
      <w:pPr>
        <w:pStyle w:val="af1"/>
        <w:tabs>
          <w:tab w:val="left" w:pos="3864"/>
          <w:tab w:val="left" w:pos="6804"/>
        </w:tabs>
        <w:spacing w:line="400" w:lineRule="atLeast"/>
        <w:ind w:leftChars="150" w:left="315"/>
        <w:jc w:val="both"/>
        <w:rPr>
          <w:lang w:val="en-US"/>
        </w:rPr>
      </w:pPr>
      <w:r w:rsidRPr="003D02F3">
        <w:rPr>
          <w:lang w:val="en-US"/>
        </w:rPr>
        <w:t>A</w:t>
      </w:r>
      <w:r w:rsidR="00C90BAE" w:rsidRPr="00C90BAE">
        <w:rPr>
          <w:rFonts w:ascii="宋体" w:eastAsia="宋体"/>
          <w:lang w:val="en-US"/>
        </w:rPr>
        <w:t>.</w:t>
      </w:r>
      <w:r w:rsidRPr="003D02F3">
        <w:rPr>
          <w:lang w:val="en-US"/>
        </w:rPr>
        <w:t xml:space="preserve"> Stop reading</w:t>
      </w:r>
      <w:r w:rsidR="00C90BAE" w:rsidRPr="00C90BAE">
        <w:rPr>
          <w:rFonts w:ascii="宋体" w:eastAsia="宋体"/>
          <w:lang w:val="en-US"/>
        </w:rPr>
        <w:t>.</w:t>
      </w:r>
    </w:p>
    <w:p w:rsidR="004968A7" w:rsidRDefault="003D02F3" w:rsidP="003D02F3">
      <w:pPr>
        <w:pStyle w:val="af1"/>
        <w:tabs>
          <w:tab w:val="left" w:pos="3864"/>
          <w:tab w:val="left" w:pos="6804"/>
        </w:tabs>
        <w:spacing w:line="400" w:lineRule="atLeast"/>
        <w:ind w:leftChars="150" w:left="315"/>
        <w:jc w:val="both"/>
        <w:rPr>
          <w:lang w:val="en-US"/>
        </w:rPr>
      </w:pPr>
      <w:r w:rsidRPr="003D02F3">
        <w:rPr>
          <w:lang w:val="en-US"/>
        </w:rPr>
        <w:t>B</w:t>
      </w:r>
      <w:r w:rsidR="00C90BAE" w:rsidRPr="00C90BAE">
        <w:rPr>
          <w:rFonts w:ascii="宋体" w:eastAsia="宋体"/>
          <w:lang w:val="en-US"/>
        </w:rPr>
        <w:t>.</w:t>
      </w:r>
      <w:r w:rsidRPr="003D02F3">
        <w:rPr>
          <w:lang w:val="en-US"/>
        </w:rPr>
        <w:t xml:space="preserve"> Say sorry to his brother</w:t>
      </w:r>
      <w:r w:rsidR="00C90BAE" w:rsidRPr="00C90BAE">
        <w:rPr>
          <w:rFonts w:ascii="宋体" w:eastAsia="宋体"/>
          <w:lang w:val="en-US"/>
        </w:rPr>
        <w:t>.</w:t>
      </w:r>
    </w:p>
    <w:p w:rsidR="003D02F3" w:rsidRPr="003D02F3" w:rsidRDefault="003D02F3" w:rsidP="003D02F3">
      <w:pPr>
        <w:pStyle w:val="af1"/>
        <w:tabs>
          <w:tab w:val="left" w:pos="3864"/>
          <w:tab w:val="left" w:pos="6804"/>
        </w:tabs>
        <w:spacing w:line="400" w:lineRule="atLeast"/>
        <w:ind w:leftChars="150" w:left="315"/>
        <w:jc w:val="both"/>
        <w:rPr>
          <w:lang w:val="en-US"/>
        </w:rPr>
      </w:pPr>
      <w:r w:rsidRPr="003D02F3">
        <w:rPr>
          <w:lang w:val="en-US"/>
        </w:rPr>
        <w:t>C</w:t>
      </w:r>
      <w:r w:rsidR="00C90BAE" w:rsidRPr="00C90BAE">
        <w:rPr>
          <w:rFonts w:ascii="宋体" w:eastAsia="宋体"/>
          <w:lang w:val="en-US"/>
        </w:rPr>
        <w:t>.</w:t>
      </w:r>
      <w:r w:rsidRPr="003D02F3">
        <w:rPr>
          <w:lang w:val="en-US"/>
        </w:rPr>
        <w:t xml:space="preserve"> Play computer games</w:t>
      </w:r>
      <w:r w:rsidR="00C90BAE" w:rsidRPr="00C90BAE">
        <w:rPr>
          <w:rFonts w:ascii="宋体" w:eastAsia="宋体"/>
          <w:lang w:val="en-US"/>
        </w:rPr>
        <w:t>.</w:t>
      </w:r>
    </w:p>
    <w:p w:rsidR="003D02F3" w:rsidRPr="003D02F3" w:rsidRDefault="003D02F3" w:rsidP="004968A7">
      <w:pPr>
        <w:spacing w:beforeLines="50" w:before="120" w:line="400" w:lineRule="atLeast"/>
        <w:rPr>
          <w:rFonts w:ascii="黑体" w:eastAsia="黑体" w:hAnsi="黑体"/>
        </w:rPr>
      </w:pPr>
      <w:r w:rsidRPr="003D02F3">
        <w:rPr>
          <w:rFonts w:ascii="黑体" w:eastAsia="黑体" w:hAnsi="黑体"/>
        </w:rPr>
        <w:t>第三节 听对话</w:t>
      </w:r>
      <w:r w:rsidRPr="003D02F3">
        <w:rPr>
          <w:rFonts w:ascii="黑体" w:eastAsia="黑体" w:hAnsi="黑体" w:hint="eastAsia"/>
        </w:rPr>
        <w:t xml:space="preserve"> </w:t>
      </w:r>
      <w:r w:rsidRPr="003D02F3">
        <w:rPr>
          <w:rFonts w:ascii="黑体" w:eastAsia="黑体" w:hAnsi="黑体"/>
        </w:rPr>
        <w:t>根据所听到的对话内容完成下面表格，每空填一词。（对话读三遍）</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469"/>
        <w:gridCol w:w="5340"/>
      </w:tblGrid>
      <w:tr w:rsidR="003D02F3" w:rsidRPr="003D02F3" w:rsidTr="003D02F3">
        <w:trPr>
          <w:trHeight w:val="328"/>
        </w:trPr>
        <w:tc>
          <w:tcPr>
            <w:tcW w:w="6809" w:type="dxa"/>
            <w:gridSpan w:val="2"/>
          </w:tcPr>
          <w:p w:rsidR="003D02F3" w:rsidRPr="003D02F3" w:rsidRDefault="003D02F3" w:rsidP="004968A7">
            <w:pPr>
              <w:pStyle w:val="TableParagraph"/>
              <w:spacing w:line="400" w:lineRule="atLeast"/>
              <w:jc w:val="center"/>
              <w:rPr>
                <w:b/>
                <w:sz w:val="21"/>
              </w:rPr>
            </w:pPr>
            <w:r w:rsidRPr="003D02F3">
              <w:rPr>
                <w:b/>
                <w:sz w:val="21"/>
              </w:rPr>
              <w:t>A Costume Party</w:t>
            </w:r>
          </w:p>
        </w:tc>
      </w:tr>
      <w:tr w:rsidR="003D02F3" w:rsidRPr="003D02F3" w:rsidTr="00C90BAE">
        <w:trPr>
          <w:trHeight w:val="328"/>
        </w:trPr>
        <w:tc>
          <w:tcPr>
            <w:tcW w:w="1469" w:type="dxa"/>
          </w:tcPr>
          <w:p w:rsidR="003D02F3" w:rsidRPr="003D02F3" w:rsidRDefault="003D02F3" w:rsidP="004968A7">
            <w:pPr>
              <w:pStyle w:val="TableParagraph"/>
              <w:spacing w:line="400" w:lineRule="atLeast"/>
              <w:rPr>
                <w:b/>
                <w:sz w:val="21"/>
              </w:rPr>
            </w:pPr>
            <w:r w:rsidRPr="003D02F3">
              <w:rPr>
                <w:b/>
                <w:sz w:val="21"/>
              </w:rPr>
              <w:t>When</w:t>
            </w:r>
          </w:p>
        </w:tc>
        <w:tc>
          <w:tcPr>
            <w:tcW w:w="5340" w:type="dxa"/>
          </w:tcPr>
          <w:p w:rsidR="003D02F3" w:rsidRPr="003D02F3" w:rsidRDefault="003D02F3" w:rsidP="00C62E92">
            <w:pPr>
              <w:pStyle w:val="TableParagraph"/>
              <w:tabs>
                <w:tab w:val="left" w:pos="843"/>
                <w:tab w:val="left" w:pos="1471"/>
              </w:tabs>
              <w:spacing w:line="400" w:lineRule="atLeast"/>
              <w:jc w:val="both"/>
              <w:rPr>
                <w:sz w:val="21"/>
              </w:rPr>
            </w:pPr>
            <w:r w:rsidRPr="003D02F3">
              <w:rPr>
                <w:sz w:val="21"/>
              </w:rPr>
              <w:t xml:space="preserve">At </w:t>
            </w:r>
            <w:r w:rsidRPr="003D02F3">
              <w:rPr>
                <w:rFonts w:eastAsiaTheme="minorEastAsia"/>
                <w:sz w:val="21"/>
                <w:u w:val="single"/>
              </w:rPr>
              <w:t xml:space="preserve">  16  </w:t>
            </w:r>
            <w:r w:rsidRPr="003D02F3">
              <w:rPr>
                <w:rFonts w:eastAsiaTheme="minorEastAsia"/>
                <w:sz w:val="21"/>
              </w:rPr>
              <w:t xml:space="preserve"> </w:t>
            </w:r>
            <w:r w:rsidR="004F5287">
              <w:rPr>
                <w:rFonts w:eastAsiaTheme="minorEastAsia"/>
                <w:sz w:val="21"/>
              </w:rPr>
              <w:t>pm on 3</w:t>
            </w:r>
            <w:r w:rsidRPr="003D02F3">
              <w:rPr>
                <w:sz w:val="21"/>
              </w:rPr>
              <w:t>0</w:t>
            </w:r>
            <w:r w:rsidRPr="003D02F3">
              <w:rPr>
                <w:spacing w:val="-3"/>
                <w:sz w:val="21"/>
              </w:rPr>
              <w:t xml:space="preserve"> </w:t>
            </w:r>
            <w:r w:rsidRPr="003D02F3">
              <w:rPr>
                <w:sz w:val="21"/>
              </w:rPr>
              <w:t>June</w:t>
            </w:r>
            <w:r w:rsidR="00C90BAE" w:rsidRPr="00C90BAE">
              <w:rPr>
                <w:rFonts w:ascii="宋体" w:eastAsia="宋体"/>
                <w:sz w:val="21"/>
              </w:rPr>
              <w:t>.</w:t>
            </w:r>
          </w:p>
        </w:tc>
      </w:tr>
      <w:tr w:rsidR="003D02F3" w:rsidRPr="003D02F3" w:rsidTr="00C90BAE">
        <w:trPr>
          <w:trHeight w:val="328"/>
        </w:trPr>
        <w:tc>
          <w:tcPr>
            <w:tcW w:w="1469" w:type="dxa"/>
          </w:tcPr>
          <w:p w:rsidR="003D02F3" w:rsidRPr="003D02F3" w:rsidRDefault="003D02F3" w:rsidP="004968A7">
            <w:pPr>
              <w:pStyle w:val="TableParagraph"/>
              <w:spacing w:line="400" w:lineRule="atLeast"/>
              <w:rPr>
                <w:b/>
                <w:sz w:val="21"/>
              </w:rPr>
            </w:pPr>
            <w:r w:rsidRPr="003D02F3">
              <w:rPr>
                <w:b/>
                <w:sz w:val="21"/>
              </w:rPr>
              <w:t>Where</w:t>
            </w:r>
          </w:p>
        </w:tc>
        <w:tc>
          <w:tcPr>
            <w:tcW w:w="5340" w:type="dxa"/>
          </w:tcPr>
          <w:p w:rsidR="003D02F3" w:rsidRPr="003D02F3" w:rsidRDefault="003D02F3" w:rsidP="00C62E92">
            <w:pPr>
              <w:pStyle w:val="TableParagraph"/>
              <w:tabs>
                <w:tab w:val="left" w:pos="1114"/>
                <w:tab w:val="left" w:pos="1745"/>
              </w:tabs>
              <w:spacing w:line="400" w:lineRule="atLeast"/>
              <w:jc w:val="both"/>
              <w:rPr>
                <w:sz w:val="21"/>
              </w:rPr>
            </w:pPr>
            <w:r w:rsidRPr="003D02F3">
              <w:rPr>
                <w:sz w:val="21"/>
              </w:rPr>
              <w:t xml:space="preserve">In the </w:t>
            </w:r>
            <w:r w:rsidRPr="003D02F3">
              <w:rPr>
                <w:rFonts w:eastAsia="宋体"/>
                <w:sz w:val="21"/>
                <w:u w:val="single"/>
              </w:rPr>
              <w:t xml:space="preserve">  17 </w:t>
            </w:r>
            <w:r w:rsidRPr="003D02F3">
              <w:rPr>
                <w:rFonts w:eastAsia="宋体"/>
                <w:sz w:val="21"/>
              </w:rPr>
              <w:t xml:space="preserve"> </w:t>
            </w:r>
            <w:r w:rsidR="00C90BAE" w:rsidRPr="00C90BAE">
              <w:rPr>
                <w:rFonts w:ascii="宋体" w:eastAsia="宋体"/>
                <w:sz w:val="21"/>
              </w:rPr>
              <w:t>.</w:t>
            </w:r>
          </w:p>
        </w:tc>
      </w:tr>
      <w:tr w:rsidR="003D02F3" w:rsidRPr="003D02F3" w:rsidTr="00C90BAE">
        <w:trPr>
          <w:trHeight w:val="648"/>
        </w:trPr>
        <w:tc>
          <w:tcPr>
            <w:tcW w:w="1469" w:type="dxa"/>
          </w:tcPr>
          <w:p w:rsidR="003D02F3" w:rsidRPr="003D02F3" w:rsidRDefault="003D02F3" w:rsidP="004968A7">
            <w:pPr>
              <w:pStyle w:val="TableParagraph"/>
              <w:spacing w:line="400" w:lineRule="atLeast"/>
              <w:rPr>
                <w:b/>
                <w:sz w:val="21"/>
              </w:rPr>
            </w:pPr>
            <w:r w:rsidRPr="003D02F3">
              <w:rPr>
                <w:b/>
                <w:sz w:val="21"/>
              </w:rPr>
              <w:t>What to wear</w:t>
            </w:r>
          </w:p>
        </w:tc>
        <w:tc>
          <w:tcPr>
            <w:tcW w:w="5340" w:type="dxa"/>
          </w:tcPr>
          <w:p w:rsidR="003D02F3" w:rsidRPr="003D02F3" w:rsidRDefault="003D02F3" w:rsidP="00C62E92">
            <w:pPr>
              <w:pStyle w:val="TableParagraph"/>
              <w:tabs>
                <w:tab w:val="left" w:pos="1688"/>
                <w:tab w:val="left" w:pos="2316"/>
              </w:tabs>
              <w:spacing w:line="400" w:lineRule="atLeast"/>
              <w:jc w:val="both"/>
              <w:rPr>
                <w:sz w:val="21"/>
                <w:lang w:val="en-US"/>
              </w:rPr>
            </w:pPr>
            <w:r w:rsidRPr="003D02F3">
              <w:rPr>
                <w:sz w:val="21"/>
                <w:lang w:val="en-US"/>
              </w:rPr>
              <w:t>I will</w:t>
            </w:r>
            <w:r w:rsidRPr="003D02F3">
              <w:rPr>
                <w:spacing w:val="-1"/>
                <w:sz w:val="21"/>
                <w:lang w:val="en-US"/>
              </w:rPr>
              <w:t xml:space="preserve"> </w:t>
            </w:r>
            <w:r w:rsidRPr="003D02F3">
              <w:rPr>
                <w:sz w:val="21"/>
                <w:lang w:val="en-US"/>
              </w:rPr>
              <w:t>wear</w:t>
            </w:r>
            <w:r w:rsidRPr="003D02F3">
              <w:rPr>
                <w:spacing w:val="-1"/>
                <w:sz w:val="21"/>
                <w:lang w:val="en-US"/>
              </w:rPr>
              <w:t xml:space="preserve"> </w:t>
            </w:r>
            <w:r w:rsidRPr="003D02F3">
              <w:rPr>
                <w:sz w:val="21"/>
                <w:lang w:val="en-US"/>
              </w:rPr>
              <w:t xml:space="preserve">a </w:t>
            </w:r>
            <w:r w:rsidRPr="003D02F3">
              <w:rPr>
                <w:rFonts w:eastAsia="宋体"/>
                <w:sz w:val="21"/>
                <w:u w:val="single"/>
                <w:lang w:val="en-US"/>
              </w:rPr>
              <w:t xml:space="preserve">  18 </w:t>
            </w:r>
            <w:r w:rsidRPr="00C56E10">
              <w:rPr>
                <w:rFonts w:eastAsia="宋体"/>
                <w:sz w:val="21"/>
                <w:u w:val="single"/>
                <w:lang w:val="en-US"/>
              </w:rPr>
              <w:t xml:space="preserve"> </w:t>
            </w:r>
            <w:r w:rsidR="00C56E10">
              <w:rPr>
                <w:rFonts w:eastAsia="宋体"/>
                <w:sz w:val="21"/>
                <w:lang w:val="en-US"/>
              </w:rPr>
              <w:t xml:space="preserve"> </w:t>
            </w:r>
            <w:r w:rsidRPr="003D02F3">
              <w:rPr>
                <w:sz w:val="21"/>
                <w:lang w:val="en-US"/>
              </w:rPr>
              <w:t>costume with a pair of wings</w:t>
            </w:r>
            <w:r w:rsidR="00C90BAE" w:rsidRPr="00C90BAE">
              <w:rPr>
                <w:rFonts w:ascii="宋体" w:eastAsia="宋体"/>
                <w:sz w:val="21"/>
                <w:lang w:val="en-US"/>
              </w:rPr>
              <w:t>.</w:t>
            </w:r>
          </w:p>
          <w:p w:rsidR="003D02F3" w:rsidRPr="003D02F3" w:rsidRDefault="003D02F3" w:rsidP="00C62E92">
            <w:pPr>
              <w:pStyle w:val="TableParagraph"/>
              <w:tabs>
                <w:tab w:val="left" w:pos="922"/>
                <w:tab w:val="left" w:pos="1553"/>
              </w:tabs>
              <w:spacing w:line="400" w:lineRule="atLeast"/>
              <w:jc w:val="both"/>
              <w:rPr>
                <w:sz w:val="21"/>
                <w:lang w:val="en-US"/>
              </w:rPr>
            </w:pPr>
            <w:r w:rsidRPr="003D02F3">
              <w:rPr>
                <w:sz w:val="21"/>
                <w:lang w:val="en-US"/>
              </w:rPr>
              <w:t xml:space="preserve">My </w:t>
            </w:r>
            <w:r w:rsidRPr="003D02F3">
              <w:rPr>
                <w:rFonts w:eastAsia="宋体"/>
                <w:sz w:val="21"/>
                <w:u w:val="single"/>
                <w:lang w:val="en-US"/>
              </w:rPr>
              <w:t xml:space="preserve">  19 </w:t>
            </w:r>
            <w:r w:rsidRPr="003D02F3">
              <w:rPr>
                <w:rFonts w:eastAsia="宋体"/>
                <w:sz w:val="21"/>
                <w:lang w:val="en-US"/>
              </w:rPr>
              <w:t xml:space="preserve"> </w:t>
            </w:r>
            <w:r w:rsidR="004F5287">
              <w:rPr>
                <w:rFonts w:eastAsia="宋体"/>
                <w:sz w:val="21"/>
                <w:lang w:val="en-US"/>
              </w:rPr>
              <w:t xml:space="preserve"> </w:t>
            </w:r>
            <w:r w:rsidRPr="003D02F3">
              <w:rPr>
                <w:sz w:val="21"/>
                <w:lang w:val="en-US"/>
              </w:rPr>
              <w:t>wants to dress up as</w:t>
            </w:r>
            <w:r w:rsidRPr="003D02F3">
              <w:rPr>
                <w:spacing w:val="-2"/>
                <w:sz w:val="21"/>
                <w:lang w:val="en-US"/>
              </w:rPr>
              <w:t xml:space="preserve"> </w:t>
            </w:r>
            <w:r w:rsidRPr="003D02F3">
              <w:rPr>
                <w:sz w:val="21"/>
                <w:lang w:val="en-US"/>
              </w:rPr>
              <w:t>Superman</w:t>
            </w:r>
            <w:r w:rsidR="00C90BAE" w:rsidRPr="00C90BAE">
              <w:rPr>
                <w:rFonts w:ascii="宋体" w:eastAsia="宋体"/>
                <w:sz w:val="21"/>
                <w:lang w:val="en-US"/>
              </w:rPr>
              <w:t>.</w:t>
            </w:r>
          </w:p>
        </w:tc>
      </w:tr>
      <w:tr w:rsidR="003D02F3" w:rsidRPr="003D02F3" w:rsidTr="00C90BAE">
        <w:trPr>
          <w:trHeight w:val="335"/>
        </w:trPr>
        <w:tc>
          <w:tcPr>
            <w:tcW w:w="1469" w:type="dxa"/>
          </w:tcPr>
          <w:p w:rsidR="003D02F3" w:rsidRPr="003D02F3" w:rsidRDefault="003D02F3" w:rsidP="004968A7">
            <w:pPr>
              <w:pStyle w:val="TableParagraph"/>
              <w:spacing w:line="400" w:lineRule="atLeast"/>
              <w:rPr>
                <w:b/>
                <w:sz w:val="21"/>
              </w:rPr>
            </w:pPr>
            <w:r w:rsidRPr="003D02F3">
              <w:rPr>
                <w:b/>
                <w:sz w:val="21"/>
              </w:rPr>
              <w:t>What to do</w:t>
            </w:r>
          </w:p>
        </w:tc>
        <w:tc>
          <w:tcPr>
            <w:tcW w:w="5340" w:type="dxa"/>
          </w:tcPr>
          <w:p w:rsidR="003D02F3" w:rsidRPr="003D02F3" w:rsidRDefault="003D02F3" w:rsidP="00C62E92">
            <w:pPr>
              <w:pStyle w:val="TableParagraph"/>
              <w:tabs>
                <w:tab w:val="left" w:pos="3255"/>
                <w:tab w:val="left" w:pos="3886"/>
              </w:tabs>
              <w:spacing w:line="400" w:lineRule="atLeast"/>
              <w:jc w:val="both"/>
              <w:rPr>
                <w:sz w:val="21"/>
                <w:lang w:val="en-US"/>
              </w:rPr>
            </w:pPr>
            <w:r w:rsidRPr="003D02F3">
              <w:rPr>
                <w:sz w:val="21"/>
                <w:lang w:val="en-US"/>
              </w:rPr>
              <w:t>We will dance, play</w:t>
            </w:r>
            <w:r w:rsidRPr="003D02F3">
              <w:rPr>
                <w:spacing w:val="-5"/>
                <w:sz w:val="21"/>
                <w:lang w:val="en-US"/>
              </w:rPr>
              <w:t xml:space="preserve"> </w:t>
            </w:r>
            <w:r w:rsidRPr="003D02F3">
              <w:rPr>
                <w:sz w:val="21"/>
                <w:lang w:val="en-US"/>
              </w:rPr>
              <w:t>games</w:t>
            </w:r>
            <w:r w:rsidRPr="003D02F3">
              <w:rPr>
                <w:spacing w:val="-2"/>
                <w:sz w:val="21"/>
                <w:lang w:val="en-US"/>
              </w:rPr>
              <w:t xml:space="preserve"> </w:t>
            </w:r>
            <w:r w:rsidRPr="003D02F3">
              <w:rPr>
                <w:sz w:val="21"/>
                <w:lang w:val="en-US"/>
              </w:rPr>
              <w:t xml:space="preserve">and </w:t>
            </w:r>
            <w:r w:rsidRPr="003D02F3">
              <w:rPr>
                <w:rFonts w:eastAsia="宋体"/>
                <w:sz w:val="21"/>
                <w:u w:val="single"/>
                <w:lang w:val="en-US"/>
              </w:rPr>
              <w:t xml:space="preserve">  20</w:t>
            </w:r>
            <w:r w:rsidRPr="003D02F3">
              <w:rPr>
                <w:rFonts w:eastAsia="宋体"/>
                <w:sz w:val="21"/>
                <w:lang w:val="en-US"/>
              </w:rPr>
              <w:t xml:space="preserve"> </w:t>
            </w:r>
            <w:r w:rsidRPr="003D02F3">
              <w:rPr>
                <w:sz w:val="21"/>
                <w:lang w:val="en-US"/>
              </w:rPr>
              <w:t>delicious food</w:t>
            </w:r>
            <w:r w:rsidR="00C90BAE" w:rsidRPr="00C90BAE">
              <w:rPr>
                <w:rFonts w:ascii="宋体" w:eastAsia="宋体"/>
                <w:sz w:val="21"/>
                <w:lang w:val="en-US"/>
              </w:rPr>
              <w:t>.</w:t>
            </w:r>
          </w:p>
        </w:tc>
      </w:tr>
    </w:tbl>
    <w:p w:rsidR="00C90BAE" w:rsidRPr="00C90BAE" w:rsidRDefault="00C90BAE" w:rsidP="00C90BAE">
      <w:pPr>
        <w:adjustRightInd w:val="0"/>
        <w:snapToGrid w:val="0"/>
        <w:spacing w:beforeLines="100" w:before="240" w:line="440" w:lineRule="atLeast"/>
        <w:ind w:left="240" w:hangingChars="100" w:hanging="240"/>
        <w:rPr>
          <w:rFonts w:ascii="Times New Roman" w:eastAsia="黑体" w:hAnsi="Times New Roman" w:cs="Times New Roman"/>
          <w:sz w:val="24"/>
          <w:szCs w:val="24"/>
        </w:rPr>
      </w:pPr>
      <w:r w:rsidRPr="00C90BAE">
        <w:rPr>
          <w:rFonts w:ascii="Times New Roman" w:eastAsia="黑体" w:hAnsi="Times New Roman" w:cs="Times New Roman"/>
          <w:sz w:val="24"/>
          <w:szCs w:val="24"/>
        </w:rPr>
        <w:t>Ⅱ.</w:t>
      </w:r>
      <w:r w:rsidRPr="00C90BAE">
        <w:rPr>
          <w:rFonts w:ascii="Times New Roman" w:eastAsia="黑体" w:hAnsi="Times New Roman" w:cs="Times New Roman"/>
          <w:sz w:val="24"/>
          <w:szCs w:val="24"/>
        </w:rPr>
        <w:t>单项选择</w:t>
      </w:r>
      <w:r w:rsidRPr="00C90BAE">
        <w:rPr>
          <w:rFonts w:ascii="Times New Roman" w:eastAsia="黑体" w:hAnsi="Times New Roman" w:cs="Times New Roman"/>
          <w:sz w:val="24"/>
          <w:szCs w:val="24"/>
        </w:rPr>
        <w:t xml:space="preserve"> </w:t>
      </w:r>
      <w:r w:rsidRPr="00C90BAE">
        <w:rPr>
          <w:rFonts w:ascii="Times New Roman" w:eastAsia="黑体" w:hAnsi="Times New Roman" w:cs="Times New Roman"/>
          <w:sz w:val="24"/>
          <w:szCs w:val="24"/>
        </w:rPr>
        <w:t>从下列各题所给的</w:t>
      </w:r>
      <w:r w:rsidRPr="00C90BAE">
        <w:rPr>
          <w:rFonts w:ascii="Times New Roman" w:eastAsia="黑体" w:hAnsi="Times New Roman" w:cs="Times New Roman"/>
          <w:sz w:val="24"/>
          <w:szCs w:val="24"/>
        </w:rPr>
        <w:t>A</w:t>
      </w:r>
      <w:r w:rsidRPr="00C90BAE">
        <w:rPr>
          <w:rFonts w:ascii="Times New Roman" w:eastAsia="黑体" w:hAnsi="Times New Roman" w:cs="Times New Roman"/>
          <w:sz w:val="24"/>
          <w:szCs w:val="24"/>
        </w:rPr>
        <w:t>、</w:t>
      </w:r>
      <w:r w:rsidRPr="00C90BAE">
        <w:rPr>
          <w:rFonts w:ascii="Times New Roman" w:eastAsia="黑体" w:hAnsi="Times New Roman" w:cs="Times New Roman"/>
          <w:sz w:val="24"/>
          <w:szCs w:val="24"/>
        </w:rPr>
        <w:t>B</w:t>
      </w:r>
      <w:r w:rsidRPr="00C90BAE">
        <w:rPr>
          <w:rFonts w:ascii="Times New Roman" w:eastAsia="黑体" w:hAnsi="Times New Roman" w:cs="Times New Roman"/>
          <w:sz w:val="24"/>
          <w:szCs w:val="24"/>
        </w:rPr>
        <w:t>、</w:t>
      </w:r>
      <w:r w:rsidRPr="00C90BAE">
        <w:rPr>
          <w:rFonts w:ascii="Times New Roman" w:eastAsia="黑体" w:hAnsi="Times New Roman" w:cs="Times New Roman"/>
          <w:sz w:val="24"/>
          <w:szCs w:val="24"/>
        </w:rPr>
        <w:t>C</w:t>
      </w:r>
      <w:r w:rsidRPr="00C90BAE">
        <w:rPr>
          <w:rFonts w:ascii="Times New Roman" w:eastAsia="黑体" w:hAnsi="Times New Roman" w:cs="Times New Roman"/>
          <w:sz w:val="24"/>
          <w:szCs w:val="24"/>
        </w:rPr>
        <w:t>三个选项中，选出可以填入空白处的最佳答案。（每小题</w:t>
      </w:r>
      <w:r w:rsidRPr="00C90BAE">
        <w:rPr>
          <w:rFonts w:ascii="Times New Roman" w:eastAsia="黑体" w:hAnsi="Times New Roman" w:cs="Times New Roman"/>
          <w:sz w:val="24"/>
          <w:szCs w:val="24"/>
        </w:rPr>
        <w:t>1</w:t>
      </w:r>
      <w:r w:rsidRPr="00C90BAE">
        <w:rPr>
          <w:rFonts w:ascii="Times New Roman" w:eastAsia="黑体" w:hAnsi="Times New Roman" w:cs="Times New Roman"/>
          <w:sz w:val="24"/>
          <w:szCs w:val="24"/>
        </w:rPr>
        <w:t>分，满分</w:t>
      </w:r>
      <w:r w:rsidRPr="00C90BAE">
        <w:rPr>
          <w:rFonts w:ascii="Times New Roman" w:eastAsia="黑体" w:hAnsi="Times New Roman" w:cs="Times New Roman"/>
          <w:sz w:val="24"/>
          <w:szCs w:val="24"/>
        </w:rPr>
        <w:t>15</w:t>
      </w:r>
      <w:r w:rsidRPr="00C90BAE">
        <w:rPr>
          <w:rFonts w:ascii="Times New Roman" w:eastAsia="黑体" w:hAnsi="Times New Roman" w:cs="Times New Roman"/>
          <w:sz w:val="24"/>
          <w:szCs w:val="24"/>
        </w:rPr>
        <w:t>分）</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21</w:t>
      </w:r>
      <w:r w:rsidRPr="00C90BAE">
        <w:rPr>
          <w:rFonts w:ascii="宋体" w:eastAsia="宋体" w:hAnsi="Times New Roman" w:cs="Times New Roman"/>
        </w:rPr>
        <w:t>.</w:t>
      </w:r>
      <w:r w:rsidRPr="00C90BAE">
        <w:rPr>
          <w:rFonts w:ascii="Times New Roman" w:hAnsi="Times New Roman" w:cs="Times New Roman"/>
        </w:rPr>
        <w:t xml:space="preserve"> There </w:t>
      </w:r>
      <w:r>
        <w:rPr>
          <w:rFonts w:ascii="Times New Roman" w:hAnsi="Times New Roman" w:cs="Times New Roman" w:hint="eastAsia"/>
        </w:rPr>
        <w:t xml:space="preserve">________ </w:t>
      </w:r>
      <w:r w:rsidRPr="00C90BAE">
        <w:rPr>
          <w:rFonts w:ascii="Times New Roman" w:hAnsi="Times New Roman" w:cs="Times New Roman"/>
        </w:rPr>
        <w:t xml:space="preserve">a large bowl of </w:t>
      </w:r>
      <w:r w:rsidRPr="00C56E10">
        <w:rPr>
          <w:rFonts w:ascii="Times New Roman" w:hAnsi="Times New Roman" w:cs="Times New Roman"/>
          <w:i/>
        </w:rPr>
        <w:t>jiaozi</w:t>
      </w:r>
      <w:r w:rsidRPr="00C90BAE">
        <w:rPr>
          <w:rFonts w:ascii="Times New Roman" w:hAnsi="Times New Roman" w:cs="Times New Roman"/>
        </w:rPr>
        <w:t xml:space="preserve"> on the table</w:t>
      </w:r>
      <w:r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w:t>
      </w:r>
      <w:r w:rsidRPr="00C90BAE">
        <w:rPr>
          <w:rFonts w:ascii="宋体" w:eastAsia="宋体" w:hAnsi="Times New Roman" w:cs="Times New Roman"/>
        </w:rPr>
        <w:t>.</w:t>
      </w:r>
      <w:r w:rsidRPr="00C90BAE">
        <w:rPr>
          <w:rFonts w:ascii="Times New Roman" w:hAnsi="Times New Roman" w:cs="Times New Roman"/>
        </w:rPr>
        <w:t xml:space="preserve"> is</w:t>
      </w:r>
      <w:r>
        <w:rPr>
          <w:rFonts w:ascii="Times New Roman" w:hAnsi="Times New Roman" w:cs="Times New Roman"/>
        </w:rPr>
        <w:tab/>
      </w:r>
      <w:r>
        <w:rPr>
          <w:rFonts w:ascii="Times New Roman" w:hAnsi="Times New Roman" w:cs="Times New Roman"/>
        </w:rPr>
        <w:tab/>
      </w:r>
      <w:r w:rsidRPr="00C90BAE">
        <w:rPr>
          <w:rFonts w:ascii="Times New Roman" w:hAnsi="Times New Roman" w:cs="Times New Roman"/>
        </w:rPr>
        <w:tab/>
      </w:r>
      <w:r>
        <w:rPr>
          <w:rFonts w:ascii="Times New Roman" w:hAnsi="Times New Roman" w:cs="Times New Roman"/>
        </w:rPr>
        <w:tab/>
      </w:r>
      <w:r w:rsidRPr="00C90BAE">
        <w:rPr>
          <w:rFonts w:ascii="Times New Roman" w:hAnsi="Times New Roman" w:cs="Times New Roman"/>
        </w:rPr>
        <w:t>B</w:t>
      </w:r>
      <w:r w:rsidRPr="00C90BAE">
        <w:rPr>
          <w:rFonts w:ascii="宋体" w:eastAsia="宋体" w:hAnsi="Times New Roman" w:cs="Times New Roman"/>
        </w:rPr>
        <w:t>.</w:t>
      </w:r>
      <w:r w:rsidRPr="00C90BAE">
        <w:rPr>
          <w:rFonts w:ascii="Times New Roman" w:hAnsi="Times New Roman" w:cs="Times New Roman"/>
        </w:rPr>
        <w:t xml:space="preserve"> are</w:t>
      </w:r>
      <w:r w:rsidRPr="00C90BAE">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90BAE">
        <w:rPr>
          <w:rFonts w:ascii="Times New Roman" w:hAnsi="Times New Roman" w:cs="Times New Roman"/>
        </w:rPr>
        <w:t>C</w:t>
      </w:r>
      <w:r w:rsidRPr="00C90BAE">
        <w:rPr>
          <w:rFonts w:ascii="宋体" w:eastAsia="宋体" w:hAnsi="Times New Roman" w:cs="Times New Roman"/>
        </w:rPr>
        <w:t>.</w:t>
      </w:r>
      <w:r w:rsidRPr="00C90BAE">
        <w:rPr>
          <w:rFonts w:ascii="Times New Roman" w:hAnsi="Times New Roman" w:cs="Times New Roman"/>
        </w:rPr>
        <w:t xml:space="preserve"> be</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22</w:t>
      </w:r>
      <w:r w:rsidRPr="00C90BAE">
        <w:rPr>
          <w:rFonts w:ascii="宋体" w:eastAsia="宋体" w:hAnsi="Times New Roman" w:cs="Times New Roman"/>
        </w:rPr>
        <w:t>.</w:t>
      </w:r>
      <w:r w:rsidRPr="00C90BAE">
        <w:rPr>
          <w:rFonts w:ascii="Times New Roman" w:hAnsi="Times New Roman" w:cs="Times New Roman"/>
        </w:rPr>
        <w:t xml:space="preserve"> </w:t>
      </w:r>
      <w:r>
        <w:rPr>
          <w:rFonts w:ascii="Times New Roman" w:hAnsi="Times New Roman" w:cs="Times New Roman" w:hint="eastAsia"/>
        </w:rPr>
        <w:t>—</w:t>
      </w:r>
      <w:r w:rsidRPr="00C90BAE">
        <w:rPr>
          <w:rFonts w:ascii="Times New Roman" w:hAnsi="Times New Roman" w:cs="Times New Roman"/>
        </w:rPr>
        <w:t>Is that your headmaster?</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Pr>
          <w:rFonts w:ascii="Times New Roman" w:hAnsi="Times New Roman" w:cs="Times New Roman" w:hint="eastAsia"/>
        </w:rPr>
        <w:t>—</w:t>
      </w:r>
      <w:r w:rsidRPr="00C90BAE">
        <w:rPr>
          <w:rFonts w:ascii="Times New Roman" w:hAnsi="Times New Roman" w:cs="Times New Roman"/>
        </w:rPr>
        <w:t xml:space="preserve"> You mean the man </w:t>
      </w:r>
      <w:r>
        <w:rPr>
          <w:rFonts w:ascii="Times New Roman" w:hAnsi="Times New Roman" w:cs="Times New Roman" w:hint="eastAsia"/>
        </w:rPr>
        <w:t>________</w:t>
      </w:r>
      <w:r>
        <w:rPr>
          <w:rFonts w:ascii="Times New Roman" w:hAnsi="Times New Roman" w:cs="Times New Roman"/>
        </w:rPr>
        <w:t xml:space="preserve"> </w:t>
      </w:r>
      <w:r w:rsidRPr="00C90BAE">
        <w:rPr>
          <w:rFonts w:ascii="Times New Roman" w:hAnsi="Times New Roman" w:cs="Times New Roman"/>
        </w:rPr>
        <w:t>blue?</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w:t>
      </w:r>
      <w:r w:rsidRPr="00C90BAE">
        <w:rPr>
          <w:rFonts w:ascii="宋体" w:eastAsia="宋体" w:hAnsi="Times New Roman" w:cs="Times New Roman"/>
        </w:rPr>
        <w:t>.</w:t>
      </w:r>
      <w:r w:rsidRPr="00C90BAE">
        <w:rPr>
          <w:rFonts w:ascii="Times New Roman" w:hAnsi="Times New Roman" w:cs="Times New Roman"/>
        </w:rPr>
        <w:t xml:space="preserve"> on</w:t>
      </w:r>
      <w:r w:rsidRPr="00C90BAE">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90BAE">
        <w:rPr>
          <w:rFonts w:ascii="Times New Roman" w:hAnsi="Times New Roman" w:cs="Times New Roman"/>
        </w:rPr>
        <w:t>B</w:t>
      </w:r>
      <w:r w:rsidRPr="00C90BAE">
        <w:rPr>
          <w:rFonts w:ascii="宋体" w:eastAsia="宋体" w:hAnsi="Times New Roman" w:cs="Times New Roman"/>
        </w:rPr>
        <w:t>.</w:t>
      </w:r>
      <w:r w:rsidRPr="00C90BAE">
        <w:rPr>
          <w:rFonts w:ascii="Times New Roman" w:hAnsi="Times New Roman" w:cs="Times New Roman"/>
        </w:rPr>
        <w:t xml:space="preserve"> with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in</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23</w:t>
      </w:r>
      <w:r w:rsidRPr="00C90BAE">
        <w:rPr>
          <w:rFonts w:ascii="宋体" w:eastAsia="宋体" w:hAnsi="Times New Roman" w:cs="Times New Roman"/>
        </w:rPr>
        <w:t>.</w:t>
      </w:r>
      <w:r w:rsidRPr="00C90BAE">
        <w:rPr>
          <w:rFonts w:ascii="Times New Roman" w:hAnsi="Times New Roman" w:cs="Times New Roman"/>
        </w:rPr>
        <w:t xml:space="preserve"> </w:t>
      </w:r>
      <w:r w:rsidRPr="00C90BAE">
        <w:rPr>
          <w:rFonts w:ascii="宋体" w:eastAsia="宋体" w:hAnsi="Times New Roman" w:cs="Times New Roman"/>
        </w:rPr>
        <w:t>—</w:t>
      </w:r>
      <w:r w:rsidRPr="00C90BAE">
        <w:rPr>
          <w:rFonts w:ascii="Times New Roman" w:hAnsi="Times New Roman" w:cs="Times New Roman"/>
        </w:rPr>
        <w:t xml:space="preserve"> Oh, I forget to bring my umbrella</w:t>
      </w:r>
      <w:r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宋体" w:eastAsia="宋体" w:hAnsi="Times New Roman" w:cs="Times New Roman"/>
        </w:rPr>
        <w:t>—</w:t>
      </w:r>
      <w:r w:rsidRPr="00C90BAE">
        <w:rPr>
          <w:rFonts w:ascii="Times New Roman" w:hAnsi="Times New Roman" w:cs="Times New Roman"/>
        </w:rPr>
        <w:t xml:space="preserve"> I've got one</w:t>
      </w:r>
      <w:r w:rsidRPr="00C90BAE">
        <w:rPr>
          <w:rFonts w:ascii="宋体" w:eastAsia="宋体" w:hAnsi="Times New Roman" w:cs="Times New Roman"/>
        </w:rPr>
        <w:t>.</w:t>
      </w:r>
      <w:r w:rsidRPr="00C90BAE">
        <w:rPr>
          <w:rFonts w:ascii="Times New Roman" w:hAnsi="Times New Roman" w:cs="Times New Roman"/>
        </w:rPr>
        <w:t xml:space="preserve"> You can share </w:t>
      </w:r>
      <w:r>
        <w:rPr>
          <w:rFonts w:ascii="Times New Roman" w:hAnsi="Times New Roman" w:cs="Times New Roman" w:hint="eastAsia"/>
        </w:rPr>
        <w:t>________</w:t>
      </w:r>
      <w:r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w:t>
      </w:r>
      <w:r w:rsidRPr="00C90BAE">
        <w:rPr>
          <w:rFonts w:ascii="宋体" w:eastAsia="宋体" w:hAnsi="Times New Roman" w:cs="Times New Roman"/>
        </w:rPr>
        <w:t>.</w:t>
      </w:r>
      <w:r w:rsidRPr="00C90BAE">
        <w:rPr>
          <w:rFonts w:ascii="Times New Roman" w:hAnsi="Times New Roman" w:cs="Times New Roman"/>
        </w:rPr>
        <w:t xml:space="preserve"> yours</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B</w:t>
      </w:r>
      <w:r w:rsidRPr="00C90BAE">
        <w:rPr>
          <w:rFonts w:ascii="宋体" w:eastAsia="宋体" w:hAnsi="Times New Roman" w:cs="Times New Roman"/>
        </w:rPr>
        <w:t>.</w:t>
      </w:r>
      <w:r w:rsidRPr="00C90BAE">
        <w:rPr>
          <w:rFonts w:ascii="Times New Roman" w:hAnsi="Times New Roman" w:cs="Times New Roman"/>
        </w:rPr>
        <w:t xml:space="preserve"> ours</w:t>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mine</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24</w:t>
      </w:r>
      <w:r w:rsidRPr="00C90BAE">
        <w:rPr>
          <w:rFonts w:ascii="宋体" w:eastAsia="宋体" w:hAnsi="Times New Roman" w:cs="Times New Roman"/>
        </w:rPr>
        <w:t>.</w:t>
      </w:r>
      <w:r w:rsidRPr="00C90BAE">
        <w:rPr>
          <w:rFonts w:ascii="Times New Roman" w:hAnsi="Times New Roman" w:cs="Times New Roman"/>
        </w:rPr>
        <w:t xml:space="preserve"> </w:t>
      </w:r>
      <w:r w:rsidRPr="00C90BAE">
        <w:rPr>
          <w:rFonts w:ascii="宋体" w:eastAsia="宋体" w:hAnsi="Times New Roman" w:cs="Times New Roman"/>
        </w:rPr>
        <w:t>—</w:t>
      </w:r>
      <w:r w:rsidRPr="00C90BAE">
        <w:rPr>
          <w:rFonts w:ascii="Times New Roman" w:hAnsi="Times New Roman" w:cs="Times New Roman"/>
        </w:rPr>
        <w:t xml:space="preserve"> What should we do for the camping trip?</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 We'd better make a</w:t>
      </w:r>
      <w:r>
        <w:rPr>
          <w:rFonts w:ascii="Times New Roman" w:hAnsi="Times New Roman" w:cs="Times New Roman"/>
        </w:rPr>
        <w:t xml:space="preserve"> </w:t>
      </w:r>
      <w:r>
        <w:rPr>
          <w:rFonts w:ascii="Times New Roman" w:hAnsi="Times New Roman" w:cs="Times New Roman" w:hint="eastAsia"/>
        </w:rPr>
        <w:t>________</w:t>
      </w:r>
      <w:r>
        <w:rPr>
          <w:rFonts w:ascii="Times New Roman" w:hAnsi="Times New Roman" w:cs="Times New Roman"/>
        </w:rPr>
        <w:t xml:space="preserve"> </w:t>
      </w:r>
      <w:r w:rsidRPr="00C90BAE">
        <w:rPr>
          <w:rFonts w:ascii="Times New Roman" w:hAnsi="Times New Roman" w:cs="Times New Roman"/>
        </w:rPr>
        <w:t>of things like foods, drinks, medicine and so on.</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list</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B. card</w:t>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ab/>
        <w:t>C. report</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25</w:t>
      </w:r>
      <w:r w:rsidRPr="00C90BAE">
        <w:rPr>
          <w:rFonts w:ascii="宋体" w:eastAsia="宋体" w:hAnsi="Times New Roman" w:cs="Times New Roman"/>
        </w:rPr>
        <w:t>.</w:t>
      </w:r>
      <w:r w:rsidRPr="00C90BAE">
        <w:rPr>
          <w:rFonts w:ascii="Times New Roman" w:hAnsi="Times New Roman" w:cs="Times New Roman"/>
        </w:rPr>
        <w:t xml:space="preserve"> Almost </w:t>
      </w:r>
      <w:r>
        <w:rPr>
          <w:rFonts w:ascii="Times New Roman" w:hAnsi="Times New Roman" w:cs="Times New Roman" w:hint="eastAsia"/>
        </w:rPr>
        <w:t>________</w:t>
      </w:r>
      <w:r>
        <w:rPr>
          <w:rFonts w:ascii="Times New Roman" w:hAnsi="Times New Roman" w:cs="Times New Roman"/>
        </w:rPr>
        <w:t xml:space="preserve"> </w:t>
      </w:r>
      <w:r w:rsidRPr="00C90BAE">
        <w:rPr>
          <w:rFonts w:ascii="Times New Roman" w:hAnsi="Times New Roman" w:cs="Times New Roman"/>
        </w:rPr>
        <w:t>in our group has been to the 2nd Digital China Summit</w:t>
      </w:r>
      <w:r w:rsidRPr="00C90BAE">
        <w:rPr>
          <w:rFonts w:ascii="宋体" w:eastAsia="宋体" w:hAnsi="Times New Roman" w:cs="Times New Roman"/>
        </w:rPr>
        <w:t>.</w:t>
      </w:r>
      <w:r w:rsidRPr="00C90BAE">
        <w:rPr>
          <w:rFonts w:ascii="Times New Roman" w:hAnsi="Times New Roman" w:cs="Times New Roman"/>
        </w:rPr>
        <w:t xml:space="preserve"> It's fantastic</w:t>
      </w:r>
      <w:r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someone</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B. everyone</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C. anyone</w:t>
      </w:r>
    </w:p>
    <w:p w:rsidR="00C90BAE" w:rsidRPr="00C90BAE" w:rsidRDefault="00C90BAE" w:rsidP="00C62E92">
      <w:pPr>
        <w:adjustRightInd w:val="0"/>
        <w:snapToGrid w:val="0"/>
        <w:spacing w:line="440" w:lineRule="atLeast"/>
        <w:ind w:left="315" w:hangingChars="150" w:hanging="315"/>
        <w:rPr>
          <w:rFonts w:ascii="Times New Roman" w:hAnsi="Times New Roman" w:cs="Times New Roman"/>
        </w:rPr>
      </w:pPr>
      <w:r w:rsidRPr="00C90BAE">
        <w:rPr>
          <w:rFonts w:ascii="Times New Roman" w:hAnsi="Times New Roman" w:cs="Times New Roman"/>
        </w:rPr>
        <w:t>26</w:t>
      </w:r>
      <w:r w:rsidRPr="00C90BAE">
        <w:rPr>
          <w:rFonts w:ascii="宋体" w:eastAsia="宋体" w:hAnsi="Times New Roman" w:cs="Times New Roman"/>
        </w:rPr>
        <w:t>.</w:t>
      </w:r>
      <w:r w:rsidRPr="00C90BAE">
        <w:rPr>
          <w:rFonts w:ascii="Times New Roman" w:hAnsi="Times New Roman" w:cs="Times New Roman"/>
        </w:rPr>
        <w:t xml:space="preserve"> More and more people have realized that clear water and green mountains are as </w:t>
      </w:r>
      <w:r>
        <w:rPr>
          <w:rFonts w:ascii="Times New Roman" w:hAnsi="Times New Roman" w:cs="Times New Roman" w:hint="eastAsia"/>
        </w:rPr>
        <w:t>________</w:t>
      </w:r>
      <w:r>
        <w:rPr>
          <w:rFonts w:ascii="Times New Roman" w:hAnsi="Times New Roman" w:cs="Times New Roman"/>
        </w:rPr>
        <w:t xml:space="preserve"> </w:t>
      </w:r>
      <w:r w:rsidRPr="00C90BAE">
        <w:rPr>
          <w:rFonts w:ascii="Times New Roman" w:hAnsi="Times New Roman" w:cs="Times New Roman"/>
        </w:rPr>
        <w:t>as mountains of gold and silver</w:t>
      </w:r>
      <w:r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central</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B. special</w:t>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ab/>
        <w:t>C. valuable</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27</w:t>
      </w:r>
      <w:r w:rsidRPr="00C90BAE">
        <w:rPr>
          <w:rFonts w:ascii="宋体" w:eastAsia="宋体" w:hAnsi="Times New Roman" w:cs="Times New Roman"/>
        </w:rPr>
        <w:t>.</w:t>
      </w:r>
      <w:r w:rsidRPr="00C90BAE">
        <w:rPr>
          <w:rFonts w:ascii="Times New Roman" w:hAnsi="Times New Roman" w:cs="Times New Roman"/>
        </w:rPr>
        <w:t xml:space="preserve"> </w:t>
      </w:r>
      <w:r w:rsidRPr="00C90BAE">
        <w:rPr>
          <w:rFonts w:ascii="宋体" w:eastAsia="宋体" w:hAnsi="Times New Roman" w:cs="Times New Roman"/>
        </w:rPr>
        <w:t>—</w:t>
      </w:r>
      <w:r w:rsidRPr="00C90BAE">
        <w:rPr>
          <w:rFonts w:ascii="Times New Roman" w:hAnsi="Times New Roman" w:cs="Times New Roman"/>
        </w:rPr>
        <w:t xml:space="preserve"> I have trouble </w:t>
      </w:r>
      <w:r>
        <w:rPr>
          <w:rFonts w:ascii="Times New Roman" w:hAnsi="Times New Roman" w:cs="Times New Roman" w:hint="eastAsia"/>
        </w:rPr>
        <w:t>________</w:t>
      </w:r>
      <w:r>
        <w:rPr>
          <w:rFonts w:ascii="Times New Roman" w:hAnsi="Times New Roman" w:cs="Times New Roman"/>
        </w:rPr>
        <w:t xml:space="preserve"> </w:t>
      </w:r>
      <w:r w:rsidRPr="00C90BAE">
        <w:rPr>
          <w:rFonts w:ascii="Times New Roman" w:hAnsi="Times New Roman" w:cs="Times New Roman"/>
        </w:rPr>
        <w:t>English, Mr</w:t>
      </w:r>
      <w:r w:rsidRPr="00C90BAE">
        <w:rPr>
          <w:rFonts w:ascii="宋体" w:eastAsia="宋体" w:hAnsi="Times New Roman" w:cs="Times New Roman"/>
        </w:rPr>
        <w:t>.</w:t>
      </w:r>
      <w:r w:rsidRPr="00C90BAE">
        <w:rPr>
          <w:rFonts w:ascii="Times New Roman" w:hAnsi="Times New Roman" w:cs="Times New Roman"/>
        </w:rPr>
        <w:t xml:space="preserve"> Lee</w:t>
      </w:r>
      <w:r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 Why not go to the English Corner and try to talk with others?</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reading</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B. writing</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C. speaking</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28</w:t>
      </w:r>
      <w:r w:rsidRPr="00C90BAE">
        <w:rPr>
          <w:rFonts w:ascii="宋体" w:eastAsia="宋体" w:hAnsi="Times New Roman" w:cs="Times New Roman"/>
        </w:rPr>
        <w:t>.</w:t>
      </w:r>
      <w:r w:rsidRPr="00C90BAE">
        <w:rPr>
          <w:rFonts w:ascii="Times New Roman" w:hAnsi="Times New Roman" w:cs="Times New Roman"/>
        </w:rPr>
        <w:t xml:space="preserve"> </w:t>
      </w:r>
      <w:r w:rsidRPr="00C90BAE">
        <w:rPr>
          <w:rFonts w:ascii="宋体" w:eastAsia="宋体" w:hAnsi="Times New Roman" w:cs="Times New Roman"/>
        </w:rPr>
        <w:t>—</w:t>
      </w:r>
      <w:r w:rsidRPr="00C90BAE">
        <w:rPr>
          <w:rFonts w:ascii="Times New Roman" w:hAnsi="Times New Roman" w:cs="Times New Roman"/>
        </w:rPr>
        <w:t xml:space="preserve"> </w:t>
      </w:r>
      <w:r>
        <w:rPr>
          <w:rFonts w:ascii="Times New Roman" w:hAnsi="Times New Roman" w:cs="Times New Roman" w:hint="eastAsia"/>
        </w:rPr>
        <w:t>________</w:t>
      </w:r>
      <w:r w:rsidRPr="00C90BAE">
        <w:rPr>
          <w:rFonts w:ascii="Times New Roman" w:hAnsi="Times New Roman" w:cs="Times New Roman"/>
        </w:rPr>
        <w:t>is the Hong Kong-Zhuhai-Macao-Bridge?</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 55 kilometers.</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How long</w:t>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ab/>
        <w:t>B. How high</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C. How wide</w:t>
      </w:r>
    </w:p>
    <w:p w:rsidR="00C90BAE" w:rsidRPr="00C90BAE" w:rsidRDefault="00C90BAE" w:rsidP="00C62E92">
      <w:pPr>
        <w:adjustRightInd w:val="0"/>
        <w:snapToGrid w:val="0"/>
        <w:spacing w:line="440" w:lineRule="atLeast"/>
        <w:ind w:left="315" w:hangingChars="150" w:hanging="315"/>
        <w:rPr>
          <w:rFonts w:ascii="Times New Roman" w:hAnsi="Times New Roman" w:cs="Times New Roman"/>
        </w:rPr>
      </w:pPr>
      <w:r w:rsidRPr="00C90BAE">
        <w:rPr>
          <w:rFonts w:ascii="Times New Roman" w:hAnsi="Times New Roman" w:cs="Times New Roman"/>
        </w:rPr>
        <w:t>29</w:t>
      </w:r>
      <w:r w:rsidRPr="00C90BAE">
        <w:rPr>
          <w:rFonts w:ascii="宋体" w:eastAsia="宋体" w:hAnsi="Times New Roman" w:cs="Times New Roman"/>
        </w:rPr>
        <w:t>.</w:t>
      </w:r>
      <w:r w:rsidRPr="00C90BAE">
        <w:rPr>
          <w:rFonts w:ascii="Times New Roman" w:hAnsi="Times New Roman" w:cs="Times New Roman"/>
        </w:rPr>
        <w:t xml:space="preserve"> My deskmate and I are going to </w:t>
      </w:r>
      <w:r>
        <w:rPr>
          <w:rFonts w:ascii="Times New Roman" w:hAnsi="Times New Roman" w:cs="Times New Roman" w:hint="eastAsia"/>
        </w:rPr>
        <w:t>________</w:t>
      </w:r>
      <w:r>
        <w:rPr>
          <w:rFonts w:ascii="Times New Roman" w:hAnsi="Times New Roman" w:cs="Times New Roman"/>
        </w:rPr>
        <w:t xml:space="preserve"> </w:t>
      </w:r>
      <w:r w:rsidRPr="00C90BAE">
        <w:rPr>
          <w:rFonts w:ascii="Times New Roman" w:hAnsi="Times New Roman" w:cs="Times New Roman"/>
        </w:rPr>
        <w:t>a talk show at the party to celebrate the 70th birthday of our motherland</w:t>
      </w:r>
      <w:r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hand in</w:t>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ab/>
        <w:t>B. put on</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C. take out</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30</w:t>
      </w:r>
      <w:r w:rsidRPr="00C90BAE">
        <w:rPr>
          <w:rFonts w:ascii="宋体" w:eastAsia="宋体" w:hAnsi="Times New Roman" w:cs="Times New Roman"/>
        </w:rPr>
        <w:t>.</w:t>
      </w:r>
      <w:r w:rsidRPr="00C90BAE">
        <w:rPr>
          <w:rFonts w:ascii="Times New Roman" w:hAnsi="Times New Roman" w:cs="Times New Roman"/>
        </w:rPr>
        <w:t xml:space="preserve"> </w:t>
      </w:r>
      <w:r w:rsidRPr="00C90BAE">
        <w:rPr>
          <w:rFonts w:ascii="宋体" w:eastAsia="宋体" w:hAnsi="Times New Roman" w:cs="Times New Roman"/>
        </w:rPr>
        <w:t>—</w:t>
      </w:r>
      <w:r w:rsidRPr="00C90BAE">
        <w:rPr>
          <w:rFonts w:ascii="Times New Roman" w:hAnsi="Times New Roman" w:cs="Times New Roman"/>
        </w:rPr>
        <w:t xml:space="preserve"> You are singing to the plants!</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 xml:space="preserve">— That's true. I believe it helps them grow </w:t>
      </w:r>
      <w:r>
        <w:rPr>
          <w:rFonts w:ascii="Times New Roman" w:hAnsi="Times New Roman" w:cs="Times New Roman" w:hint="eastAsia"/>
        </w:rPr>
        <w:t>________</w:t>
      </w:r>
      <w:r w:rsidRPr="00C90BAE">
        <w:rPr>
          <w:rFonts w:ascii="Times New Roman"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slower</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B. better</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C. harder</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31</w:t>
      </w:r>
      <w:r w:rsidRPr="00C90BAE">
        <w:rPr>
          <w:rFonts w:ascii="宋体" w:eastAsia="宋体" w:hAnsi="Times New Roman" w:cs="Times New Roman"/>
        </w:rPr>
        <w:t>.</w:t>
      </w:r>
      <w:r w:rsidRPr="00C90BAE">
        <w:rPr>
          <w:rFonts w:ascii="Times New Roman" w:hAnsi="Times New Roman" w:cs="Times New Roman"/>
        </w:rPr>
        <w:t xml:space="preserve"> </w:t>
      </w:r>
      <w:r>
        <w:rPr>
          <w:rFonts w:ascii="Times New Roman" w:hAnsi="Times New Roman" w:cs="Times New Roman" w:hint="eastAsia"/>
        </w:rPr>
        <w:t>________</w:t>
      </w:r>
      <w:r w:rsidRPr="00C90BAE">
        <w:rPr>
          <w:rFonts w:ascii="Times New Roman" w:hAnsi="Times New Roman" w:cs="Times New Roman"/>
        </w:rPr>
        <w:t xml:space="preserve"> it's a public holiday today, some firefighters in our city are still on duty</w:t>
      </w:r>
      <w:r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Although</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B. Once</w:t>
      </w:r>
      <w:r w:rsidRPr="00C90BAE">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00C62E92">
        <w:rPr>
          <w:rFonts w:ascii="Times New Roman" w:hAnsi="Times New Roman" w:cs="Times New Roman"/>
        </w:rPr>
        <w:tab/>
      </w:r>
      <w:r w:rsidRPr="00C90BAE">
        <w:rPr>
          <w:rFonts w:ascii="Times New Roman" w:hAnsi="Times New Roman" w:cs="Times New Roman"/>
        </w:rPr>
        <w:t>C. If</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32</w:t>
      </w:r>
      <w:r w:rsidRPr="00C90BAE">
        <w:rPr>
          <w:rFonts w:ascii="宋体" w:eastAsia="宋体" w:hAnsi="Times New Roman" w:cs="Times New Roman"/>
        </w:rPr>
        <w:t>.</w:t>
      </w:r>
      <w:r w:rsidRPr="00C90BAE">
        <w:rPr>
          <w:rFonts w:ascii="Times New Roman" w:hAnsi="Times New Roman" w:cs="Times New Roman"/>
        </w:rPr>
        <w:t xml:space="preserve"> </w:t>
      </w:r>
      <w:r w:rsidRPr="00C90BAE">
        <w:rPr>
          <w:rFonts w:ascii="宋体" w:eastAsia="宋体" w:hAnsi="Times New Roman" w:cs="Times New Roman"/>
        </w:rPr>
        <w:t>—</w:t>
      </w:r>
      <w:r w:rsidRPr="00C90BAE">
        <w:rPr>
          <w:rFonts w:ascii="Times New Roman" w:hAnsi="Times New Roman" w:cs="Times New Roman"/>
        </w:rPr>
        <w:t xml:space="preserve"> Look! My mother </w:t>
      </w:r>
      <w:r>
        <w:rPr>
          <w:rFonts w:ascii="Times New Roman" w:hAnsi="Times New Roman" w:cs="Times New Roman" w:hint="eastAsia"/>
        </w:rPr>
        <w:t>________</w:t>
      </w:r>
      <w:r>
        <w:rPr>
          <w:rFonts w:ascii="Times New Roman" w:hAnsi="Times New Roman" w:cs="Times New Roman"/>
        </w:rPr>
        <w:t xml:space="preserve"> </w:t>
      </w:r>
      <w:r w:rsidRPr="00C90BAE">
        <w:rPr>
          <w:rFonts w:ascii="Times New Roman" w:hAnsi="Times New Roman" w:cs="Times New Roman"/>
        </w:rPr>
        <w:t>a new dress for me</w:t>
      </w:r>
      <w:r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 Wow, it looks very nice on you.</w:t>
      </w:r>
    </w:p>
    <w:p w:rsidR="00C90BAE" w:rsidRPr="00C90BAE" w:rsidRDefault="0007177B" w:rsidP="00096B0B">
      <w:pPr>
        <w:adjustRightInd w:val="0"/>
        <w:snapToGrid w:val="0"/>
        <w:spacing w:line="480" w:lineRule="atLeast"/>
        <w:ind w:leftChars="150" w:left="315"/>
        <w:rPr>
          <w:rFonts w:ascii="Times New Roman" w:hAnsi="Times New Roman" w:cs="Times New Roman"/>
        </w:rPr>
      </w:pPr>
      <w:r w:rsidRPr="003D02F3">
        <w:rPr>
          <w:rFonts w:ascii="Times New Roman" w:eastAsia="黑体" w:hAnsi="Times New Roman" w:cs="Times New Roman"/>
          <w:noProof/>
          <w:spacing w:val="10"/>
        </w:rPr>
        <w:lastRenderedPageBreak/>
        <mc:AlternateContent>
          <mc:Choice Requires="wps">
            <w:drawing>
              <wp:anchor distT="0" distB="0" distL="114300" distR="114300" simplePos="0" relativeHeight="251705344" behindDoc="0" locked="0" layoutInCell="1" allowOverlap="1" wp14:anchorId="15D2AF2E" wp14:editId="4E9726D7">
                <wp:simplePos x="0" y="0"/>
                <wp:positionH relativeFrom="column">
                  <wp:posOffset>-644237</wp:posOffset>
                </wp:positionH>
                <wp:positionV relativeFrom="page">
                  <wp:posOffset>690822</wp:posOffset>
                </wp:positionV>
                <wp:extent cx="414020" cy="8125460"/>
                <wp:effectExtent l="0" t="0" r="0" b="0"/>
                <wp:wrapNone/>
                <wp:docPr id="58"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7177B" w:rsidRDefault="0007177B" w:rsidP="0007177B">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5D2AF2E" id="_x0000_s1028" type="#_x0000_t202" style="position:absolute;left:0;text-align:left;margin-left:-50.75pt;margin-top:54.4pt;width:32.6pt;height:639.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" filled="f" stroked="f" strokeweight=".5pt">
                <v:textbox style="layout-flow:vertical-ideographic">
                  <w:txbxContent>
                    <w:p w:rsidR="0007177B" w:rsidRDefault="0007177B" w:rsidP="0007177B">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C90BAE" w:rsidRPr="00C90BAE">
        <w:rPr>
          <w:rFonts w:ascii="Times New Roman" w:hAnsi="Times New Roman" w:cs="Times New Roman"/>
        </w:rPr>
        <w:t>A. is making</w:t>
      </w:r>
      <w:r w:rsidR="00C90BAE" w:rsidRPr="00C90BAE">
        <w:rPr>
          <w:rFonts w:ascii="Times New Roman" w:hAnsi="Times New Roman" w:cs="Times New Roman"/>
        </w:rPr>
        <w:tab/>
      </w:r>
      <w:r w:rsidR="007B1C2E">
        <w:rPr>
          <w:rFonts w:ascii="Times New Roman" w:hAnsi="Times New Roman" w:cs="Times New Roman"/>
        </w:rPr>
        <w:tab/>
      </w:r>
      <w:r w:rsidR="007B1C2E">
        <w:rPr>
          <w:rFonts w:ascii="Times New Roman" w:hAnsi="Times New Roman" w:cs="Times New Roman"/>
        </w:rPr>
        <w:tab/>
      </w:r>
      <w:r w:rsidR="00C90BAE" w:rsidRPr="00C90BAE">
        <w:rPr>
          <w:rFonts w:ascii="Times New Roman" w:hAnsi="Times New Roman" w:cs="Times New Roman"/>
        </w:rPr>
        <w:t>B. has made</w:t>
      </w:r>
      <w:r w:rsidR="007B1C2E">
        <w:rPr>
          <w:rFonts w:ascii="Times New Roman" w:hAnsi="Times New Roman" w:cs="Times New Roman"/>
        </w:rPr>
        <w:tab/>
      </w:r>
      <w:r w:rsidR="007B1C2E">
        <w:rPr>
          <w:rFonts w:ascii="Times New Roman" w:hAnsi="Times New Roman" w:cs="Times New Roman"/>
        </w:rPr>
        <w:tab/>
      </w:r>
      <w:r w:rsidR="00C90BAE" w:rsidRPr="00C90BAE">
        <w:rPr>
          <w:rFonts w:ascii="Times New Roman" w:hAnsi="Times New Roman" w:cs="Times New Roman"/>
        </w:rPr>
        <w:tab/>
        <w:t>C. will make</w:t>
      </w:r>
    </w:p>
    <w:p w:rsidR="00C90BAE" w:rsidRPr="00C90BAE" w:rsidRDefault="0007177B" w:rsidP="00096B0B">
      <w:pPr>
        <w:adjustRightInd w:val="0"/>
        <w:snapToGrid w:val="0"/>
        <w:spacing w:line="480" w:lineRule="atLeast"/>
        <w:rPr>
          <w:rFonts w:ascii="Times New Roman" w:hAnsi="Times New Roman" w:cs="Times New Roman"/>
        </w:rPr>
      </w:pPr>
      <w:r w:rsidRPr="003D02F3">
        <w:rPr>
          <w:rFonts w:ascii="Times New Roman" w:eastAsia="楷体" w:hAnsi="Times New Roman" w:cs="Times New Roman"/>
          <w:noProof/>
          <w:sz w:val="32"/>
          <w:szCs w:val="32"/>
        </w:rPr>
        <mc:AlternateContent>
          <mc:Choice Requires="wps">
            <w:drawing>
              <wp:anchor distT="0" distB="0" distL="114300" distR="114300" simplePos="0" relativeHeight="251711488" behindDoc="0" locked="0" layoutInCell="1" allowOverlap="1" wp14:anchorId="467B07DE" wp14:editId="78E9B6F9">
                <wp:simplePos x="0" y="0"/>
                <wp:positionH relativeFrom="column">
                  <wp:posOffset>-1032164</wp:posOffset>
                </wp:positionH>
                <wp:positionV relativeFrom="page">
                  <wp:posOffset>1300422</wp:posOffset>
                </wp:positionV>
                <wp:extent cx="414020" cy="5684520"/>
                <wp:effectExtent l="0" t="0" r="0" b="0"/>
                <wp:wrapNone/>
                <wp:docPr id="6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7177B" w:rsidRPr="007B4793" w:rsidRDefault="0007177B" w:rsidP="0007177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7B07DE" id="_x0000_s1029" type="#_x0000_t202" style="position:absolute;left:0;text-align:left;margin-left:-81.25pt;margin-top:102.4pt;width:32.6pt;height:447.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" filled="f" stroked="f" strokeweight=".5pt">
                <v:textbox style="layout-flow:vertical;mso-layout-flow-alt:bottom-to-top">
                  <w:txbxContent>
                    <w:p w:rsidR="0007177B" w:rsidRPr="007B4793" w:rsidRDefault="0007177B" w:rsidP="0007177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C90BAE" w:rsidRPr="00C90BAE">
        <w:rPr>
          <w:rFonts w:ascii="Times New Roman" w:hAnsi="Times New Roman" w:cs="Times New Roman"/>
        </w:rPr>
        <w:t>33</w:t>
      </w:r>
      <w:r w:rsidR="00C90BAE" w:rsidRPr="00C90BAE">
        <w:rPr>
          <w:rFonts w:ascii="宋体" w:eastAsia="宋体" w:hAnsi="Times New Roman" w:cs="Times New Roman"/>
        </w:rPr>
        <w:t>.</w:t>
      </w:r>
      <w:r w:rsidR="00C90BAE" w:rsidRPr="00C90BAE">
        <w:rPr>
          <w:rFonts w:ascii="Times New Roman" w:hAnsi="Times New Roman" w:cs="Times New Roman"/>
        </w:rPr>
        <w:t xml:space="preserve"> Du Fuguo is a hero </w:t>
      </w:r>
      <w:r w:rsidR="00C90BAE">
        <w:rPr>
          <w:rFonts w:ascii="Times New Roman" w:hAnsi="Times New Roman" w:cs="Times New Roman" w:hint="eastAsia"/>
        </w:rPr>
        <w:t>________</w:t>
      </w:r>
      <w:r w:rsidR="00C90BAE">
        <w:rPr>
          <w:rFonts w:ascii="Times New Roman" w:hAnsi="Times New Roman" w:cs="Times New Roman"/>
        </w:rPr>
        <w:t xml:space="preserve"> </w:t>
      </w:r>
      <w:r w:rsidR="00C90BAE" w:rsidRPr="00C90BAE">
        <w:rPr>
          <w:rFonts w:ascii="Times New Roman" w:hAnsi="Times New Roman" w:cs="Times New Roman"/>
        </w:rPr>
        <w:t>is known to millions of Chinese people</w:t>
      </w:r>
      <w:r w:rsidR="00C90BAE" w:rsidRPr="00C90BAE">
        <w:rPr>
          <w:rFonts w:ascii="宋体" w:eastAsia="宋体" w:hAnsi="Times New Roman" w:cs="Times New Roman"/>
        </w:rPr>
        <w:t>.</w:t>
      </w:r>
    </w:p>
    <w:p w:rsidR="00C90BAE" w:rsidRPr="00C90BAE" w:rsidRDefault="00C90BAE" w:rsidP="00096B0B">
      <w:pPr>
        <w:adjustRightInd w:val="0"/>
        <w:snapToGrid w:val="0"/>
        <w:spacing w:line="480" w:lineRule="atLeast"/>
        <w:ind w:leftChars="150" w:left="315"/>
        <w:rPr>
          <w:rFonts w:ascii="Times New Roman" w:hAnsi="Times New Roman" w:cs="Times New Roman"/>
        </w:rPr>
      </w:pPr>
      <w:r w:rsidRPr="00C90BAE">
        <w:rPr>
          <w:rFonts w:ascii="Times New Roman" w:hAnsi="Times New Roman" w:cs="Times New Roman"/>
        </w:rPr>
        <w:t>A. who</w:t>
      </w:r>
      <w:r w:rsidRPr="00C90BAE">
        <w:rPr>
          <w:rFonts w:ascii="Times New Roman" w:hAnsi="Times New Roman" w:cs="Times New Roman"/>
        </w:rPr>
        <w:tab/>
      </w:r>
      <w:r w:rsidR="007B1C2E">
        <w:rPr>
          <w:rFonts w:ascii="Times New Roman" w:hAnsi="Times New Roman" w:cs="Times New Roman"/>
        </w:rPr>
        <w:tab/>
      </w:r>
      <w:r w:rsidR="007B1C2E">
        <w:rPr>
          <w:rFonts w:ascii="Times New Roman" w:hAnsi="Times New Roman" w:cs="Times New Roman"/>
        </w:rPr>
        <w:tab/>
      </w:r>
      <w:r w:rsidR="007B1C2E">
        <w:rPr>
          <w:rFonts w:ascii="Times New Roman" w:hAnsi="Times New Roman" w:cs="Times New Roman"/>
        </w:rPr>
        <w:tab/>
      </w:r>
      <w:r w:rsidRPr="00C90BAE">
        <w:rPr>
          <w:rFonts w:ascii="Times New Roman" w:hAnsi="Times New Roman" w:cs="Times New Roman"/>
        </w:rPr>
        <w:t>B. which</w:t>
      </w:r>
      <w:r w:rsidRPr="00C90BAE">
        <w:rPr>
          <w:rFonts w:ascii="Times New Roman" w:hAnsi="Times New Roman" w:cs="Times New Roman"/>
        </w:rPr>
        <w:tab/>
      </w:r>
      <w:r w:rsidR="007B1C2E">
        <w:rPr>
          <w:rFonts w:ascii="Times New Roman" w:hAnsi="Times New Roman" w:cs="Times New Roman"/>
        </w:rPr>
        <w:tab/>
      </w:r>
      <w:r w:rsidR="007B1C2E">
        <w:rPr>
          <w:rFonts w:ascii="Times New Roman" w:hAnsi="Times New Roman" w:cs="Times New Roman"/>
        </w:rPr>
        <w:tab/>
      </w:r>
      <w:r w:rsidR="007B1C2E">
        <w:rPr>
          <w:rFonts w:ascii="Times New Roman" w:hAnsi="Times New Roman" w:cs="Times New Roman"/>
        </w:rPr>
        <w:tab/>
      </w:r>
      <w:r w:rsidRPr="00C90BAE">
        <w:rPr>
          <w:rFonts w:ascii="Times New Roman" w:hAnsi="Times New Roman" w:cs="Times New Roman"/>
        </w:rPr>
        <w:t>C. what</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34</w:t>
      </w:r>
      <w:r w:rsidRPr="00C90BAE">
        <w:rPr>
          <w:rFonts w:ascii="宋体" w:eastAsia="宋体" w:hAnsi="Times New Roman" w:cs="Times New Roman"/>
        </w:rPr>
        <w:t>.</w:t>
      </w:r>
      <w:r w:rsidRPr="00C90BAE">
        <w:rPr>
          <w:rFonts w:ascii="Times New Roman" w:hAnsi="Times New Roman" w:cs="Times New Roman"/>
        </w:rPr>
        <w:t xml:space="preserve"> As one of the most exciting sports, volleyball </w:t>
      </w:r>
      <w:r>
        <w:rPr>
          <w:rFonts w:ascii="Times New Roman" w:hAnsi="Times New Roman" w:cs="Times New Roman" w:hint="eastAsia"/>
        </w:rPr>
        <w:t>________</w:t>
      </w:r>
      <w:r>
        <w:rPr>
          <w:rFonts w:ascii="Times New Roman" w:hAnsi="Times New Roman" w:cs="Times New Roman"/>
        </w:rPr>
        <w:t xml:space="preserve"> </w:t>
      </w:r>
      <w:r w:rsidRPr="00C90BAE">
        <w:rPr>
          <w:rFonts w:ascii="Times New Roman" w:hAnsi="Times New Roman" w:cs="Times New Roman"/>
        </w:rPr>
        <w:t>in the Olympic Games in 1964</w:t>
      </w:r>
      <w:r w:rsidRPr="00C90BAE">
        <w:rPr>
          <w:rFonts w:ascii="宋体" w:eastAsia="宋体" w:hAnsi="Times New Roman" w:cs="Times New Roman"/>
        </w:rPr>
        <w:t>.</w:t>
      </w:r>
    </w:p>
    <w:p w:rsidR="00C90BAE" w:rsidRPr="00C90BAE" w:rsidRDefault="00C90BAE" w:rsidP="00096B0B">
      <w:pPr>
        <w:adjustRightInd w:val="0"/>
        <w:snapToGrid w:val="0"/>
        <w:spacing w:line="480" w:lineRule="atLeast"/>
        <w:ind w:leftChars="150" w:left="315"/>
        <w:rPr>
          <w:rFonts w:ascii="Times New Roman" w:hAnsi="Times New Roman" w:cs="Times New Roman"/>
        </w:rPr>
      </w:pPr>
      <w:r w:rsidRPr="00C90BAE">
        <w:rPr>
          <w:rFonts w:ascii="Times New Roman" w:hAnsi="Times New Roman" w:cs="Times New Roman"/>
        </w:rPr>
        <w:t>A. included</w:t>
      </w:r>
      <w:r w:rsidRPr="00C90BAE">
        <w:rPr>
          <w:rFonts w:ascii="Times New Roman" w:hAnsi="Times New Roman" w:cs="Times New Roman"/>
        </w:rPr>
        <w:tab/>
      </w:r>
      <w:r w:rsidR="007B1C2E">
        <w:rPr>
          <w:rFonts w:ascii="Times New Roman" w:hAnsi="Times New Roman" w:cs="Times New Roman"/>
        </w:rPr>
        <w:tab/>
      </w:r>
      <w:r w:rsidR="007B1C2E">
        <w:rPr>
          <w:rFonts w:ascii="Times New Roman" w:hAnsi="Times New Roman" w:cs="Times New Roman"/>
        </w:rPr>
        <w:tab/>
      </w:r>
      <w:r w:rsidRPr="00C90BAE">
        <w:rPr>
          <w:rFonts w:ascii="Times New Roman" w:hAnsi="Times New Roman" w:cs="Times New Roman"/>
        </w:rPr>
        <w:t>B. is included</w:t>
      </w:r>
      <w:r w:rsidRPr="00C90BAE">
        <w:rPr>
          <w:rFonts w:ascii="Times New Roman" w:hAnsi="Times New Roman" w:cs="Times New Roman"/>
        </w:rPr>
        <w:tab/>
      </w:r>
      <w:r w:rsidR="007B1C2E">
        <w:rPr>
          <w:rFonts w:ascii="Times New Roman" w:hAnsi="Times New Roman" w:cs="Times New Roman"/>
        </w:rPr>
        <w:tab/>
      </w:r>
      <w:r w:rsidR="007B1C2E">
        <w:rPr>
          <w:rFonts w:ascii="Times New Roman" w:hAnsi="Times New Roman" w:cs="Times New Roman"/>
        </w:rPr>
        <w:tab/>
      </w:r>
      <w:r w:rsidRPr="00C90BAE">
        <w:rPr>
          <w:rFonts w:ascii="Times New Roman" w:hAnsi="Times New Roman" w:cs="Times New Roman"/>
        </w:rPr>
        <w:t>C. was included</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35</w:t>
      </w:r>
      <w:r w:rsidRPr="00C90BAE">
        <w:rPr>
          <w:rFonts w:ascii="宋体" w:eastAsia="宋体" w:hAnsi="Times New Roman" w:cs="Times New Roman"/>
        </w:rPr>
        <w:t>.</w:t>
      </w:r>
      <w:r w:rsidRPr="00C90BAE">
        <w:rPr>
          <w:rFonts w:ascii="Times New Roman" w:hAnsi="Times New Roman" w:cs="Times New Roman"/>
        </w:rPr>
        <w:t xml:space="preserve"> We don't know </w:t>
      </w:r>
      <w:r>
        <w:rPr>
          <w:rFonts w:ascii="Times New Roman" w:hAnsi="Times New Roman" w:cs="Times New Roman" w:hint="eastAsia"/>
        </w:rPr>
        <w:t>________</w:t>
      </w:r>
      <w:r w:rsidRPr="00C90BAE">
        <w:rPr>
          <w:rFonts w:ascii="Times New Roman" w:hAnsi="Times New Roman" w:cs="Times New Roman"/>
        </w:rPr>
        <w:t>, but it tells us the importance of friendship</w:t>
      </w:r>
      <w:r w:rsidRPr="00C90BAE">
        <w:rPr>
          <w:rFonts w:ascii="宋体" w:eastAsia="宋体" w:hAnsi="Times New Roman" w:cs="Times New Roman"/>
        </w:rPr>
        <w:t>.</w:t>
      </w:r>
    </w:p>
    <w:p w:rsidR="00C90BAE" w:rsidRPr="00C90BAE" w:rsidRDefault="007B1C2E" w:rsidP="00096B0B">
      <w:pPr>
        <w:adjustRightInd w:val="0"/>
        <w:snapToGrid w:val="0"/>
        <w:spacing w:line="480" w:lineRule="atLeast"/>
        <w:ind w:leftChars="150" w:left="315"/>
        <w:rPr>
          <w:rFonts w:ascii="Times New Roman" w:hAnsi="Times New Roman" w:cs="Times New Roman"/>
        </w:rPr>
      </w:pPr>
      <w:r>
        <w:rPr>
          <w:rFonts w:ascii="Times New Roman" w:hAnsi="Times New Roman" w:cs="Times New Roman"/>
        </w:rPr>
        <w:t xml:space="preserve">A. </w:t>
      </w:r>
      <w:r w:rsidR="00C90BAE" w:rsidRPr="00C90BAE">
        <w:rPr>
          <w:rFonts w:ascii="Times New Roman" w:hAnsi="Times New Roman" w:cs="Times New Roman"/>
        </w:rPr>
        <w:t>what the story is about</w:t>
      </w:r>
    </w:p>
    <w:p w:rsidR="00C90BAE" w:rsidRPr="00C90BAE" w:rsidRDefault="007B1C2E" w:rsidP="00096B0B">
      <w:pPr>
        <w:adjustRightInd w:val="0"/>
        <w:snapToGrid w:val="0"/>
        <w:spacing w:line="480" w:lineRule="atLeast"/>
        <w:ind w:leftChars="150" w:left="315"/>
        <w:rPr>
          <w:rFonts w:ascii="Times New Roman" w:hAnsi="Times New Roman" w:cs="Times New Roman"/>
        </w:rPr>
      </w:pPr>
      <w:r>
        <w:rPr>
          <w:rFonts w:ascii="Times New Roman" w:hAnsi="Times New Roman" w:cs="Times New Roman"/>
        </w:rPr>
        <w:t xml:space="preserve">B. </w:t>
      </w:r>
      <w:r w:rsidR="00C90BAE" w:rsidRPr="00C90BAE">
        <w:rPr>
          <w:rFonts w:ascii="Times New Roman" w:hAnsi="Times New Roman" w:cs="Times New Roman"/>
        </w:rPr>
        <w:t>whether the story is true</w:t>
      </w:r>
    </w:p>
    <w:p w:rsidR="00C90BAE" w:rsidRPr="00C90BAE" w:rsidRDefault="007B1C2E" w:rsidP="00096B0B">
      <w:pPr>
        <w:adjustRightInd w:val="0"/>
        <w:snapToGrid w:val="0"/>
        <w:spacing w:line="480" w:lineRule="atLeast"/>
        <w:ind w:leftChars="150" w:left="315"/>
        <w:rPr>
          <w:rFonts w:ascii="Times New Roman" w:hAnsi="Times New Roman" w:cs="Times New Roman"/>
        </w:rPr>
      </w:pPr>
      <w:r>
        <w:rPr>
          <w:rFonts w:ascii="Times New Roman" w:hAnsi="Times New Roman" w:cs="Times New Roman"/>
        </w:rPr>
        <w:t xml:space="preserve">C. </w:t>
      </w:r>
      <w:r w:rsidR="00C90BAE" w:rsidRPr="00C90BAE">
        <w:rPr>
          <w:rFonts w:ascii="Times New Roman" w:hAnsi="Times New Roman" w:cs="Times New Roman"/>
        </w:rPr>
        <w:t>when did the story take place</w:t>
      </w:r>
    </w:p>
    <w:p w:rsidR="00C90BAE" w:rsidRPr="007B1C2E" w:rsidRDefault="00C90BAE" w:rsidP="00096B0B">
      <w:pPr>
        <w:adjustRightInd w:val="0"/>
        <w:snapToGrid w:val="0"/>
        <w:spacing w:beforeLines="100" w:before="240" w:line="480" w:lineRule="atLeast"/>
        <w:ind w:left="240" w:hangingChars="100" w:hanging="240"/>
        <w:rPr>
          <w:rFonts w:ascii="Times New Roman" w:eastAsia="黑体" w:hAnsi="Times New Roman" w:cs="Times New Roman"/>
          <w:sz w:val="24"/>
          <w:szCs w:val="24"/>
        </w:rPr>
      </w:pPr>
      <w:r w:rsidRPr="007B1C2E">
        <w:rPr>
          <w:rFonts w:ascii="Times New Roman" w:eastAsia="黑体" w:hAnsi="Times New Roman" w:cs="Times New Roman"/>
          <w:sz w:val="24"/>
          <w:szCs w:val="24"/>
        </w:rPr>
        <w:t>Ⅲ</w:t>
      </w:r>
      <w:r w:rsidR="007B1C2E">
        <w:rPr>
          <w:rFonts w:ascii="Times New Roman" w:eastAsia="黑体" w:hAnsi="Times New Roman" w:cs="Times New Roman"/>
          <w:sz w:val="24"/>
          <w:szCs w:val="24"/>
        </w:rPr>
        <w:t>.</w:t>
      </w:r>
      <w:r w:rsidRPr="007B1C2E">
        <w:rPr>
          <w:rFonts w:ascii="Times New Roman" w:eastAsia="黑体" w:hAnsi="Times New Roman" w:cs="Times New Roman"/>
          <w:sz w:val="24"/>
          <w:szCs w:val="24"/>
        </w:rPr>
        <w:t>完形填空</w:t>
      </w:r>
      <w:r w:rsidR="007B1C2E" w:rsidRPr="007B1C2E">
        <w:rPr>
          <w:rFonts w:ascii="Times New Roman" w:eastAsia="黑体" w:hAnsi="Times New Roman" w:cs="Times New Roman"/>
          <w:sz w:val="24"/>
          <w:szCs w:val="24"/>
        </w:rPr>
        <w:t xml:space="preserve"> </w:t>
      </w:r>
      <w:r w:rsidRPr="007B1C2E">
        <w:rPr>
          <w:rFonts w:ascii="Times New Roman" w:eastAsia="黑体" w:hAnsi="Times New Roman" w:cs="Times New Roman"/>
          <w:sz w:val="24"/>
          <w:szCs w:val="24"/>
        </w:rPr>
        <w:t>从每小题所给的</w:t>
      </w:r>
      <w:r w:rsidRPr="007B1C2E">
        <w:rPr>
          <w:rFonts w:ascii="Times New Roman" w:eastAsia="黑体" w:hAnsi="Times New Roman" w:cs="Times New Roman"/>
          <w:sz w:val="24"/>
          <w:szCs w:val="24"/>
        </w:rPr>
        <w:t>A</w:t>
      </w:r>
      <w:r w:rsidRPr="007B1C2E">
        <w:rPr>
          <w:rFonts w:ascii="Times New Roman" w:eastAsia="黑体" w:hAnsi="Times New Roman" w:cs="Times New Roman"/>
          <w:sz w:val="24"/>
          <w:szCs w:val="24"/>
        </w:rPr>
        <w:t>、</w:t>
      </w:r>
      <w:r w:rsidRPr="007B1C2E">
        <w:rPr>
          <w:rFonts w:ascii="Times New Roman" w:eastAsia="黑体" w:hAnsi="Times New Roman" w:cs="Times New Roman"/>
          <w:sz w:val="24"/>
          <w:szCs w:val="24"/>
        </w:rPr>
        <w:t>B</w:t>
      </w:r>
      <w:r w:rsidRPr="007B1C2E">
        <w:rPr>
          <w:rFonts w:ascii="Times New Roman" w:eastAsia="黑体" w:hAnsi="Times New Roman" w:cs="Times New Roman"/>
          <w:sz w:val="24"/>
          <w:szCs w:val="24"/>
        </w:rPr>
        <w:t>、</w:t>
      </w:r>
      <w:r w:rsidRPr="007B1C2E">
        <w:rPr>
          <w:rFonts w:ascii="Times New Roman" w:eastAsia="黑体" w:hAnsi="Times New Roman" w:cs="Times New Roman"/>
          <w:sz w:val="24"/>
          <w:szCs w:val="24"/>
        </w:rPr>
        <w:t>C</w:t>
      </w:r>
      <w:r w:rsidRPr="007B1C2E">
        <w:rPr>
          <w:rFonts w:ascii="Times New Roman" w:eastAsia="黑体" w:hAnsi="Times New Roman" w:cs="Times New Roman"/>
          <w:sz w:val="24"/>
          <w:szCs w:val="24"/>
        </w:rPr>
        <w:t>三个选项中，选出可以填入空白处的最佳答案。（每小题</w:t>
      </w:r>
      <w:r w:rsidRPr="007B1C2E">
        <w:rPr>
          <w:rFonts w:ascii="Times New Roman" w:eastAsia="黑体" w:hAnsi="Times New Roman" w:cs="Times New Roman"/>
          <w:sz w:val="24"/>
          <w:szCs w:val="24"/>
        </w:rPr>
        <w:t>1.5</w:t>
      </w:r>
      <w:r w:rsidRPr="007B1C2E">
        <w:rPr>
          <w:rFonts w:ascii="Times New Roman" w:eastAsia="黑体" w:hAnsi="Times New Roman" w:cs="Times New Roman"/>
          <w:sz w:val="24"/>
          <w:szCs w:val="24"/>
        </w:rPr>
        <w:t>分，满分</w:t>
      </w:r>
      <w:r w:rsidRPr="007B1C2E">
        <w:rPr>
          <w:rFonts w:ascii="Times New Roman" w:eastAsia="黑体" w:hAnsi="Times New Roman" w:cs="Times New Roman"/>
          <w:sz w:val="24"/>
          <w:szCs w:val="24"/>
        </w:rPr>
        <w:t>15</w:t>
      </w:r>
      <w:r w:rsidRPr="007B1C2E">
        <w:rPr>
          <w:rFonts w:ascii="Times New Roman" w:eastAsia="黑体" w:hAnsi="Times New Roman" w:cs="Times New Roman"/>
          <w:sz w:val="24"/>
          <w:szCs w:val="24"/>
        </w:rPr>
        <w:t>分）</w:t>
      </w:r>
    </w:p>
    <w:p w:rsidR="00C90BAE" w:rsidRPr="00C90BAE" w:rsidRDefault="007B1C2E" w:rsidP="00096B0B">
      <w:pPr>
        <w:adjustRightInd w:val="0"/>
        <w:snapToGrid w:val="0"/>
        <w:spacing w:line="480" w:lineRule="atLeast"/>
        <w:ind w:firstLineChars="200" w:firstLine="420"/>
        <w:rPr>
          <w:rFonts w:ascii="Times New Roman" w:hAnsi="Times New Roman" w:cs="Times New Roman"/>
        </w:rPr>
      </w:pPr>
      <w:r w:rsidRPr="00C90BAE">
        <w:rPr>
          <w:rFonts w:ascii="Times New Roman" w:hAnsi="Times New Roman" w:cs="Times New Roman"/>
          <w:noProof/>
        </w:rPr>
        <w:drawing>
          <wp:anchor distT="0" distB="0" distL="114300" distR="114300" simplePos="0" relativeHeight="251703296" behindDoc="0" locked="0" layoutInCell="1" allowOverlap="1" wp14:anchorId="330DABE7" wp14:editId="2E887C89">
            <wp:simplePos x="0" y="0"/>
            <wp:positionH relativeFrom="column">
              <wp:posOffset>76200</wp:posOffset>
            </wp:positionH>
            <wp:positionV relativeFrom="paragraph">
              <wp:posOffset>124287</wp:posOffset>
            </wp:positionV>
            <wp:extent cx="1264920" cy="1790700"/>
            <wp:effectExtent l="0" t="0" r="0" b="0"/>
            <wp:wrapSquare wrapText="bothSides"/>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jpe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64920" cy="1790700"/>
                    </a:xfrm>
                    <a:prstGeom prst="rect">
                      <a:avLst/>
                    </a:prstGeom>
                    <a:noFill/>
                    <a:ln>
                      <a:noFill/>
                    </a:ln>
                  </pic:spPr>
                </pic:pic>
              </a:graphicData>
            </a:graphic>
          </wp:anchor>
        </w:drawing>
      </w:r>
      <w:r w:rsidR="00C90BAE" w:rsidRPr="00C90BAE">
        <w:rPr>
          <w:rFonts w:ascii="Times New Roman" w:hAnsi="Times New Roman" w:cs="Times New Roman"/>
        </w:rPr>
        <w:t xml:space="preserve">My best friend Ally and I spare a few hours of our time every week as volunteers for </w:t>
      </w:r>
      <w:r w:rsidR="00EF654B">
        <w:rPr>
          <w:rFonts w:ascii="Times New Roman" w:hAnsi="Times New Roman" w:cs="Times New Roman"/>
        </w:rPr>
        <w:t>Buddy</w:t>
      </w:r>
      <w:r w:rsidR="00EF654B" w:rsidRPr="00C90BAE">
        <w:rPr>
          <w:rFonts w:ascii="Times New Roman" w:hAnsi="Times New Roman" w:cs="Times New Roman"/>
        </w:rPr>
        <w:t>Ball</w:t>
      </w:r>
      <w:r w:rsidR="00C90BAE" w:rsidRPr="00C90BAE">
        <w:rPr>
          <w:rFonts w:ascii="宋体" w:eastAsia="宋体" w:hAnsi="Times New Roman" w:cs="Times New Roman"/>
        </w:rPr>
        <w:t>.</w:t>
      </w:r>
      <w:r w:rsidR="00C90BAE" w:rsidRPr="00C90BAE">
        <w:rPr>
          <w:rFonts w:ascii="Times New Roman" w:hAnsi="Times New Roman" w:cs="Times New Roman"/>
        </w:rPr>
        <w:t xml:space="preserve"> It's a </w:t>
      </w:r>
      <w:r w:rsidR="00C90BAE" w:rsidRPr="007B1C2E">
        <w:rPr>
          <w:rFonts w:ascii="Times New Roman" w:hAnsi="Times New Roman" w:cs="Times New Roman"/>
          <w:u w:val="single"/>
        </w:rPr>
        <w:t xml:space="preserve"> </w:t>
      </w:r>
      <w:r w:rsidRPr="007B1C2E">
        <w:rPr>
          <w:rFonts w:ascii="Times New Roman" w:hAnsi="Times New Roman" w:cs="Times New Roman"/>
          <w:u w:val="single"/>
        </w:rPr>
        <w:t xml:space="preserve"> </w:t>
      </w:r>
      <w:r w:rsidR="00C90BAE" w:rsidRPr="007B1C2E">
        <w:rPr>
          <w:rFonts w:ascii="Times New Roman" w:hAnsi="Times New Roman" w:cs="Times New Roman"/>
          <w:u w:val="single"/>
        </w:rPr>
        <w:t>36</w:t>
      </w:r>
      <w:r w:rsidRPr="007B1C2E">
        <w:rPr>
          <w:rFonts w:ascii="Times New Roman" w:hAnsi="Times New Roman" w:cs="Times New Roman"/>
          <w:u w:val="single"/>
        </w:rPr>
        <w:t xml:space="preserve"> </w:t>
      </w:r>
      <w:r w:rsidR="00C90BAE" w:rsidRPr="007B1C2E">
        <w:rPr>
          <w:rFonts w:ascii="Times New Roman" w:hAnsi="Times New Roman" w:cs="Times New Roman"/>
          <w:u w:val="single"/>
        </w:rPr>
        <w:t xml:space="preserve"> </w:t>
      </w:r>
      <w:r w:rsidR="00C90BAE" w:rsidRPr="00C90BAE">
        <w:rPr>
          <w:rFonts w:ascii="Times New Roman" w:hAnsi="Times New Roman" w:cs="Times New Roman"/>
        </w:rPr>
        <w:t xml:space="preserve"> that helps disabled kids do sports and make new friends</w:t>
      </w:r>
      <w:r w:rsidR="00C90BAE" w:rsidRPr="00C90BAE">
        <w:rPr>
          <w:rFonts w:ascii="宋体" w:eastAsia="宋体" w:hAnsi="Times New Roman" w:cs="Times New Roman"/>
        </w:rPr>
        <w:t>.</w:t>
      </w:r>
    </w:p>
    <w:p w:rsidR="00C90BAE" w:rsidRPr="00C90BAE" w:rsidRDefault="007B1C2E" w:rsidP="00096B0B">
      <w:pPr>
        <w:adjustRightInd w:val="0"/>
        <w:snapToGrid w:val="0"/>
        <w:spacing w:line="480" w:lineRule="atLeast"/>
        <w:ind w:firstLineChars="200" w:firstLine="420"/>
        <w:rPr>
          <w:rFonts w:ascii="Times New Roman" w:hAnsi="Times New Roman" w:cs="Times New Roman"/>
        </w:rPr>
      </w:pPr>
      <w:r>
        <w:rPr>
          <w:rFonts w:ascii="Times New Roman" w:hAnsi="Times New Roman" w:cs="Times New Roman"/>
        </w:rPr>
        <w:t>So what does a buddy</w:t>
      </w:r>
      <w:r w:rsidRPr="007B1C2E">
        <w:rPr>
          <w:rFonts w:ascii="宋体" w:eastAsia="宋体" w:hAnsi="Times New Roman" w:cs="Times New Roman"/>
        </w:rPr>
        <w:t>(</w:t>
      </w:r>
      <w:r w:rsidR="00C90BAE" w:rsidRPr="00C90BAE">
        <w:rPr>
          <w:rFonts w:ascii="Times New Roman" w:hAnsi="Times New Roman" w:cs="Times New Roman"/>
        </w:rPr>
        <w:t>伙伴</w:t>
      </w:r>
      <w:r w:rsidRPr="007B1C2E">
        <w:rPr>
          <w:rFonts w:ascii="宋体" w:eastAsia="宋体" w:hAnsi="Times New Roman" w:cs="Times New Roman"/>
        </w:rPr>
        <w:t>)</w:t>
      </w:r>
      <w:r w:rsidR="00C90BAE" w:rsidRPr="00C90BAE">
        <w:rPr>
          <w:rFonts w:ascii="Times New Roman" w:hAnsi="Times New Roman" w:cs="Times New Roman"/>
        </w:rPr>
        <w:t xml:space="preserve"> do? </w:t>
      </w:r>
      <w:r w:rsidR="00C90BAE" w:rsidRPr="007B1C2E">
        <w:rPr>
          <w:rFonts w:ascii="Times New Roman" w:hAnsi="Times New Roman" w:cs="Times New Roman"/>
          <w:u w:val="single"/>
        </w:rPr>
        <w:t xml:space="preserve">  37  </w:t>
      </w:r>
      <w:r w:rsidR="00C90BAE" w:rsidRPr="00C90BAE">
        <w:rPr>
          <w:rFonts w:ascii="Times New Roman" w:hAnsi="Times New Roman" w:cs="Times New Roman"/>
        </w:rPr>
        <w:t xml:space="preserve"> , I am a buddy for an eleven-year-old boy Tom</w:t>
      </w:r>
      <w:r w:rsidR="00C90BAE" w:rsidRPr="00C90BAE">
        <w:rPr>
          <w:rFonts w:ascii="宋体" w:eastAsia="宋体" w:hAnsi="Times New Roman" w:cs="Times New Roman"/>
        </w:rPr>
        <w:t>.</w:t>
      </w:r>
      <w:r w:rsidR="00C90BAE" w:rsidRPr="00C90BAE">
        <w:rPr>
          <w:rFonts w:ascii="Times New Roman" w:hAnsi="Times New Roman" w:cs="Times New Roman"/>
        </w:rPr>
        <w:t xml:space="preserve"> He is in a wheelchair and is a good basketball player, but just like any kid, it upsets him </w:t>
      </w:r>
      <w:r w:rsidR="00C90BAE" w:rsidRPr="007B1C2E">
        <w:rPr>
          <w:rFonts w:ascii="Times New Roman" w:hAnsi="Times New Roman" w:cs="Times New Roman"/>
          <w:u w:val="single"/>
        </w:rPr>
        <w:t xml:space="preserve">  38  </w:t>
      </w:r>
      <w:r w:rsidR="00C90BAE" w:rsidRPr="00C90BAE">
        <w:rPr>
          <w:rFonts w:ascii="Times New Roman" w:hAnsi="Times New Roman" w:cs="Times New Roman"/>
        </w:rPr>
        <w:t xml:space="preserve"> he misses a shot or makes a bad pass</w:t>
      </w:r>
      <w:r w:rsidR="00C90BAE" w:rsidRPr="00C90BAE">
        <w:rPr>
          <w:rFonts w:ascii="宋体" w:eastAsia="宋体" w:hAnsi="Times New Roman" w:cs="Times New Roman"/>
        </w:rPr>
        <w:t>.</w:t>
      </w:r>
      <w:r w:rsidR="00C90BAE" w:rsidRPr="00C90BAE">
        <w:rPr>
          <w:rFonts w:ascii="Times New Roman" w:hAnsi="Times New Roman" w:cs="Times New Roman"/>
        </w:rPr>
        <w:t xml:space="preserve"> He starts to cry and doesn't want to play</w:t>
      </w:r>
      <w:r w:rsidR="00C90BAE" w:rsidRPr="00C90BAE">
        <w:rPr>
          <w:rFonts w:ascii="宋体" w:eastAsia="宋体" w:hAnsi="Times New Roman" w:cs="Times New Roman"/>
        </w:rPr>
        <w:t>.</w:t>
      </w:r>
      <w:r w:rsidR="00C90BAE" w:rsidRPr="00C90BAE">
        <w:rPr>
          <w:rFonts w:ascii="Times New Roman" w:hAnsi="Times New Roman" w:cs="Times New Roman"/>
        </w:rPr>
        <w:t xml:space="preserve"> Sometimes he even wants to </w:t>
      </w:r>
      <w:r w:rsidR="00C90BAE" w:rsidRPr="007B1C2E">
        <w:rPr>
          <w:rFonts w:ascii="Times New Roman" w:hAnsi="Times New Roman" w:cs="Times New Roman"/>
          <w:u w:val="single"/>
        </w:rPr>
        <w:t xml:space="preserve">  39  </w:t>
      </w:r>
      <w:r w:rsidR="00C90BAE" w:rsidRPr="00C90BAE">
        <w:rPr>
          <w:rFonts w:ascii="Times New Roman" w:hAnsi="Times New Roman" w:cs="Times New Roman"/>
        </w:rPr>
        <w:t xml:space="preserve"> </w:t>
      </w:r>
      <w:r w:rsidR="00C90BAE" w:rsidRPr="00C90BAE">
        <w:rPr>
          <w:rFonts w:ascii="宋体" w:eastAsia="宋体" w:hAnsi="Times New Roman" w:cs="Times New Roman"/>
        </w:rPr>
        <w:t>.</w:t>
      </w:r>
      <w:r w:rsidR="00C90BAE" w:rsidRPr="00C90BAE">
        <w:rPr>
          <w:rFonts w:ascii="Times New Roman" w:hAnsi="Times New Roman" w:cs="Times New Roman"/>
        </w:rPr>
        <w:t xml:space="preserve"> So, as his buddy, I encourage him</w:t>
      </w:r>
      <w:r w:rsidR="00C90BAE" w:rsidRPr="00C90BAE">
        <w:rPr>
          <w:rFonts w:ascii="宋体" w:eastAsia="宋体" w:hAnsi="Times New Roman" w:cs="Times New Roman"/>
        </w:rPr>
        <w:t>.</w:t>
      </w:r>
      <w:r w:rsidR="00C90BAE" w:rsidRPr="00C90BAE">
        <w:rPr>
          <w:rFonts w:ascii="Times New Roman" w:hAnsi="Times New Roman" w:cs="Times New Roman"/>
        </w:rPr>
        <w:t xml:space="preserve"> Now we're working on our basketball skills together</w:t>
      </w:r>
      <w:r w:rsidR="00C90BAE" w:rsidRPr="00C90BAE">
        <w:rPr>
          <w:rFonts w:ascii="宋体" w:eastAsia="宋体" w:hAnsi="Times New Roman" w:cs="Times New Roman"/>
        </w:rPr>
        <w:t>.</w:t>
      </w:r>
      <w:r w:rsidR="00C90BAE" w:rsidRPr="00C90BAE">
        <w:rPr>
          <w:rFonts w:ascii="Times New Roman" w:hAnsi="Times New Roman" w:cs="Times New Roman"/>
        </w:rPr>
        <w:t xml:space="preserve"> It's great to see how he has </w:t>
      </w:r>
      <w:r w:rsidR="00C90BAE" w:rsidRPr="007B1C2E">
        <w:rPr>
          <w:rFonts w:ascii="Times New Roman" w:hAnsi="Times New Roman" w:cs="Times New Roman"/>
          <w:u w:val="single"/>
        </w:rPr>
        <w:t xml:space="preserve">  40  </w:t>
      </w:r>
      <w:r w:rsidR="00C90BAE" w:rsidRPr="00C90BAE">
        <w:rPr>
          <w:rFonts w:ascii="Times New Roman" w:hAnsi="Times New Roman" w:cs="Times New Roman"/>
        </w:rPr>
        <w:t xml:space="preserve"> and he doesn't get upset so easily</w:t>
      </w:r>
      <w:r w:rsidR="00C90BAE" w:rsidRPr="00C90BAE">
        <w:rPr>
          <w:rFonts w:ascii="宋体" w:eastAsia="宋体" w:hAnsi="Times New Roman" w:cs="Times New Roman"/>
        </w:rPr>
        <w:t>.</w:t>
      </w:r>
    </w:p>
    <w:p w:rsidR="00C90BAE" w:rsidRPr="00C90BAE" w:rsidRDefault="00C90BAE" w:rsidP="00096B0B">
      <w:pPr>
        <w:adjustRightInd w:val="0"/>
        <w:snapToGrid w:val="0"/>
        <w:spacing w:line="480" w:lineRule="atLeast"/>
        <w:ind w:firstLineChars="200" w:firstLine="420"/>
        <w:rPr>
          <w:rFonts w:ascii="Times New Roman" w:hAnsi="Times New Roman" w:cs="Times New Roman"/>
        </w:rPr>
      </w:pPr>
      <w:r w:rsidRPr="00C90BAE">
        <w:rPr>
          <w:rFonts w:ascii="Times New Roman" w:hAnsi="Times New Roman" w:cs="Times New Roman"/>
        </w:rPr>
        <w:t>Ally is a buddy for Clara, a kid with very few language skills</w:t>
      </w:r>
      <w:r w:rsidRPr="00C90BAE">
        <w:rPr>
          <w:rFonts w:ascii="宋体" w:eastAsia="宋体" w:hAnsi="Times New Roman" w:cs="Times New Roman"/>
        </w:rPr>
        <w:t>.</w:t>
      </w:r>
      <w:r w:rsidRPr="00C90BAE">
        <w:rPr>
          <w:rFonts w:ascii="Times New Roman" w:hAnsi="Times New Roman" w:cs="Times New Roman"/>
        </w:rPr>
        <w:t xml:space="preserve"> She is also a bit </w:t>
      </w:r>
      <w:r w:rsidRPr="007B1C2E">
        <w:rPr>
          <w:rFonts w:ascii="Times New Roman" w:hAnsi="Times New Roman" w:cs="Times New Roman"/>
          <w:u w:val="single"/>
        </w:rPr>
        <w:t xml:space="preserve">  41  </w:t>
      </w:r>
      <w:r w:rsidRPr="00C90BAE">
        <w:rPr>
          <w:rFonts w:ascii="Times New Roman" w:hAnsi="Times New Roman" w:cs="Times New Roman"/>
        </w:rPr>
        <w:t xml:space="preserve"> ! She l</w:t>
      </w:r>
      <w:r w:rsidR="007B1C2E">
        <w:rPr>
          <w:rFonts w:ascii="Times New Roman" w:hAnsi="Times New Roman" w:cs="Times New Roman"/>
        </w:rPr>
        <w:t>ikes</w:t>
      </w:r>
      <w:r w:rsidRPr="00C90BAE">
        <w:rPr>
          <w:rFonts w:ascii="Times New Roman" w:hAnsi="Times New Roman" w:cs="Times New Roman"/>
        </w:rPr>
        <w:t xml:space="preserve"> running away</w:t>
      </w:r>
      <w:r w:rsidRPr="00C90BAE">
        <w:rPr>
          <w:rFonts w:ascii="宋体" w:eastAsia="宋体" w:hAnsi="Times New Roman" w:cs="Times New Roman"/>
        </w:rPr>
        <w:t>.</w:t>
      </w:r>
      <w:r w:rsidRPr="00C90BAE">
        <w:rPr>
          <w:rFonts w:ascii="Times New Roman" w:hAnsi="Times New Roman" w:cs="Times New Roman"/>
        </w:rPr>
        <w:t xml:space="preserve"> Ally has learned how to work with Clara </w:t>
      </w:r>
      <w:r w:rsidR="007B1C2E">
        <w:rPr>
          <w:rFonts w:ascii="Times New Roman" w:hAnsi="Times New Roman" w:cs="Times New Roman"/>
        </w:rPr>
        <w:t xml:space="preserve">and to get her to join in the </w:t>
      </w:r>
      <w:r w:rsidRPr="007B1C2E">
        <w:rPr>
          <w:rFonts w:ascii="Times New Roman" w:hAnsi="Times New Roman" w:cs="Times New Roman"/>
          <w:u w:val="single"/>
        </w:rPr>
        <w:t xml:space="preserve">42  </w:t>
      </w:r>
      <w:r w:rsidRPr="00C90BAE">
        <w:rPr>
          <w:rFonts w:ascii="Times New Roman" w:hAnsi="Times New Roman" w:cs="Times New Roman"/>
        </w:rPr>
        <w:t xml:space="preserve"> </w:t>
      </w:r>
      <w:r w:rsidRPr="00C90BAE">
        <w:rPr>
          <w:rFonts w:ascii="宋体" w:eastAsia="宋体" w:hAnsi="Times New Roman" w:cs="Times New Roman"/>
        </w:rPr>
        <w:t>.</w:t>
      </w:r>
      <w:r w:rsidRPr="00C90BAE">
        <w:rPr>
          <w:rFonts w:ascii="Times New Roman" w:hAnsi="Times New Roman" w:cs="Times New Roman"/>
        </w:rPr>
        <w:t xml:space="preserve"> Now she loves baseball and has more friends</w:t>
      </w:r>
      <w:r w:rsidRPr="00C90BAE">
        <w:rPr>
          <w:rFonts w:ascii="宋体" w:eastAsia="宋体" w:hAnsi="Times New Roman" w:cs="Times New Roman"/>
        </w:rPr>
        <w:t>.</w:t>
      </w:r>
      <w:r w:rsidRPr="00C90BAE">
        <w:rPr>
          <w:rFonts w:ascii="Times New Roman" w:hAnsi="Times New Roman" w:cs="Times New Roman"/>
        </w:rPr>
        <w:t xml:space="preserve"> Next week she's playing in a team</w:t>
      </w:r>
      <w:r w:rsidRPr="00C90BAE">
        <w:rPr>
          <w:rFonts w:ascii="宋体" w:eastAsia="宋体" w:hAnsi="Times New Roman" w:cs="Times New Roman"/>
        </w:rPr>
        <w:t>.</w:t>
      </w:r>
      <w:r w:rsidRPr="00C90BAE">
        <w:rPr>
          <w:rFonts w:ascii="Times New Roman" w:hAnsi="Times New Roman" w:cs="Times New Roman"/>
        </w:rPr>
        <w:t xml:space="preserve"> Her </w:t>
      </w:r>
      <w:r w:rsidRPr="00C90BAE">
        <w:rPr>
          <w:rFonts w:ascii="Times New Roman" w:hAnsi="Times New Roman" w:cs="Times New Roman"/>
        </w:rPr>
        <w:t xml:space="preserve">parents are </w:t>
      </w:r>
      <w:r w:rsidRPr="007B1C2E">
        <w:rPr>
          <w:rFonts w:ascii="Times New Roman" w:hAnsi="Times New Roman" w:cs="Times New Roman"/>
          <w:u w:val="single"/>
        </w:rPr>
        <w:t xml:space="preserve">  43  </w:t>
      </w:r>
      <w:r w:rsidRPr="00C90BAE">
        <w:rPr>
          <w:rFonts w:ascii="Times New Roman" w:hAnsi="Times New Roman" w:cs="Times New Roman"/>
        </w:rPr>
        <w:t xml:space="preserve"> happy about BuddyBall and they say that Clara is more </w:t>
      </w:r>
      <w:r w:rsidR="007B1C2E">
        <w:rPr>
          <w:rFonts w:ascii="Times New Roman" w:hAnsi="Times New Roman" w:cs="Times New Roman"/>
        </w:rPr>
        <w:t>confident</w:t>
      </w:r>
      <w:r w:rsidR="007B1C2E" w:rsidRPr="007B1C2E">
        <w:rPr>
          <w:rFonts w:ascii="宋体" w:eastAsia="宋体" w:hAnsi="Times New Roman" w:cs="Times New Roman"/>
        </w:rPr>
        <w:t>(</w:t>
      </w:r>
      <w:r w:rsidRPr="00C90BAE">
        <w:rPr>
          <w:rFonts w:ascii="Times New Roman" w:hAnsi="Times New Roman" w:cs="Times New Roman"/>
        </w:rPr>
        <w:t>自信的</w:t>
      </w:r>
      <w:r w:rsidR="007B1C2E" w:rsidRPr="007B1C2E">
        <w:rPr>
          <w:rFonts w:ascii="宋体" w:eastAsia="宋体" w:hAnsi="Times New Roman" w:cs="Times New Roman"/>
        </w:rPr>
        <w:t>)</w:t>
      </w:r>
      <w:r w:rsidRPr="00C90BAE">
        <w:rPr>
          <w:rFonts w:ascii="Times New Roman" w:hAnsi="Times New Roman" w:cs="Times New Roman"/>
        </w:rPr>
        <w:t xml:space="preserve"> and </w:t>
      </w:r>
      <w:r w:rsidR="007B1C2E" w:rsidRPr="007B1C2E">
        <w:rPr>
          <w:rFonts w:ascii="Times New Roman" w:hAnsi="Times New Roman" w:cs="Times New Roman"/>
          <w:u w:val="single"/>
        </w:rPr>
        <w:t xml:space="preserve">  </w:t>
      </w:r>
      <w:r w:rsidRPr="007B1C2E">
        <w:rPr>
          <w:rFonts w:ascii="Times New Roman" w:hAnsi="Times New Roman" w:cs="Times New Roman"/>
          <w:u w:val="single"/>
        </w:rPr>
        <w:t xml:space="preserve">44  </w:t>
      </w:r>
      <w:r w:rsidRPr="00C90BAE">
        <w:rPr>
          <w:rFonts w:ascii="Times New Roman" w:hAnsi="Times New Roman" w:cs="Times New Roman"/>
        </w:rPr>
        <w:t xml:space="preserve"> after her BuddyBall sessions</w:t>
      </w:r>
      <w:r w:rsidRPr="00C90BAE">
        <w:rPr>
          <w:rFonts w:ascii="宋体" w:eastAsia="宋体" w:hAnsi="Times New Roman" w:cs="Times New Roman"/>
        </w:rPr>
        <w:t>.</w:t>
      </w:r>
    </w:p>
    <w:p w:rsidR="00C90BAE" w:rsidRPr="00C90BAE" w:rsidRDefault="00C90BAE" w:rsidP="00096B0B">
      <w:pPr>
        <w:adjustRightInd w:val="0"/>
        <w:snapToGrid w:val="0"/>
        <w:spacing w:line="480" w:lineRule="atLeast"/>
        <w:ind w:firstLineChars="200" w:firstLine="420"/>
        <w:rPr>
          <w:rFonts w:ascii="Times New Roman" w:hAnsi="Times New Roman" w:cs="Times New Roman"/>
        </w:rPr>
      </w:pPr>
      <w:r w:rsidRPr="00C90BAE">
        <w:rPr>
          <w:rFonts w:ascii="Times New Roman" w:hAnsi="Times New Roman" w:cs="Times New Roman"/>
        </w:rPr>
        <w:t xml:space="preserve">BuddyBall is a great chance for everyone! Differences </w:t>
      </w:r>
      <w:r w:rsidRPr="007B1C2E">
        <w:rPr>
          <w:rFonts w:ascii="Times New Roman" w:hAnsi="Times New Roman" w:cs="Times New Roman"/>
          <w:u w:val="single"/>
        </w:rPr>
        <w:t xml:space="preserve">  45  </w:t>
      </w:r>
      <w:r w:rsidRPr="00C90BAE">
        <w:rPr>
          <w:rFonts w:ascii="Times New Roman" w:hAnsi="Times New Roman" w:cs="Times New Roman"/>
        </w:rPr>
        <w:t xml:space="preserve"> and we realize that we're all just kids loving sports</w:t>
      </w:r>
      <w:r w:rsidRPr="00C90BAE">
        <w:rPr>
          <w:rFonts w:ascii="宋体" w:eastAsia="宋体" w:hAnsi="Times New Roman" w:cs="Times New Roman"/>
        </w:rPr>
        <w:t>.</w:t>
      </w:r>
      <w:r w:rsidRPr="00C90BAE">
        <w:rPr>
          <w:rFonts w:ascii="Times New Roman" w:hAnsi="Times New Roman" w:cs="Times New Roman"/>
        </w:rPr>
        <w:t xml:space="preserve"> I love doing BuddyBall because I know I'm doing something meaningful!</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36</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decision</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B</w:t>
      </w:r>
      <w:r w:rsidRPr="00C90BAE">
        <w:rPr>
          <w:rFonts w:ascii="宋体" w:eastAsia="宋体" w:hAnsi="Times New Roman" w:cs="Times New Roman"/>
        </w:rPr>
        <w:t>.</w:t>
      </w:r>
      <w:r w:rsidRPr="00C90BAE">
        <w:rPr>
          <w:rFonts w:ascii="Times New Roman" w:hAnsi="Times New Roman" w:cs="Times New Roman"/>
        </w:rPr>
        <w:t xml:space="preserve"> subject</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program</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37</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In the end</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B</w:t>
      </w:r>
      <w:r w:rsidRPr="00C90BAE">
        <w:rPr>
          <w:rFonts w:ascii="宋体" w:eastAsia="宋体" w:hAnsi="Times New Roman" w:cs="Times New Roman"/>
        </w:rPr>
        <w:t>.</w:t>
      </w:r>
      <w:r w:rsidR="007B1C2E">
        <w:rPr>
          <w:rFonts w:ascii="Times New Roman" w:hAnsi="Times New Roman" w:cs="Times New Roman"/>
        </w:rPr>
        <w:t xml:space="preserve"> On the way</w:t>
      </w:r>
      <w:r w:rsidR="007B1C2E">
        <w:rPr>
          <w:rFonts w:ascii="Times New Roman" w:hAnsi="Times New Roman" w:cs="Times New Roman"/>
        </w:rPr>
        <w:tab/>
      </w:r>
      <w:r w:rsidR="007B1C2E">
        <w:rPr>
          <w:rFonts w:ascii="Times New Roman" w:hAnsi="Times New Roman" w:cs="Times New Roman"/>
        </w:rPr>
        <w:tab/>
      </w:r>
      <w:r w:rsidRPr="00C90BAE">
        <w:rPr>
          <w:rFonts w:ascii="Times New Roman" w:hAnsi="Times New Roman" w:cs="Times New Roman"/>
        </w:rPr>
        <w:t>C</w:t>
      </w:r>
      <w:r w:rsidRPr="00C90BAE">
        <w:rPr>
          <w:rFonts w:ascii="宋体" w:eastAsia="宋体" w:hAnsi="Times New Roman" w:cs="Times New Roman"/>
        </w:rPr>
        <w:t>.</w:t>
      </w:r>
      <w:r w:rsidRPr="00C90BAE">
        <w:rPr>
          <w:rFonts w:ascii="Times New Roman" w:hAnsi="Times New Roman" w:cs="Times New Roman"/>
        </w:rPr>
        <w:t xml:space="preserve"> At the moment</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38</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when</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r>
      <w:r w:rsidR="007B1C2E">
        <w:rPr>
          <w:rFonts w:ascii="Times New Roman" w:hAnsi="Times New Roman" w:cs="Times New Roman"/>
        </w:rPr>
        <w:tab/>
      </w:r>
      <w:r w:rsidRPr="00C90BAE">
        <w:rPr>
          <w:rFonts w:ascii="Times New Roman" w:hAnsi="Times New Roman" w:cs="Times New Roman"/>
        </w:rPr>
        <w:t>B</w:t>
      </w:r>
      <w:r w:rsidRPr="00C90BAE">
        <w:rPr>
          <w:rFonts w:ascii="宋体" w:eastAsia="宋体" w:hAnsi="Times New Roman" w:cs="Times New Roman"/>
        </w:rPr>
        <w:t>.</w:t>
      </w:r>
      <w:r w:rsidRPr="00C90BAE">
        <w:rPr>
          <w:rFonts w:ascii="Times New Roman" w:hAnsi="Times New Roman" w:cs="Times New Roman"/>
        </w:rPr>
        <w:t xml:space="preserve"> until</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before</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39</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keep on</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B</w:t>
      </w:r>
      <w:r w:rsidRPr="00C90BAE">
        <w:rPr>
          <w:rFonts w:ascii="宋体" w:eastAsia="宋体" w:hAnsi="Times New Roman" w:cs="Times New Roman"/>
        </w:rPr>
        <w:t>.</w:t>
      </w:r>
      <w:r w:rsidRPr="00C90BAE">
        <w:rPr>
          <w:rFonts w:ascii="Times New Roman" w:hAnsi="Times New Roman" w:cs="Times New Roman"/>
        </w:rPr>
        <w:t xml:space="preserve"> get down</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give up</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40</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dreamed</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B</w:t>
      </w:r>
      <w:r w:rsidRPr="00C90BAE">
        <w:rPr>
          <w:rFonts w:ascii="宋体" w:eastAsia="宋体" w:hAnsi="Times New Roman" w:cs="Times New Roman"/>
        </w:rPr>
        <w:t>.</w:t>
      </w:r>
      <w:r w:rsidRPr="00C90BAE">
        <w:rPr>
          <w:rFonts w:ascii="Times New Roman" w:hAnsi="Times New Roman" w:cs="Times New Roman"/>
        </w:rPr>
        <w:t xml:space="preserve"> improved</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prepared</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41</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wild</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B</w:t>
      </w:r>
      <w:r w:rsidRPr="00C90BAE">
        <w:rPr>
          <w:rFonts w:ascii="宋体" w:eastAsia="宋体" w:hAnsi="Times New Roman" w:cs="Times New Roman"/>
        </w:rPr>
        <w:t>.</w:t>
      </w:r>
      <w:r w:rsidRPr="00C90BAE">
        <w:rPr>
          <w:rFonts w:ascii="Times New Roman" w:hAnsi="Times New Roman" w:cs="Times New Roman"/>
        </w:rPr>
        <w:t xml:space="preserve"> friendly</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easy-going</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42</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games</w:t>
      </w:r>
      <w:r w:rsidRPr="00C90BAE">
        <w:rPr>
          <w:rFonts w:ascii="Times New Roman" w:hAnsi="Times New Roman" w:cs="Times New Roman"/>
        </w:rPr>
        <w:tab/>
      </w:r>
      <w:r w:rsidRPr="00C90BAE">
        <w:rPr>
          <w:rFonts w:ascii="Times New Roman" w:hAnsi="Times New Roman" w:cs="Times New Roman"/>
        </w:rPr>
        <w:tab/>
      </w:r>
      <w:r w:rsidR="007B1C2E">
        <w:rPr>
          <w:rFonts w:ascii="Times New Roman" w:hAnsi="Times New Roman" w:cs="Times New Roman"/>
        </w:rPr>
        <w:tab/>
      </w:r>
      <w:r w:rsidRPr="00C90BAE">
        <w:rPr>
          <w:rFonts w:ascii="Times New Roman" w:hAnsi="Times New Roman" w:cs="Times New Roman"/>
        </w:rPr>
        <w:tab/>
        <w:t>B</w:t>
      </w:r>
      <w:r w:rsidRPr="00C90BAE">
        <w:rPr>
          <w:rFonts w:ascii="宋体" w:eastAsia="宋体" w:hAnsi="Times New Roman" w:cs="Times New Roman"/>
        </w:rPr>
        <w:t>.</w:t>
      </w:r>
      <w:r w:rsidRPr="00C90BAE">
        <w:rPr>
          <w:rFonts w:ascii="Times New Roman" w:hAnsi="Times New Roman" w:cs="Times New Roman"/>
        </w:rPr>
        <w:t xml:space="preserve"> discussions</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lessons</w:t>
      </w:r>
    </w:p>
    <w:p w:rsidR="00C90BAE" w:rsidRPr="00C90BAE" w:rsidRDefault="00C90BAE" w:rsidP="00096B0B">
      <w:pPr>
        <w:adjustRightInd w:val="0"/>
        <w:snapToGrid w:val="0"/>
        <w:spacing w:line="480" w:lineRule="atLeast"/>
        <w:rPr>
          <w:rFonts w:ascii="Times New Roman" w:hAnsi="Times New Roman" w:cs="Times New Roman"/>
        </w:rPr>
      </w:pPr>
      <w:r w:rsidRPr="00C90BAE">
        <w:rPr>
          <w:rFonts w:ascii="Times New Roman" w:hAnsi="Times New Roman" w:cs="Times New Roman"/>
        </w:rPr>
        <w:t>43</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hardly</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r>
      <w:r w:rsidR="007B1C2E">
        <w:rPr>
          <w:rFonts w:ascii="Times New Roman" w:hAnsi="Times New Roman" w:cs="Times New Roman"/>
        </w:rPr>
        <w:tab/>
      </w:r>
      <w:r w:rsidRPr="00C90BAE">
        <w:rPr>
          <w:rFonts w:ascii="Times New Roman" w:hAnsi="Times New Roman" w:cs="Times New Roman"/>
        </w:rPr>
        <w:t>B</w:t>
      </w:r>
      <w:r w:rsidRPr="00C90BAE">
        <w:rPr>
          <w:rFonts w:ascii="宋体" w:eastAsia="宋体" w:hAnsi="Times New Roman" w:cs="Times New Roman"/>
        </w:rPr>
        <w:t>.</w:t>
      </w:r>
      <w:r w:rsidRPr="00C90BAE">
        <w:rPr>
          <w:rFonts w:ascii="Times New Roman" w:hAnsi="Times New Roman" w:cs="Times New Roman"/>
        </w:rPr>
        <w:t xml:space="preserve"> truly</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possibly</w:t>
      </w:r>
    </w:p>
    <w:p w:rsidR="00C90BAE" w:rsidRPr="00C90BAE" w:rsidRDefault="00C90BAE" w:rsidP="00756C99">
      <w:pPr>
        <w:adjustRightInd w:val="0"/>
        <w:snapToGrid w:val="0"/>
        <w:spacing w:line="500" w:lineRule="atLeast"/>
        <w:rPr>
          <w:rFonts w:ascii="Times New Roman" w:hAnsi="Times New Roman" w:cs="Times New Roman"/>
        </w:rPr>
      </w:pPr>
      <w:r w:rsidRPr="00C90BAE">
        <w:rPr>
          <w:rFonts w:ascii="Times New Roman" w:hAnsi="Times New Roman" w:cs="Times New Roman"/>
        </w:rPr>
        <w:t>44</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careful</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r>
      <w:r w:rsidR="007B1C2E">
        <w:rPr>
          <w:rFonts w:ascii="Times New Roman" w:hAnsi="Times New Roman" w:cs="Times New Roman"/>
        </w:rPr>
        <w:tab/>
      </w:r>
      <w:r w:rsidRPr="00C90BAE">
        <w:rPr>
          <w:rFonts w:ascii="Times New Roman" w:hAnsi="Times New Roman" w:cs="Times New Roman"/>
        </w:rPr>
        <w:t>B</w:t>
      </w:r>
      <w:r w:rsidRPr="00C90BAE">
        <w:rPr>
          <w:rFonts w:ascii="宋体" w:eastAsia="宋体" w:hAnsi="Times New Roman" w:cs="Times New Roman"/>
        </w:rPr>
        <w:t>.</w:t>
      </w:r>
      <w:r w:rsidRPr="00C90BAE">
        <w:rPr>
          <w:rFonts w:ascii="Times New Roman" w:hAnsi="Times New Roman" w:cs="Times New Roman"/>
        </w:rPr>
        <w:t xml:space="preserve"> sociable</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creative</w:t>
      </w:r>
    </w:p>
    <w:p w:rsidR="00C90BAE" w:rsidRPr="00C90BAE" w:rsidRDefault="00C90BAE" w:rsidP="00756C99">
      <w:pPr>
        <w:adjustRightInd w:val="0"/>
        <w:snapToGrid w:val="0"/>
        <w:spacing w:line="500" w:lineRule="atLeast"/>
        <w:rPr>
          <w:rFonts w:ascii="Times New Roman" w:hAnsi="Times New Roman" w:cs="Times New Roman"/>
        </w:rPr>
      </w:pPr>
      <w:r w:rsidRPr="00C90BAE">
        <w:rPr>
          <w:rFonts w:ascii="Times New Roman" w:hAnsi="Times New Roman" w:cs="Times New Roman"/>
        </w:rPr>
        <w:t>45</w:t>
      </w:r>
      <w:r w:rsidRPr="00C90BAE">
        <w:rPr>
          <w:rFonts w:ascii="宋体" w:eastAsia="宋体" w:hAnsi="Times New Roman" w:cs="Times New Roman"/>
        </w:rPr>
        <w:t>.</w:t>
      </w:r>
      <w:r w:rsidRPr="00C90BAE">
        <w:rPr>
          <w:rFonts w:ascii="Times New Roman" w:hAnsi="Times New Roman" w:cs="Times New Roman"/>
        </w:rPr>
        <w:t xml:space="preserve"> A</w:t>
      </w:r>
      <w:r w:rsidRPr="00C90BAE">
        <w:rPr>
          <w:rFonts w:ascii="宋体" w:eastAsia="宋体" w:hAnsi="Times New Roman" w:cs="Times New Roman"/>
        </w:rPr>
        <w:t>.</w:t>
      </w:r>
      <w:r w:rsidRPr="00C90BAE">
        <w:rPr>
          <w:rFonts w:ascii="Times New Roman" w:hAnsi="Times New Roman" w:cs="Times New Roman"/>
        </w:rPr>
        <w:t xml:space="preserve"> increase</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B</w:t>
      </w:r>
      <w:r w:rsidRPr="00C90BAE">
        <w:rPr>
          <w:rFonts w:ascii="宋体" w:eastAsia="宋体" w:hAnsi="Times New Roman" w:cs="Times New Roman"/>
        </w:rPr>
        <w:t>.</w:t>
      </w:r>
      <w:r w:rsidRPr="00C90BAE">
        <w:rPr>
          <w:rFonts w:ascii="Times New Roman" w:hAnsi="Times New Roman" w:cs="Times New Roman"/>
        </w:rPr>
        <w:t xml:space="preserve"> remain</w:t>
      </w:r>
      <w:r w:rsidRPr="00C90BAE">
        <w:rPr>
          <w:rFonts w:ascii="Times New Roman" w:hAnsi="Times New Roman" w:cs="Times New Roman"/>
        </w:rPr>
        <w:tab/>
      </w:r>
      <w:r w:rsidRPr="00C90BAE">
        <w:rPr>
          <w:rFonts w:ascii="Times New Roman" w:hAnsi="Times New Roman" w:cs="Times New Roman"/>
        </w:rPr>
        <w:tab/>
      </w:r>
      <w:r w:rsidRPr="00C90BAE">
        <w:rPr>
          <w:rFonts w:ascii="Times New Roman" w:hAnsi="Times New Roman" w:cs="Times New Roman"/>
        </w:rPr>
        <w:tab/>
        <w:t>C</w:t>
      </w:r>
      <w:r w:rsidRPr="00C90BAE">
        <w:rPr>
          <w:rFonts w:ascii="宋体" w:eastAsia="宋体" w:hAnsi="Times New Roman" w:cs="Times New Roman"/>
        </w:rPr>
        <w:t>.</w:t>
      </w:r>
      <w:r w:rsidRPr="00C90BAE">
        <w:rPr>
          <w:rFonts w:ascii="Times New Roman" w:hAnsi="Times New Roman" w:cs="Times New Roman"/>
        </w:rPr>
        <w:t xml:space="preserve"> disappear</w:t>
      </w:r>
    </w:p>
    <w:p w:rsidR="00C90BAE" w:rsidRPr="007B1C2E" w:rsidRDefault="00C90BAE" w:rsidP="00756C99">
      <w:pPr>
        <w:adjustRightInd w:val="0"/>
        <w:snapToGrid w:val="0"/>
        <w:spacing w:beforeLines="100" w:before="240" w:line="500" w:lineRule="atLeast"/>
        <w:rPr>
          <w:rFonts w:ascii="Times New Roman" w:eastAsia="黑体" w:hAnsi="Times New Roman" w:cs="Times New Roman"/>
          <w:sz w:val="24"/>
          <w:szCs w:val="24"/>
        </w:rPr>
      </w:pPr>
      <w:r w:rsidRPr="007B1C2E">
        <w:rPr>
          <w:rFonts w:ascii="Times New Roman" w:eastAsia="黑体" w:hAnsi="Times New Roman" w:cs="Times New Roman"/>
          <w:sz w:val="24"/>
          <w:szCs w:val="24"/>
        </w:rPr>
        <w:t>Ⅳ</w:t>
      </w:r>
      <w:r w:rsidR="007B1C2E" w:rsidRPr="007B1C2E">
        <w:rPr>
          <w:rFonts w:ascii="Times New Roman" w:eastAsia="黑体" w:hAnsi="Times New Roman" w:cs="Times New Roman"/>
          <w:sz w:val="24"/>
          <w:szCs w:val="24"/>
        </w:rPr>
        <w:t>.</w:t>
      </w:r>
      <w:r w:rsidRPr="007B1C2E">
        <w:rPr>
          <w:rFonts w:ascii="Times New Roman" w:eastAsia="黑体" w:hAnsi="Times New Roman" w:cs="Times New Roman"/>
          <w:sz w:val="24"/>
          <w:szCs w:val="24"/>
        </w:rPr>
        <w:t>阅读理解（共两节，满分</w:t>
      </w:r>
      <w:r w:rsidR="007B1C2E" w:rsidRPr="007B1C2E">
        <w:rPr>
          <w:rFonts w:ascii="Times New Roman" w:eastAsia="黑体" w:hAnsi="Times New Roman" w:cs="Times New Roman"/>
          <w:sz w:val="24"/>
          <w:szCs w:val="24"/>
        </w:rPr>
        <w:t>45</w:t>
      </w:r>
      <w:r w:rsidRPr="007B1C2E">
        <w:rPr>
          <w:rFonts w:ascii="Times New Roman" w:eastAsia="黑体" w:hAnsi="Times New Roman" w:cs="Times New Roman"/>
          <w:sz w:val="24"/>
          <w:szCs w:val="24"/>
        </w:rPr>
        <w:t>分）</w:t>
      </w:r>
    </w:p>
    <w:p w:rsidR="007B1C2E" w:rsidRPr="007B1C2E" w:rsidRDefault="00C90BAE" w:rsidP="00553F93">
      <w:pPr>
        <w:adjustRightInd w:val="0"/>
        <w:snapToGrid w:val="0"/>
        <w:spacing w:beforeLines="50" w:before="120" w:line="500" w:lineRule="atLeast"/>
        <w:rPr>
          <w:rFonts w:ascii="Times New Roman" w:eastAsia="黑体" w:hAnsi="Times New Roman" w:cs="Times New Roman"/>
        </w:rPr>
      </w:pPr>
      <w:r w:rsidRPr="007B1C2E">
        <w:rPr>
          <w:rFonts w:ascii="Times New Roman" w:eastAsia="黑体" w:hAnsi="Times New Roman" w:cs="Times New Roman"/>
        </w:rPr>
        <w:t>第一节</w:t>
      </w:r>
      <w:r w:rsidRPr="007B1C2E">
        <w:rPr>
          <w:rFonts w:ascii="Times New Roman" w:eastAsia="黑体" w:hAnsi="Times New Roman" w:cs="Times New Roman"/>
        </w:rPr>
        <w:t xml:space="preserve"> </w:t>
      </w:r>
      <w:r w:rsidRPr="007B1C2E">
        <w:rPr>
          <w:rFonts w:ascii="Times New Roman" w:eastAsia="黑体" w:hAnsi="Times New Roman" w:cs="Times New Roman"/>
        </w:rPr>
        <w:t>阅读下面</w:t>
      </w:r>
      <w:r w:rsidRPr="007B1C2E">
        <w:rPr>
          <w:rFonts w:ascii="Times New Roman" w:eastAsia="黑体" w:hAnsi="Times New Roman" w:cs="Times New Roman"/>
        </w:rPr>
        <w:t>A</w:t>
      </w:r>
      <w:r w:rsidRPr="007B1C2E">
        <w:rPr>
          <w:rFonts w:ascii="Times New Roman" w:eastAsia="黑体" w:hAnsi="Times New Roman" w:cs="Times New Roman"/>
        </w:rPr>
        <w:t>、</w:t>
      </w:r>
      <w:r w:rsidRPr="007B1C2E">
        <w:rPr>
          <w:rFonts w:ascii="Times New Roman" w:eastAsia="黑体" w:hAnsi="Times New Roman" w:cs="Times New Roman"/>
        </w:rPr>
        <w:t>B</w:t>
      </w:r>
      <w:r w:rsidRPr="007B1C2E">
        <w:rPr>
          <w:rFonts w:ascii="Times New Roman" w:eastAsia="黑体" w:hAnsi="Times New Roman" w:cs="Times New Roman"/>
        </w:rPr>
        <w:t>、</w:t>
      </w:r>
      <w:r w:rsidRPr="007B1C2E">
        <w:rPr>
          <w:rFonts w:ascii="Times New Roman" w:eastAsia="黑体" w:hAnsi="Times New Roman" w:cs="Times New Roman"/>
        </w:rPr>
        <w:t>C</w:t>
      </w:r>
      <w:r w:rsidRPr="007B1C2E">
        <w:rPr>
          <w:rFonts w:ascii="Times New Roman" w:eastAsia="黑体" w:hAnsi="Times New Roman" w:cs="Times New Roman"/>
        </w:rPr>
        <w:t>、</w:t>
      </w:r>
      <w:r w:rsidR="007B1C2E">
        <w:rPr>
          <w:rFonts w:ascii="Times New Roman" w:eastAsia="黑体" w:hAnsi="Times New Roman" w:cs="Times New Roman"/>
        </w:rPr>
        <w:t>D</w:t>
      </w:r>
      <w:r w:rsidRPr="007B1C2E">
        <w:rPr>
          <w:rFonts w:ascii="Times New Roman" w:eastAsia="黑体" w:hAnsi="Times New Roman" w:cs="Times New Roman"/>
        </w:rPr>
        <w:t>四篇短文，根据短文内容，从题中所给的</w:t>
      </w:r>
      <w:r w:rsidRPr="007B1C2E">
        <w:rPr>
          <w:rFonts w:ascii="Times New Roman" w:eastAsia="黑体" w:hAnsi="Times New Roman" w:cs="Times New Roman"/>
        </w:rPr>
        <w:t>A</w:t>
      </w:r>
      <w:r w:rsidRPr="007B1C2E">
        <w:rPr>
          <w:rFonts w:ascii="Times New Roman" w:eastAsia="黑体" w:hAnsi="Times New Roman" w:cs="Times New Roman"/>
        </w:rPr>
        <w:t>、</w:t>
      </w:r>
      <w:r w:rsidRPr="007B1C2E">
        <w:rPr>
          <w:rFonts w:ascii="Times New Roman" w:eastAsia="黑体" w:hAnsi="Times New Roman" w:cs="Times New Roman"/>
        </w:rPr>
        <w:t>B</w:t>
      </w:r>
      <w:r w:rsidRPr="007B1C2E">
        <w:rPr>
          <w:rFonts w:ascii="Times New Roman" w:eastAsia="黑体" w:hAnsi="Times New Roman" w:cs="Times New Roman"/>
        </w:rPr>
        <w:t>、</w:t>
      </w:r>
      <w:r w:rsidRPr="007B1C2E">
        <w:rPr>
          <w:rFonts w:ascii="Times New Roman" w:eastAsia="黑体" w:hAnsi="Times New Roman" w:cs="Times New Roman"/>
        </w:rPr>
        <w:t>C</w:t>
      </w:r>
      <w:r w:rsidRPr="007B1C2E">
        <w:rPr>
          <w:rFonts w:ascii="Times New Roman" w:eastAsia="黑体" w:hAnsi="Times New Roman" w:cs="Times New Roman"/>
        </w:rPr>
        <w:t>、</w:t>
      </w:r>
      <w:r w:rsidRPr="007B1C2E">
        <w:rPr>
          <w:rFonts w:ascii="Times New Roman" w:eastAsia="黑体" w:hAnsi="Times New Roman" w:cs="Times New Roman"/>
        </w:rPr>
        <w:t xml:space="preserve">D </w:t>
      </w:r>
      <w:r w:rsidRPr="007B1C2E">
        <w:rPr>
          <w:rFonts w:ascii="Times New Roman" w:eastAsia="黑体" w:hAnsi="Times New Roman" w:cs="Times New Roman"/>
        </w:rPr>
        <w:t>四个选项中，选出最佳答案。（每小题</w:t>
      </w:r>
      <w:r w:rsidR="007B1C2E">
        <w:rPr>
          <w:rFonts w:ascii="Times New Roman" w:eastAsia="黑体" w:hAnsi="Times New Roman" w:cs="Times New Roman"/>
        </w:rPr>
        <w:t>2</w:t>
      </w:r>
      <w:r w:rsidRPr="007B1C2E">
        <w:rPr>
          <w:rFonts w:ascii="Times New Roman" w:eastAsia="黑体" w:hAnsi="Times New Roman" w:cs="Times New Roman"/>
        </w:rPr>
        <w:t>分，满分</w:t>
      </w:r>
      <w:r w:rsidR="007B1C2E">
        <w:rPr>
          <w:rFonts w:ascii="Times New Roman" w:eastAsia="黑体" w:hAnsi="Times New Roman" w:cs="Times New Roman"/>
        </w:rPr>
        <w:t>40</w:t>
      </w:r>
      <w:r w:rsidRPr="007B1C2E">
        <w:rPr>
          <w:rFonts w:ascii="Times New Roman" w:eastAsia="黑体" w:hAnsi="Times New Roman" w:cs="Times New Roman"/>
        </w:rPr>
        <w:t>分）</w:t>
      </w:r>
    </w:p>
    <w:p w:rsidR="00C90BAE" w:rsidRPr="00C90BAE" w:rsidRDefault="00C90BAE" w:rsidP="00756C99">
      <w:pPr>
        <w:adjustRightInd w:val="0"/>
        <w:snapToGrid w:val="0"/>
        <w:spacing w:line="500" w:lineRule="atLeast"/>
        <w:jc w:val="center"/>
        <w:rPr>
          <w:rFonts w:ascii="Times New Roman" w:hAnsi="Times New Roman" w:cs="Times New Roman"/>
        </w:rPr>
      </w:pPr>
      <w:r w:rsidRPr="00C90BAE">
        <w:rPr>
          <w:rFonts w:ascii="Times New Roman" w:hAnsi="Times New Roman" w:cs="Times New Roman"/>
        </w:rPr>
        <w:t>（</w:t>
      </w:r>
      <w:r w:rsidRPr="00C90BAE">
        <w:rPr>
          <w:rFonts w:ascii="Times New Roman" w:hAnsi="Times New Roman" w:cs="Times New Roman"/>
        </w:rPr>
        <w:t>A</w:t>
      </w:r>
      <w:r w:rsidRPr="00C90BAE">
        <w:rPr>
          <w:rFonts w:ascii="Times New Roman" w:hAnsi="Times New Roman" w:cs="Times New Roman"/>
        </w:rPr>
        <w:t>）</w:t>
      </w:r>
    </w:p>
    <w:p w:rsidR="00C90BAE" w:rsidRPr="00C90BAE" w:rsidRDefault="007B1C2E" w:rsidP="00756C99">
      <w:pPr>
        <w:adjustRightInd w:val="0"/>
        <w:snapToGrid w:val="0"/>
        <w:spacing w:line="500" w:lineRule="atLeast"/>
        <w:ind w:firstLineChars="200" w:firstLine="420"/>
        <w:rPr>
          <w:rFonts w:ascii="Times New Roman" w:hAnsi="Times New Roman" w:cs="Times New Roman"/>
        </w:rPr>
      </w:pPr>
      <w:r w:rsidRPr="00C90BAE">
        <w:rPr>
          <w:rFonts w:ascii="Times New Roman" w:hAnsi="Times New Roman" w:cs="Times New Roman"/>
          <w:noProof/>
        </w:rPr>
        <w:drawing>
          <wp:anchor distT="0" distB="0" distL="0" distR="0" simplePos="0" relativeHeight="251686911" behindDoc="0" locked="0" layoutInCell="1" allowOverlap="1" wp14:anchorId="181673A9" wp14:editId="305FD643">
            <wp:simplePos x="0" y="0"/>
            <wp:positionH relativeFrom="column">
              <wp:align>left</wp:align>
            </wp:positionH>
            <wp:positionV relativeFrom="paragraph">
              <wp:posOffset>82088</wp:posOffset>
            </wp:positionV>
            <wp:extent cx="1156335" cy="1405890"/>
            <wp:effectExtent l="0" t="0" r="5715" b="3810"/>
            <wp:wrapSquare wrapText="bothSides"/>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e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64666" cy="1415813"/>
                    </a:xfrm>
                    <a:prstGeom prst="rect">
                      <a:avLst/>
                    </a:prstGeom>
                    <a:noFill/>
                    <a:ln>
                      <a:noFill/>
                    </a:ln>
                  </pic:spPr>
                </pic:pic>
              </a:graphicData>
            </a:graphic>
            <wp14:sizeRelH relativeFrom="page">
              <wp14:pctWidth>0</wp14:pctWidth>
            </wp14:sizeRelH>
            <wp14:sizeRelV relativeFrom="page">
              <wp14:pctHeight>0</wp14:pctHeight>
            </wp14:sizeRelV>
          </wp:anchor>
        </w:drawing>
      </w:r>
      <w:r w:rsidR="00C90BAE" w:rsidRPr="00C90BAE">
        <w:rPr>
          <w:rFonts w:ascii="Times New Roman" w:hAnsi="Times New Roman" w:cs="Times New Roman"/>
        </w:rPr>
        <w:t>One pleasant evening, I was holding Grandpa's hand and taking a walk in the park</w:t>
      </w:r>
      <w:r w:rsidR="00C90BAE" w:rsidRPr="00C90BAE">
        <w:rPr>
          <w:rFonts w:ascii="宋体" w:eastAsia="宋体" w:hAnsi="Times New Roman" w:cs="Times New Roman"/>
        </w:rPr>
        <w:t>.</w:t>
      </w:r>
      <w:r w:rsidR="00C90BAE" w:rsidRPr="00C90BAE">
        <w:rPr>
          <w:rFonts w:ascii="Times New Roman" w:hAnsi="Times New Roman" w:cs="Times New Roman"/>
        </w:rPr>
        <w:t xml:space="preserve"> </w:t>
      </w:r>
      <w:r w:rsidRPr="007B1C2E">
        <w:rPr>
          <w:rFonts w:ascii="Times New Roman" w:hAnsi="Times New Roman" w:cs="Times New Roman"/>
        </w:rPr>
        <w:t>"</w:t>
      </w:r>
      <w:r w:rsidR="00C90BAE" w:rsidRPr="00C90BAE">
        <w:rPr>
          <w:rFonts w:ascii="Times New Roman" w:hAnsi="Times New Roman" w:cs="Times New Roman"/>
        </w:rPr>
        <w:t>Where are the peanuts? Give me now!</w:t>
      </w:r>
      <w:r w:rsidRPr="007B1C2E">
        <w:rPr>
          <w:rFonts w:ascii="Times New Roman" w:hAnsi="Times New Roman" w:cs="Times New Roman"/>
        </w:rPr>
        <w:t>"</w:t>
      </w:r>
      <w:r w:rsidR="00C90BAE" w:rsidRPr="00C90BAE">
        <w:rPr>
          <w:rFonts w:ascii="Times New Roman" w:hAnsi="Times New Roman" w:cs="Times New Roman"/>
        </w:rPr>
        <w:t xml:space="preserve"> He suddenly said</w:t>
      </w:r>
      <w:r w:rsidR="00C90BAE" w:rsidRPr="00C90BAE">
        <w:rPr>
          <w:rFonts w:ascii="宋体" w:eastAsia="宋体" w:hAnsi="Times New Roman" w:cs="Times New Roman"/>
        </w:rPr>
        <w:t>.</w:t>
      </w:r>
      <w:r w:rsidR="00C90BAE" w:rsidRPr="00C90BAE">
        <w:rPr>
          <w:rFonts w:ascii="Times New Roman" w:hAnsi="Times New Roman" w:cs="Times New Roman"/>
        </w:rPr>
        <w:t xml:space="preserve"> How I wished I had some with me! </w:t>
      </w:r>
      <w:r w:rsidRPr="007B1C2E">
        <w:rPr>
          <w:rFonts w:ascii="Times New Roman" w:hAnsi="Times New Roman" w:cs="Times New Roman"/>
        </w:rPr>
        <w:t>"</w:t>
      </w:r>
      <w:r w:rsidR="00C90BAE" w:rsidRPr="00C90BAE">
        <w:rPr>
          <w:rFonts w:ascii="Times New Roman" w:hAnsi="Times New Roman" w:cs="Times New Roman"/>
        </w:rPr>
        <w:t>William, the monkeys are taking long to come out today</w:t>
      </w:r>
      <w:r w:rsidR="00C90BAE" w:rsidRPr="00C90BAE">
        <w:rPr>
          <w:rFonts w:ascii="宋体" w:eastAsia="宋体" w:hAnsi="Times New Roman" w:cs="Times New Roman"/>
        </w:rPr>
        <w:t>.</w:t>
      </w:r>
      <w:r w:rsidR="00C90BAE" w:rsidRPr="00C90BAE">
        <w:rPr>
          <w:rFonts w:ascii="Times New Roman" w:hAnsi="Times New Roman" w:cs="Times New Roman"/>
        </w:rPr>
        <w:t xml:space="preserve"> Wait till they smell the peanuts</w:t>
      </w:r>
      <w:r w:rsidR="00C90BAE" w:rsidRPr="00C90BAE">
        <w:rPr>
          <w:rFonts w:ascii="宋体" w:eastAsia="宋体" w:hAnsi="Times New Roman" w:cs="Times New Roman"/>
        </w:rPr>
        <w:t>.</w:t>
      </w:r>
      <w:r w:rsidRPr="007B1C2E">
        <w:rPr>
          <w:rFonts w:ascii="Times New Roman" w:hAnsi="Times New Roman" w:cs="Times New Roman"/>
        </w:rPr>
        <w:t>"</w:t>
      </w:r>
      <w:r w:rsidR="00C90BAE" w:rsidRPr="00C90BAE">
        <w:rPr>
          <w:rFonts w:ascii="Times New Roman" w:hAnsi="Times New Roman" w:cs="Times New Roman"/>
        </w:rPr>
        <w:t xml:space="preserve"> I knew he was lost in one of his memories again</w:t>
      </w:r>
      <w:r w:rsidR="00C90BAE" w:rsidRPr="00C90BAE">
        <w:rPr>
          <w:rFonts w:ascii="宋体" w:eastAsia="宋体" w:hAnsi="Times New Roman" w:cs="Times New Roman"/>
        </w:rPr>
        <w:t>.</w:t>
      </w:r>
      <w:r w:rsidR="00C90BAE" w:rsidRPr="00C90BAE">
        <w:rPr>
          <w:rFonts w:ascii="Times New Roman" w:hAnsi="Times New Roman" w:cs="Times New Roman"/>
        </w:rPr>
        <w:t xml:space="preserve"> I remembered the stories he </w:t>
      </w:r>
      <w:r w:rsidR="00C90BAE" w:rsidRPr="00C90BAE">
        <w:rPr>
          <w:rFonts w:ascii="Times New Roman" w:hAnsi="Times New Roman" w:cs="Times New Roman"/>
        </w:rPr>
        <w:lastRenderedPageBreak/>
        <w:t>told me of how he fed the monkeys when he was a kid</w:t>
      </w:r>
      <w:r w:rsidR="00C90BAE" w:rsidRPr="00C90BAE">
        <w:rPr>
          <w:rFonts w:ascii="宋体" w:eastAsia="宋体" w:hAnsi="Times New Roman" w:cs="Times New Roman"/>
        </w:rPr>
        <w:t>.</w:t>
      </w:r>
      <w:r w:rsidR="00C90BAE" w:rsidRPr="00C90BAE">
        <w:rPr>
          <w:rFonts w:ascii="Times New Roman" w:hAnsi="Times New Roman" w:cs="Times New Roman"/>
        </w:rPr>
        <w:t xml:space="preserve"> Then, he saw the goldfish! He acted as if he was seeing them for the first time</w:t>
      </w:r>
      <w:r w:rsidR="00C90BAE" w:rsidRPr="00C90BAE">
        <w:rPr>
          <w:rFonts w:ascii="宋体" w:eastAsia="宋体" w:hAnsi="Times New Roman" w:cs="Times New Roman"/>
        </w:rPr>
        <w:t>.</w:t>
      </w:r>
    </w:p>
    <w:p w:rsidR="00C90BAE" w:rsidRPr="00C90BAE" w:rsidRDefault="00C90BAE" w:rsidP="00756C99">
      <w:pPr>
        <w:adjustRightInd w:val="0"/>
        <w:snapToGrid w:val="0"/>
        <w:spacing w:line="500" w:lineRule="atLeast"/>
        <w:ind w:firstLineChars="200" w:firstLine="420"/>
        <w:rPr>
          <w:rFonts w:ascii="Times New Roman" w:hAnsi="Times New Roman" w:cs="Times New Roman"/>
        </w:rPr>
      </w:pPr>
      <w:r w:rsidRPr="00C90BAE">
        <w:rPr>
          <w:rFonts w:ascii="Times New Roman" w:hAnsi="Times New Roman" w:cs="Times New Roman"/>
        </w:rPr>
        <w:t xml:space="preserve">Poor Grandpa! He fell ill with Alzheimer's disease </w:t>
      </w:r>
      <w:r w:rsidR="007B1C2E" w:rsidRPr="007B1C2E">
        <w:rPr>
          <w:rFonts w:ascii="宋体" w:eastAsia="宋体" w:hAnsi="Times New Roman" w:cs="Times New Roman"/>
        </w:rPr>
        <w:t>(</w:t>
      </w:r>
      <w:r w:rsidRPr="00C90BAE">
        <w:rPr>
          <w:rFonts w:ascii="Times New Roman" w:hAnsi="Times New Roman" w:cs="Times New Roman"/>
        </w:rPr>
        <w:t>阿尔茨海默症</w:t>
      </w:r>
      <w:r w:rsidR="007B1C2E" w:rsidRPr="007B1C2E">
        <w:rPr>
          <w:rFonts w:ascii="宋体" w:eastAsia="宋体" w:hAnsi="Times New Roman" w:cs="Times New Roman"/>
        </w:rPr>
        <w:t>)</w:t>
      </w:r>
      <w:r w:rsidRPr="00C90BAE">
        <w:rPr>
          <w:rFonts w:ascii="Times New Roman" w:hAnsi="Times New Roman" w:cs="Times New Roman"/>
        </w:rPr>
        <w:t xml:space="preserve"> last year</w:t>
      </w:r>
      <w:r w:rsidRPr="00C90BAE">
        <w:rPr>
          <w:rFonts w:ascii="宋体" w:eastAsia="宋体" w:hAnsi="Times New Roman" w:cs="Times New Roman"/>
        </w:rPr>
        <w:t>.</w:t>
      </w:r>
      <w:r w:rsidRPr="00C90BAE">
        <w:rPr>
          <w:rFonts w:ascii="Times New Roman" w:hAnsi="Times New Roman" w:cs="Times New Roman"/>
        </w:rPr>
        <w:t xml:space="preserve"> The doctor said it was a</w:t>
      </w:r>
      <w:r w:rsidR="007B1C2E">
        <w:rPr>
          <w:rFonts w:ascii="Times New Roman" w:hAnsi="Times New Roman" w:cs="Times New Roman" w:hint="eastAsia"/>
        </w:rPr>
        <w:t xml:space="preserve"> </w:t>
      </w:r>
      <w:r w:rsidRPr="00C90BAE">
        <w:rPr>
          <w:rFonts w:ascii="Times New Roman" w:hAnsi="Times New Roman" w:cs="Times New Roman"/>
        </w:rPr>
        <w:t xml:space="preserve">progressive brain disorder which could destroy </w:t>
      </w:r>
      <w:r w:rsidR="007B1C2E" w:rsidRPr="007B1C2E">
        <w:rPr>
          <w:rFonts w:ascii="宋体" w:eastAsia="宋体" w:hAnsi="Times New Roman" w:cs="Times New Roman"/>
        </w:rPr>
        <w:t>(</w:t>
      </w:r>
      <w:r w:rsidRPr="00C90BAE">
        <w:rPr>
          <w:rFonts w:ascii="Times New Roman" w:hAnsi="Times New Roman" w:cs="Times New Roman"/>
        </w:rPr>
        <w:t>破坏</w:t>
      </w:r>
      <w:r w:rsidR="007B1C2E" w:rsidRPr="007B1C2E">
        <w:rPr>
          <w:rFonts w:ascii="宋体" w:eastAsia="宋体" w:hAnsi="Times New Roman" w:cs="Times New Roman"/>
        </w:rPr>
        <w:t>)</w:t>
      </w:r>
      <w:r w:rsidRPr="00C90BAE">
        <w:rPr>
          <w:rFonts w:ascii="Times New Roman" w:hAnsi="Times New Roman" w:cs="Times New Roman"/>
        </w:rPr>
        <w:t xml:space="preserve"> a person's memory</w:t>
      </w:r>
      <w:r w:rsidRPr="00C90BAE">
        <w:rPr>
          <w:rFonts w:ascii="宋体" w:eastAsia="宋体" w:hAnsi="Times New Roman" w:cs="Times New Roman"/>
        </w:rPr>
        <w:t>.</w:t>
      </w:r>
      <w:r w:rsidRPr="00C90BAE">
        <w:rPr>
          <w:rFonts w:ascii="Times New Roman" w:hAnsi="Times New Roman" w:cs="Times New Roman"/>
        </w:rPr>
        <w:t xml:space="preserve"> The patient might also not be able to make reasonable judgments </w:t>
      </w:r>
      <w:r w:rsidR="007B1C2E" w:rsidRPr="007B1C2E">
        <w:rPr>
          <w:rFonts w:ascii="宋体" w:eastAsia="宋体" w:hAnsi="Times New Roman" w:cs="Times New Roman"/>
        </w:rPr>
        <w:t>(</w:t>
      </w:r>
      <w:r w:rsidRPr="00C90BAE">
        <w:rPr>
          <w:rFonts w:ascii="Times New Roman" w:hAnsi="Times New Roman" w:cs="Times New Roman"/>
        </w:rPr>
        <w:t>判断</w:t>
      </w:r>
      <w:r w:rsidR="007B1C2E" w:rsidRPr="007B1C2E">
        <w:rPr>
          <w:rFonts w:ascii="宋体" w:eastAsia="宋体" w:hAnsi="Times New Roman" w:cs="Times New Roman"/>
        </w:rPr>
        <w:t>)</w:t>
      </w:r>
      <w:r w:rsidRPr="00C90BAE">
        <w:rPr>
          <w:rFonts w:ascii="宋体" w:eastAsia="宋体" w:hAnsi="Times New Roman" w:cs="Times New Roman"/>
        </w:rPr>
        <w:t>.</w:t>
      </w:r>
      <w:r w:rsidRPr="00C90BAE">
        <w:rPr>
          <w:rFonts w:ascii="Times New Roman" w:hAnsi="Times New Roman" w:cs="Times New Roman"/>
        </w:rPr>
        <w:t xml:space="preserve"> The saddening part was that it was a lifelong disease</w:t>
      </w:r>
      <w:r w:rsidRPr="00C90BAE">
        <w:rPr>
          <w:rFonts w:ascii="宋体" w:eastAsia="宋体" w:hAnsi="Times New Roman" w:cs="Times New Roman"/>
        </w:rPr>
        <w:t>.</w:t>
      </w:r>
      <w:r w:rsidRPr="00C90BAE">
        <w:rPr>
          <w:rFonts w:ascii="Times New Roman" w:hAnsi="Times New Roman" w:cs="Times New Roman"/>
        </w:rPr>
        <w:t xml:space="preserve"> But when my parents invited him to stay with us, he refused and said he liked living alone</w:t>
      </w:r>
      <w:r w:rsidRPr="00C90BAE">
        <w:rPr>
          <w:rFonts w:ascii="宋体" w:eastAsia="宋体" w:hAnsi="Times New Roman" w:cs="Times New Roman"/>
        </w:rPr>
        <w:t>.</w:t>
      </w:r>
      <w:r w:rsidRPr="00C90BAE">
        <w:rPr>
          <w:rFonts w:ascii="Times New Roman" w:hAnsi="Times New Roman" w:cs="Times New Roman"/>
        </w:rPr>
        <w:t xml:space="preserve"> One day, he forgot to turn off the fire after cooking porridge</w:t>
      </w:r>
      <w:r w:rsidRPr="00C90BAE">
        <w:rPr>
          <w:rFonts w:ascii="宋体" w:eastAsia="宋体" w:hAnsi="Times New Roman" w:cs="Times New Roman"/>
        </w:rPr>
        <w:t>.</w:t>
      </w:r>
      <w:r w:rsidRPr="00C90BAE">
        <w:rPr>
          <w:rFonts w:ascii="Times New Roman" w:hAnsi="Times New Roman" w:cs="Times New Roman"/>
        </w:rPr>
        <w:t xml:space="preserve"> Luckily, one of the neighbors came to help him before the fire could spread</w:t>
      </w:r>
      <w:r w:rsidRPr="00C90BAE">
        <w:rPr>
          <w:rFonts w:ascii="宋体" w:eastAsia="宋体" w:hAnsi="Times New Roman" w:cs="Times New Roman"/>
        </w:rPr>
        <w:t>.</w:t>
      </w:r>
    </w:p>
    <w:p w:rsidR="00C90BAE" w:rsidRPr="00C90BAE" w:rsidRDefault="00C90BAE" w:rsidP="00756C99">
      <w:pPr>
        <w:adjustRightInd w:val="0"/>
        <w:snapToGrid w:val="0"/>
        <w:spacing w:line="500" w:lineRule="atLeast"/>
        <w:ind w:firstLineChars="200" w:firstLine="420"/>
        <w:rPr>
          <w:rFonts w:ascii="Times New Roman" w:hAnsi="Times New Roman" w:cs="Times New Roman"/>
        </w:rPr>
      </w:pPr>
      <w:r w:rsidRPr="00C90BAE">
        <w:rPr>
          <w:rFonts w:ascii="Times New Roman" w:hAnsi="Times New Roman" w:cs="Times New Roman"/>
        </w:rPr>
        <w:t>It was then that my parents brought Grandpa to live with us</w:t>
      </w:r>
      <w:r w:rsidRPr="00C90BAE">
        <w:rPr>
          <w:rFonts w:ascii="宋体" w:eastAsia="宋体" w:hAnsi="Times New Roman" w:cs="Times New Roman"/>
        </w:rPr>
        <w:t>.</w:t>
      </w:r>
      <w:r w:rsidRPr="00C90BAE">
        <w:rPr>
          <w:rFonts w:ascii="Times New Roman" w:hAnsi="Times New Roman" w:cs="Times New Roman"/>
        </w:rPr>
        <w:t xml:space="preserve"> Often, he would forget my name and ask me who I was and what I was doing in his house</w:t>
      </w:r>
      <w:r w:rsidRPr="00C90BAE">
        <w:rPr>
          <w:rFonts w:ascii="宋体" w:eastAsia="宋体" w:hAnsi="Times New Roman" w:cs="Times New Roman"/>
        </w:rPr>
        <w:t>.</w:t>
      </w:r>
      <w:r w:rsidRPr="00C90BAE">
        <w:rPr>
          <w:rFonts w:ascii="Times New Roman" w:hAnsi="Times New Roman" w:cs="Times New Roman"/>
        </w:rPr>
        <w:t xml:space="preserve"> Each time I would answer softly, </w:t>
      </w:r>
      <w:r w:rsidR="007B1C2E" w:rsidRPr="007B1C2E">
        <w:rPr>
          <w:rFonts w:ascii="Times New Roman" w:hAnsi="Times New Roman" w:cs="Times New Roman"/>
        </w:rPr>
        <w:t>"</w:t>
      </w:r>
      <w:r w:rsidRPr="00C90BAE">
        <w:rPr>
          <w:rFonts w:ascii="Times New Roman" w:hAnsi="Times New Roman" w:cs="Times New Roman"/>
        </w:rPr>
        <w:t>It's me, Ray, Grandpa!</w:t>
      </w:r>
      <w:r w:rsidR="007B1C2E" w:rsidRPr="007B1C2E">
        <w:rPr>
          <w:rFonts w:ascii="Times New Roman" w:hAnsi="Times New Roman" w:cs="Times New Roman"/>
        </w:rPr>
        <w:t>"</w:t>
      </w:r>
      <w:r w:rsidRPr="00C90BAE">
        <w:rPr>
          <w:rFonts w:ascii="Times New Roman" w:hAnsi="Times New Roman" w:cs="Times New Roman"/>
        </w:rPr>
        <w:t xml:space="preserve"> Even if he had forgotten who I was, he would always be my beloved grandfather</w:t>
      </w:r>
      <w:r w:rsidRPr="00C90BAE">
        <w:rPr>
          <w:rFonts w:ascii="宋体" w:eastAsia="宋体" w:hAnsi="Times New Roman" w:cs="Times New Roman"/>
        </w:rPr>
        <w:t>.</w:t>
      </w:r>
    </w:p>
    <w:p w:rsidR="00C90BAE" w:rsidRPr="00C90BAE" w:rsidRDefault="00096B0B" w:rsidP="00756C99">
      <w:pPr>
        <w:adjustRightInd w:val="0"/>
        <w:snapToGrid w:val="0"/>
        <w:spacing w:line="500" w:lineRule="atLeast"/>
        <w:rPr>
          <w:rFonts w:ascii="Times New Roman" w:hAnsi="Times New Roman" w:cs="Times New Roman"/>
        </w:rPr>
      </w:pPr>
      <w:r>
        <w:rPr>
          <w:rFonts w:ascii="Times New Roman" w:hAnsi="Times New Roman" w:cs="Times New Roman"/>
        </w:rPr>
        <w:t xml:space="preserve">46. </w:t>
      </w:r>
      <w:r w:rsidR="00C90BAE" w:rsidRPr="00C90BAE">
        <w:rPr>
          <w:rFonts w:ascii="Times New Roman" w:hAnsi="Times New Roman" w:cs="Times New Roman"/>
        </w:rPr>
        <w:t>What did Grandpa want to do in the park?</w:t>
      </w:r>
    </w:p>
    <w:p w:rsidR="00096B0B"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A. Eat peanuts.</w:t>
      </w:r>
      <w:r w:rsidRPr="00C90BAE">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B. Smell flowers.</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C. Feed monkeys.</w:t>
      </w:r>
      <w:r w:rsidRPr="00C90BAE">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D. Tell stories.</w:t>
      </w:r>
    </w:p>
    <w:p w:rsidR="00C90BAE" w:rsidRPr="00C90BAE" w:rsidRDefault="00096B0B" w:rsidP="00756C99">
      <w:pPr>
        <w:adjustRightInd w:val="0"/>
        <w:snapToGrid w:val="0"/>
        <w:spacing w:line="500" w:lineRule="atLeast"/>
        <w:rPr>
          <w:rFonts w:ascii="Times New Roman" w:hAnsi="Times New Roman" w:cs="Times New Roman"/>
        </w:rPr>
      </w:pPr>
      <w:r>
        <w:rPr>
          <w:rFonts w:ascii="Times New Roman" w:hAnsi="Times New Roman" w:cs="Times New Roman"/>
        </w:rPr>
        <w:t xml:space="preserve">47. </w:t>
      </w:r>
      <w:r w:rsidR="00C90BAE" w:rsidRPr="00C90BAE">
        <w:rPr>
          <w:rFonts w:ascii="Times New Roman" w:hAnsi="Times New Roman" w:cs="Times New Roman"/>
        </w:rPr>
        <w:t>What would happen to Grandpa according to the doctor?</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A. His brain wouldn't need examinations.</w:t>
      </w:r>
      <w:r w:rsidRPr="00C90BAE">
        <w:rPr>
          <w:rFonts w:ascii="Times New Roman" w:hAnsi="Times New Roman" w:cs="Times New Roman"/>
        </w:rPr>
        <w:tab/>
        <w:t>B. His memory could get better.</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C. He might not judge things correctly.</w:t>
      </w:r>
      <w:r w:rsidRPr="00C90BAE">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D. He had to live by himself.</w:t>
      </w:r>
    </w:p>
    <w:p w:rsidR="00C90BAE" w:rsidRPr="00C90BAE" w:rsidRDefault="00096B0B" w:rsidP="00756C99">
      <w:pPr>
        <w:adjustRightInd w:val="0"/>
        <w:snapToGrid w:val="0"/>
        <w:spacing w:line="500" w:lineRule="atLeast"/>
        <w:rPr>
          <w:rFonts w:ascii="Times New Roman" w:hAnsi="Times New Roman" w:cs="Times New Roman"/>
        </w:rPr>
      </w:pPr>
      <w:r>
        <w:rPr>
          <w:rFonts w:ascii="Times New Roman" w:hAnsi="Times New Roman" w:cs="Times New Roman"/>
        </w:rPr>
        <w:t xml:space="preserve">48. </w:t>
      </w:r>
      <w:r w:rsidR="00C90BAE" w:rsidRPr="00C90BAE">
        <w:rPr>
          <w:rFonts w:ascii="Times New Roman" w:hAnsi="Times New Roman" w:cs="Times New Roman"/>
        </w:rPr>
        <w:t xml:space="preserve">After getting to Grandpa's, the neighbor </w:t>
      </w:r>
      <w:r>
        <w:rPr>
          <w:rFonts w:ascii="Times New Roman" w:hAnsi="Times New Roman" w:cs="Times New Roman" w:hint="eastAsia"/>
        </w:rPr>
        <w:t>________</w:t>
      </w:r>
      <w:r w:rsidR="00C90BAE" w:rsidRPr="00C90BAE">
        <w:rPr>
          <w:rFonts w:ascii="宋体" w:eastAsia="宋体" w:hAnsi="Times New Roman" w:cs="Times New Roman"/>
        </w:rPr>
        <w:t>.</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A. turned off the fire</w:t>
      </w:r>
      <w:r w:rsidRPr="00C90BAE">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B. cooked porridge</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C. shared the meal</w:t>
      </w:r>
      <w:r w:rsidRPr="00C90BAE">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D. spread some news</w:t>
      </w:r>
    </w:p>
    <w:p w:rsidR="00C90BAE" w:rsidRPr="00C90BAE" w:rsidRDefault="00096B0B" w:rsidP="00756C99">
      <w:pPr>
        <w:adjustRightInd w:val="0"/>
        <w:snapToGrid w:val="0"/>
        <w:spacing w:line="500" w:lineRule="atLeast"/>
        <w:rPr>
          <w:rFonts w:ascii="Times New Roman" w:hAnsi="Times New Roman" w:cs="Times New Roman"/>
        </w:rPr>
      </w:pPr>
      <w:r>
        <w:rPr>
          <w:rFonts w:ascii="Times New Roman" w:hAnsi="Times New Roman" w:cs="Times New Roman"/>
        </w:rPr>
        <w:t xml:space="preserve">49. </w:t>
      </w:r>
      <w:r w:rsidR="00C90BAE" w:rsidRPr="00C90BAE">
        <w:rPr>
          <w:rFonts w:ascii="Times New Roman" w:hAnsi="Times New Roman" w:cs="Times New Roman"/>
        </w:rPr>
        <w:t>Why did the writer's parents bring Grandpa to live with them?</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A. To make sure of his safety.</w:t>
      </w:r>
      <w:r w:rsidRPr="00C90BAE">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B. To help him remember their names.</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C. To answer his questions in time.</w:t>
      </w:r>
      <w:r w:rsidR="00096B0B">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D. To get his help with the housework</w:t>
      </w:r>
      <w:r w:rsidRPr="00C90BAE">
        <w:rPr>
          <w:rFonts w:ascii="宋体" w:eastAsia="宋体" w:hAnsi="Times New Roman" w:cs="Times New Roman"/>
        </w:rPr>
        <w:t>.</w:t>
      </w:r>
    </w:p>
    <w:p w:rsidR="00C90BAE" w:rsidRPr="00C90BAE" w:rsidRDefault="00096B0B" w:rsidP="00756C99">
      <w:pPr>
        <w:adjustRightInd w:val="0"/>
        <w:snapToGrid w:val="0"/>
        <w:spacing w:line="500" w:lineRule="atLeast"/>
        <w:rPr>
          <w:rFonts w:ascii="Times New Roman" w:hAnsi="Times New Roman" w:cs="Times New Roman"/>
        </w:rPr>
      </w:pPr>
      <w:r>
        <w:rPr>
          <w:rFonts w:ascii="Times New Roman" w:hAnsi="Times New Roman" w:cs="Times New Roman"/>
        </w:rPr>
        <w:t xml:space="preserve">50. </w:t>
      </w:r>
      <w:r w:rsidR="00C90BAE" w:rsidRPr="00C90BAE">
        <w:rPr>
          <w:rFonts w:ascii="Times New Roman" w:hAnsi="Times New Roman" w:cs="Times New Roman"/>
        </w:rPr>
        <w:t>Which of the following best describes the writer?</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A. Smart.</w:t>
      </w:r>
      <w:r w:rsidR="00096B0B">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ab/>
        <w:t>B. Caring.</w:t>
      </w:r>
      <w:r w:rsidR="00096B0B">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ab/>
        <w:t>C. Honest.</w:t>
      </w:r>
      <w:r w:rsidRPr="00C90BAE">
        <w:rPr>
          <w:rFonts w:ascii="Times New Roman" w:hAnsi="Times New Roman" w:cs="Times New Roman"/>
        </w:rPr>
        <w:tab/>
      </w:r>
      <w:r w:rsidR="00096B0B">
        <w:rPr>
          <w:rFonts w:ascii="Times New Roman" w:hAnsi="Times New Roman" w:cs="Times New Roman"/>
        </w:rPr>
        <w:tab/>
      </w:r>
      <w:r w:rsidR="00096B0B">
        <w:rPr>
          <w:rFonts w:ascii="Times New Roman" w:hAnsi="Times New Roman" w:cs="Times New Roman"/>
        </w:rPr>
        <w:tab/>
      </w:r>
      <w:r w:rsidRPr="00C90BAE">
        <w:rPr>
          <w:rFonts w:ascii="Times New Roman" w:hAnsi="Times New Roman" w:cs="Times New Roman"/>
        </w:rPr>
        <w:t>D. Brave.</w:t>
      </w:r>
    </w:p>
    <w:p w:rsidR="00C90BAE" w:rsidRDefault="00C90BAE" w:rsidP="00756C99">
      <w:pPr>
        <w:adjustRightInd w:val="0"/>
        <w:snapToGrid w:val="0"/>
        <w:spacing w:line="500" w:lineRule="atLeast"/>
        <w:jc w:val="center"/>
        <w:rPr>
          <w:rFonts w:ascii="Times New Roman" w:hAnsi="Times New Roman" w:cs="Times New Roman"/>
        </w:rPr>
      </w:pPr>
      <w:r w:rsidRPr="00C90BAE">
        <w:rPr>
          <w:rFonts w:ascii="Times New Roman" w:hAnsi="Times New Roman" w:cs="Times New Roman"/>
        </w:rPr>
        <w:t>（</w:t>
      </w:r>
      <w:r w:rsidRPr="00C90BAE">
        <w:rPr>
          <w:rFonts w:ascii="Times New Roman" w:hAnsi="Times New Roman" w:cs="Times New Roman"/>
        </w:rPr>
        <w:t>B</w:t>
      </w:r>
      <w:r w:rsidRPr="00C90BAE">
        <w:rPr>
          <w:rFonts w:ascii="Times New Roman" w:hAnsi="Times New Roman" w:cs="Times New Roman"/>
        </w:rPr>
        <w:t>）</w:t>
      </w:r>
    </w:p>
    <w:p w:rsidR="007B1C2E" w:rsidRPr="00C90BAE" w:rsidRDefault="007B1C2E" w:rsidP="00756C99">
      <w:pPr>
        <w:adjustRightInd w:val="0"/>
        <w:snapToGrid w:val="0"/>
        <w:spacing w:line="500" w:lineRule="atLeast"/>
        <w:rPr>
          <w:rFonts w:ascii="Times New Roman" w:hAnsi="Times New Roman" w:cs="Times New Roman"/>
        </w:rPr>
      </w:pPr>
      <w:r w:rsidRPr="00096B0B">
        <w:rPr>
          <w:rFonts w:ascii="Times New Roman" w:hAnsi="Times New Roman" w:cs="Times New Roman"/>
          <w:noProof/>
        </w:rPr>
        <mc:AlternateContent>
          <mc:Choice Requires="wpg">
            <w:drawing>
              <wp:inline distT="0" distB="0" distL="0" distR="0" wp14:anchorId="40D1D2A8" wp14:editId="4C8B5EE2">
                <wp:extent cx="5043054" cy="5306291"/>
                <wp:effectExtent l="0" t="0" r="24765" b="27940"/>
                <wp:docPr id="42" name="组合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3054" cy="5306291"/>
                          <a:chOff x="1871" y="381"/>
                          <a:chExt cx="10148" cy="5631"/>
                        </a:xfrm>
                      </wpg:grpSpPr>
                      <pic:pic xmlns:pic="http://schemas.openxmlformats.org/drawingml/2006/picture">
                        <pic:nvPicPr>
                          <pic:cNvPr id="44" name="图片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0277" y="2172"/>
                            <a:ext cx="1721" cy="17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 name="直线 7"/>
                        <wps:cNvCnPr>
                          <a:cxnSpLocks noChangeShapeType="1"/>
                        </wps:cNvCnPr>
                        <wps:spPr bwMode="auto">
                          <a:xfrm>
                            <a:off x="1871" y="386"/>
                            <a:ext cx="1014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6" name="直线 8"/>
                        <wps:cNvCnPr>
                          <a:cxnSpLocks noChangeShapeType="1"/>
                        </wps:cNvCnPr>
                        <wps:spPr bwMode="auto">
                          <a:xfrm>
                            <a:off x="1871" y="6012"/>
                            <a:ext cx="1014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7" name="直线 9"/>
                        <wps:cNvCnPr>
                          <a:cxnSpLocks noChangeShapeType="1"/>
                        </wps:cNvCnPr>
                        <wps:spPr bwMode="auto">
                          <a:xfrm>
                            <a:off x="1876" y="381"/>
                            <a:ext cx="0" cy="562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8" name="直线 10"/>
                        <wps:cNvCnPr>
                          <a:cxnSpLocks noChangeShapeType="1"/>
                        </wps:cNvCnPr>
                        <wps:spPr bwMode="auto">
                          <a:xfrm>
                            <a:off x="12014" y="381"/>
                            <a:ext cx="0" cy="562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9" name="文本框 11"/>
                        <wps:cNvSpPr txBox="1">
                          <a:spLocks noChangeArrowheads="1"/>
                        </wps:cNvSpPr>
                        <wps:spPr bwMode="auto">
                          <a:xfrm>
                            <a:off x="1984" y="2417"/>
                            <a:ext cx="9979" cy="3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1C2E" w:rsidRPr="00096B0B" w:rsidRDefault="007B1C2E" w:rsidP="00096B0B">
                              <w:pPr>
                                <w:spacing w:line="400" w:lineRule="atLeast"/>
                                <w:rPr>
                                  <w:rFonts w:ascii="Times New Roman" w:hAnsi="Times New Roman" w:cs="Times New Roman"/>
                                </w:rPr>
                              </w:pPr>
                              <w:r w:rsidRPr="00096B0B">
                                <w:rPr>
                                  <w:rFonts w:ascii="Times New Roman" w:hAnsi="Times New Roman" w:cs="Times New Roman"/>
                                  <w:b/>
                                </w:rPr>
                                <w:t xml:space="preserve">Step 1 </w:t>
                              </w:r>
                              <w:r w:rsidRPr="00096B0B">
                                <w:rPr>
                                  <w:rFonts w:ascii="Times New Roman" w:hAnsi="Times New Roman" w:cs="Times New Roman"/>
                                </w:rPr>
                                <w:t>Clean the cola bottle completely and allow it to dry.</w:t>
                              </w:r>
                            </w:p>
                            <w:p w:rsidR="007B1C2E" w:rsidRPr="00096B0B" w:rsidRDefault="007B1C2E" w:rsidP="00096B0B">
                              <w:pPr>
                                <w:spacing w:before="119" w:line="400" w:lineRule="atLeast"/>
                                <w:ind w:right="1741"/>
                                <w:rPr>
                                  <w:rFonts w:ascii="Times New Roman" w:hAnsi="Times New Roman" w:cs="Times New Roman"/>
                                </w:rPr>
                              </w:pPr>
                              <w:r w:rsidRPr="00096B0B">
                                <w:rPr>
                                  <w:rFonts w:ascii="Times New Roman" w:hAnsi="Times New Roman" w:cs="Times New Roman"/>
                                  <w:b/>
                                </w:rPr>
                                <w:t xml:space="preserve">Step 2 </w:t>
                              </w:r>
                              <w:r w:rsidRPr="00096B0B">
                                <w:rPr>
                                  <w:rFonts w:ascii="Times New Roman" w:hAnsi="Times New Roman" w:cs="Times New Roman"/>
                                </w:rPr>
                                <w:t>Use markers to draw three small t</w:t>
                              </w:r>
                              <w:r w:rsidR="00096B0B">
                                <w:rPr>
                                  <w:rFonts w:ascii="Times New Roman" w:hAnsi="Times New Roman" w:cs="Times New Roman"/>
                                </w:rPr>
                                <w:t>riangles</w:t>
                              </w:r>
                              <w:r w:rsidR="00096B0B" w:rsidRPr="00096B0B">
                                <w:rPr>
                                  <w:rFonts w:asciiTheme="minorEastAsia" w:hAnsiTheme="minorEastAsia" w:cs="Times New Roman"/>
                                </w:rPr>
                                <w:t xml:space="preserve"> (</w:t>
                              </w:r>
                              <w:r w:rsidRPr="00096B0B">
                                <w:rPr>
                                  <w:rFonts w:asciiTheme="minorEastAsia" w:hAnsiTheme="minorEastAsia" w:cs="Times New Roman"/>
                                </w:rPr>
                                <w:t>三</w:t>
                              </w:r>
                              <w:r w:rsidR="00096B0B">
                                <w:rPr>
                                  <w:rFonts w:asciiTheme="minorEastAsia" w:hAnsiTheme="minorEastAsia" w:cs="Times New Roman" w:hint="eastAsia"/>
                                </w:rPr>
                                <w:t>角</w:t>
                              </w:r>
                              <w:r w:rsidR="00096B0B">
                                <w:rPr>
                                  <w:rFonts w:asciiTheme="minorEastAsia" w:hAnsiTheme="minorEastAsia" w:cs="Times New Roman"/>
                                </w:rPr>
                                <w:t>形</w:t>
                              </w:r>
                              <w:r w:rsidRPr="00096B0B">
                                <w:rPr>
                                  <w:rFonts w:asciiTheme="minorEastAsia" w:hAnsiTheme="minorEastAsia" w:cs="Times New Roman"/>
                                </w:rPr>
                                <w:t>)</w:t>
                              </w:r>
                              <w:r w:rsidRPr="00096B0B">
                                <w:rPr>
                                  <w:rFonts w:ascii="Times New Roman" w:hAnsi="Times New Roman" w:cs="Times New Roman"/>
                                </w:rPr>
                                <w:t xml:space="preserve"> and one large triangle on the poster board. Cut out the triangles.</w:t>
                              </w:r>
                            </w:p>
                            <w:p w:rsidR="007B1C2E" w:rsidRPr="00096B0B" w:rsidRDefault="007B1C2E" w:rsidP="00096B0B">
                              <w:pPr>
                                <w:spacing w:before="13" w:line="400" w:lineRule="atLeast"/>
                                <w:ind w:right="1741"/>
                                <w:rPr>
                                  <w:rFonts w:ascii="Times New Roman" w:hAnsi="Times New Roman" w:cs="Times New Roman"/>
                                </w:rPr>
                              </w:pPr>
                              <w:r w:rsidRPr="00096B0B">
                                <w:rPr>
                                  <w:rFonts w:ascii="Times New Roman" w:hAnsi="Times New Roman" w:cs="Times New Roman"/>
                                  <w:b/>
                                </w:rPr>
                                <w:t xml:space="preserve">Step 3 </w:t>
                              </w:r>
                              <w:r w:rsidRPr="00096B0B">
                                <w:rPr>
                                  <w:rFonts w:ascii="Times New Roman" w:hAnsi="Times New Roman" w:cs="Times New Roman"/>
                                </w:rPr>
                                <w:t xml:space="preserve">Roll </w:t>
                              </w:r>
                              <w:r w:rsidRPr="00096B0B">
                                <w:rPr>
                                  <w:rFonts w:asciiTheme="minorEastAsia" w:hAnsiTheme="minorEastAsia" w:cs="Times New Roman"/>
                                </w:rPr>
                                <w:t xml:space="preserve">(卷起) </w:t>
                              </w:r>
                              <w:r w:rsidRPr="00096B0B">
                                <w:rPr>
                                  <w:rFonts w:ascii="Times New Roman" w:hAnsi="Times New Roman" w:cs="Times New Roman"/>
                                </w:rPr>
                                <w:t>the large triangle so that two of its s</w:t>
                              </w:r>
                              <w:r w:rsidR="009B7708">
                                <w:rPr>
                                  <w:rFonts w:ascii="Times New Roman" w:hAnsi="Times New Roman" w:cs="Times New Roman"/>
                                </w:rPr>
                                <w:t>ides touch and it forms a rocke</w:t>
                              </w:r>
                              <w:r w:rsidR="00EF654B">
                                <w:rPr>
                                  <w:rFonts w:ascii="Times New Roman" w:hAnsi="Times New Roman" w:cs="Times New Roman"/>
                                </w:rPr>
                                <w:t>t</w:t>
                              </w:r>
                              <w:r w:rsidR="009B7708">
                                <w:rPr>
                                  <w:rFonts w:ascii="Times New Roman" w:hAnsi="Times New Roman" w:cs="Times New Roman"/>
                                </w:rPr>
                                <w:t>'</w:t>
                              </w:r>
                              <w:r w:rsidRPr="00096B0B">
                                <w:rPr>
                                  <w:rFonts w:ascii="Times New Roman" w:hAnsi="Times New Roman" w:cs="Times New Roman"/>
                                </w:rPr>
                                <w:t>s nose cone. Glue the sides of the cone so that it holds its shape.</w:t>
                              </w:r>
                            </w:p>
                            <w:p w:rsidR="007B1C2E" w:rsidRPr="00096B0B" w:rsidRDefault="007B1C2E" w:rsidP="00096B0B">
                              <w:pPr>
                                <w:spacing w:before="28" w:line="400" w:lineRule="atLeast"/>
                                <w:rPr>
                                  <w:rFonts w:ascii="Times New Roman" w:hAnsi="Times New Roman" w:cs="Times New Roman"/>
                                </w:rPr>
                              </w:pPr>
                              <w:r w:rsidRPr="00096B0B">
                                <w:rPr>
                                  <w:rFonts w:ascii="Times New Roman" w:hAnsi="Times New Roman" w:cs="Times New Roman"/>
                                  <w:b/>
                                </w:rPr>
                                <w:t xml:space="preserve">Step 4 </w:t>
                              </w:r>
                              <w:r w:rsidRPr="00096B0B">
                                <w:rPr>
                                  <w:rFonts w:ascii="Times New Roman" w:hAnsi="Times New Roman" w:cs="Times New Roman"/>
                                </w:rPr>
                                <w:t>Glue the nose cone to the bottom of the bottle to make the top of the rocket.</w:t>
                              </w:r>
                            </w:p>
                            <w:p w:rsidR="007B1C2E" w:rsidRPr="00096B0B" w:rsidRDefault="007B1C2E" w:rsidP="00096B0B">
                              <w:pPr>
                                <w:spacing w:before="133" w:line="400" w:lineRule="atLeast"/>
                                <w:rPr>
                                  <w:rFonts w:ascii="Times New Roman" w:hAnsi="Times New Roman" w:cs="Times New Roman"/>
                                </w:rPr>
                              </w:pPr>
                              <w:r w:rsidRPr="00096B0B">
                                <w:rPr>
                                  <w:rFonts w:ascii="Times New Roman" w:hAnsi="Times New Roman" w:cs="Times New Roman"/>
                                  <w:b/>
                                </w:rPr>
                                <w:t xml:space="preserve">Step 5 </w:t>
                              </w:r>
                              <w:r w:rsidRPr="00096B0B">
                                <w:rPr>
                                  <w:rFonts w:ascii="Times New Roman" w:hAnsi="Times New Roman" w:cs="Times New Roman"/>
                                </w:rPr>
                                <w:t>Glue the smaller triangles to the other end of the cola bottle, around its opening. The triangles will be the tail fins.</w:t>
                              </w:r>
                            </w:p>
                            <w:p w:rsidR="007B1C2E" w:rsidRPr="00096B0B" w:rsidRDefault="007B1C2E" w:rsidP="00096B0B">
                              <w:pPr>
                                <w:spacing w:line="400" w:lineRule="atLeast"/>
                                <w:ind w:firstLineChars="200" w:firstLine="420"/>
                                <w:rPr>
                                  <w:rFonts w:ascii="Times New Roman" w:hAnsi="Times New Roman" w:cs="Times New Roman"/>
                                </w:rPr>
                              </w:pPr>
                              <w:r w:rsidRPr="00096B0B">
                                <w:rPr>
                                  <w:rFonts w:ascii="Times New Roman" w:hAnsi="Times New Roman" w:cs="Times New Roman"/>
                                </w:rPr>
                                <w:t>Follow the launching instructions included with your Acme Rocket Launcher and have a blast!</w:t>
                              </w:r>
                            </w:p>
                          </w:txbxContent>
                        </wps:txbx>
                        <wps:bodyPr rot="0" vert="horz" wrap="square" lIns="0" tIns="0" rIns="0" bIns="0" anchor="t" anchorCtr="0" upright="1">
                          <a:noAutofit/>
                        </wps:bodyPr>
                      </wps:wsp>
                      <wps:wsp>
                        <wps:cNvPr id="50" name="文本框 12"/>
                        <wps:cNvSpPr txBox="1">
                          <a:spLocks noChangeArrowheads="1"/>
                        </wps:cNvSpPr>
                        <wps:spPr bwMode="auto">
                          <a:xfrm>
                            <a:off x="8552" y="1562"/>
                            <a:ext cx="29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1C2E" w:rsidRPr="00096B0B" w:rsidRDefault="007B1C2E" w:rsidP="007B1C2E">
                              <w:pPr>
                                <w:spacing w:line="231" w:lineRule="exact"/>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colored markers</w:t>
                              </w:r>
                            </w:p>
                          </w:txbxContent>
                        </wps:txbx>
                        <wps:bodyPr rot="0" vert="horz" wrap="square" lIns="0" tIns="0" rIns="0" bIns="0" anchor="t" anchorCtr="0" upright="1">
                          <a:noAutofit/>
                        </wps:bodyPr>
                      </wps:wsp>
                      <wps:wsp>
                        <wps:cNvPr id="51" name="文本框 13"/>
                        <wps:cNvSpPr txBox="1">
                          <a:spLocks noChangeArrowheads="1"/>
                        </wps:cNvSpPr>
                        <wps:spPr bwMode="auto">
                          <a:xfrm>
                            <a:off x="6151" y="1529"/>
                            <a:ext cx="3443"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1C2E" w:rsidRPr="00096B0B" w:rsidRDefault="007B1C2E" w:rsidP="007B1C2E">
                              <w:pPr>
                                <w:spacing w:line="245" w:lineRule="exact"/>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 xml:space="preserve"> scissors</w:t>
                              </w:r>
                            </w:p>
                            <w:p w:rsidR="007B1C2E" w:rsidRPr="00096B0B" w:rsidRDefault="007B1C2E" w:rsidP="007B1C2E">
                              <w:pPr>
                                <w:spacing w:before="105" w:line="255" w:lineRule="exact"/>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 xml:space="preserve"> glue</w:t>
                              </w:r>
                            </w:p>
                          </w:txbxContent>
                        </wps:txbx>
                        <wps:bodyPr rot="0" vert="horz" wrap="square" lIns="0" tIns="0" rIns="0" bIns="0" anchor="t" anchorCtr="0" upright="1">
                          <a:noAutofit/>
                        </wps:bodyPr>
                      </wps:wsp>
                      <wps:wsp>
                        <wps:cNvPr id="52" name="文本框 14"/>
                        <wps:cNvSpPr txBox="1">
                          <a:spLocks noChangeArrowheads="1"/>
                        </wps:cNvSpPr>
                        <wps:spPr bwMode="auto">
                          <a:xfrm>
                            <a:off x="1956" y="1562"/>
                            <a:ext cx="3943" cy="9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1C2E" w:rsidRPr="00096B0B" w:rsidRDefault="007B1C2E" w:rsidP="007B1C2E">
                              <w:pPr>
                                <w:spacing w:line="245" w:lineRule="exact"/>
                                <w:ind w:left="420"/>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 xml:space="preserve"> a 500ml plastic cola bottle</w:t>
                              </w:r>
                            </w:p>
                            <w:p w:rsidR="007B1C2E" w:rsidRPr="00096B0B" w:rsidRDefault="007B1C2E" w:rsidP="007B1C2E">
                              <w:pPr>
                                <w:spacing w:before="105"/>
                                <w:ind w:left="420"/>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 xml:space="preserve"> poster board</w:t>
                              </w:r>
                            </w:p>
                            <w:p w:rsidR="007B1C2E" w:rsidRPr="008F24CD" w:rsidRDefault="007B1C2E" w:rsidP="007B1C2E">
                              <w:pPr>
                                <w:spacing w:before="119" w:line="241" w:lineRule="exact"/>
                                <w:rPr>
                                  <w:b/>
                                </w:rPr>
                              </w:pPr>
                              <w:r w:rsidRPr="008F24CD">
                                <w:rPr>
                                  <w:b/>
                                </w:rPr>
                                <w:t>What to do:</w:t>
                              </w:r>
                            </w:p>
                          </w:txbxContent>
                        </wps:txbx>
                        <wps:bodyPr rot="0" vert="horz" wrap="square" lIns="0" tIns="0" rIns="0" bIns="0" anchor="t" anchorCtr="0" upright="1">
                          <a:noAutofit/>
                        </wps:bodyPr>
                      </wps:wsp>
                      <wps:wsp>
                        <wps:cNvPr id="53" name="文本框 15"/>
                        <wps:cNvSpPr txBox="1">
                          <a:spLocks noChangeArrowheads="1"/>
                        </wps:cNvSpPr>
                        <wps:spPr bwMode="auto">
                          <a:xfrm>
                            <a:off x="1984" y="442"/>
                            <a:ext cx="9972" cy="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1C2E" w:rsidRPr="00096B0B" w:rsidRDefault="007B1C2E" w:rsidP="00096B0B">
                              <w:pPr>
                                <w:spacing w:line="400" w:lineRule="atLeast"/>
                                <w:ind w:firstLineChars="200" w:firstLine="420"/>
                                <w:rPr>
                                  <w:rFonts w:ascii="Times New Roman" w:hAnsi="Times New Roman" w:cs="Times New Roman"/>
                                </w:rPr>
                              </w:pPr>
                              <w:r w:rsidRPr="00096B0B">
                                <w:rPr>
                                  <w:rFonts w:ascii="Times New Roman" w:hAnsi="Times New Roman" w:cs="Times New Roman"/>
                                </w:rPr>
                                <w:t>If you have your own Acme Rocket Launcher, you can create and send up rockets that show off your personality and creativity.</w:t>
                              </w:r>
                            </w:p>
                            <w:p w:rsidR="007B1C2E" w:rsidRPr="00096B0B" w:rsidRDefault="007B1C2E" w:rsidP="00096B0B">
                              <w:pPr>
                                <w:spacing w:line="400" w:lineRule="atLeast"/>
                                <w:ind w:firstLineChars="200" w:firstLine="420"/>
                                <w:rPr>
                                  <w:rFonts w:ascii="Times New Roman" w:hAnsi="Times New Roman" w:cs="Times New Roman"/>
                                </w:rPr>
                              </w:pPr>
                              <w:r w:rsidRPr="00096B0B">
                                <w:rPr>
                                  <w:rFonts w:ascii="Times New Roman" w:hAnsi="Times New Roman" w:cs="Times New Roman"/>
                                </w:rPr>
                                <w:t>All you need is your Acme Rocket Launcher and a few simple household materials:</w:t>
                              </w:r>
                            </w:p>
                          </w:txbxContent>
                        </wps:txbx>
                        <wps:bodyPr rot="0" vert="horz" wrap="square" lIns="0" tIns="0" rIns="0" bIns="0" anchor="t" anchorCtr="0" upright="1">
                          <a:noAutofit/>
                        </wps:bodyPr>
                      </wps:wsp>
                    </wpg:wgp>
                  </a:graphicData>
                </a:graphic>
              </wp:inline>
            </w:drawing>
          </mc:Choice>
          <mc:Fallback>
            <w:pict>
              <v:group w14:anchorId="40D1D2A8" id="组合 42" o:spid="_x0000_s1030" style="width:397.1pt;height:417.8pt;mso-position-horizontal-relative:char;mso-position-vertical-relative:line" coordorigin="1871,381" coordsize="10148,563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31" type="#_x0000_t75" style="position:absolute;left:10277;top:2172;width:1721;height:1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">
                  <v:imagedata r:id="rId39" o:title=""/>
                </v:shape>
                <v:line id="直线 7" o:spid="_x0000_s1032" style="position:absolute;visibility:visible;mso-wrap-style:square" from="1871,386" to="12019,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v:line id="直线 8" o:spid="_x0000_s1033" style="position:absolute;visibility:visible;mso-wrap-style:square" from="1871,6012" to="12019,6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mTwwAAANsAAAAPAAAAZHJzL2Rvd25yZXYueG1sRI9BawIx&#10;FITvBf9DeIXearZS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wFl5k8MAAADbAAAADwAA&#10;AAAAAAAAAAAAAAAHAgAAZHJzL2Rvd25yZXYueG1sUEsFBgAAAAADAAMAtwAAAPcCAAAAAA==&#10;" strokeweight=".48pt"/>
                <v:line id="直线 9" o:spid="_x0000_s1034" style="position:absolute;visibility:visible;mso-wrap-style:square" from="1876,381" to="1876,6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dwIxAAAANsAAAAPAAAAZHJzL2Rvd25yZXYueG1sRI/NasMw&#10;EITvgbyD2EBvidxS4u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K8V3AjEAAAA2wAAAA8A&#10;AAAAAAAAAAAAAAAABwIAAGRycy9kb3ducmV2LnhtbFBLBQYAAAAAAwADALcAAAD4AgAAAAA=&#10;" strokeweight=".48pt"/>
                <v:line id="直线 10" o:spid="_x0000_s1035" style="position:absolute;visibility:visible;mso-wrap-style:square" from="12014,381" to="12014,6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h6wAAAANsAAAAPAAAAZHJzL2Rvd25yZXYueG1sRE/Pa8Iw&#10;FL4P/B/CE7zN1DG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3opIesAAAADbAAAADwAAAAAA&#10;AAAAAAAAAAAHAgAAZHJzL2Rvd25yZXYueG1sUEsFBgAAAAADAAMAtwAAAPQCAAAAAA==&#10;" strokeweight=".48pt"/>
                <v:shape id="文本框 11" o:spid="_x0000_s1036" type="#_x0000_t202" style="position:absolute;left:1984;top:2417;width:9979;height:3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rsidR="007B1C2E" w:rsidRPr="00096B0B" w:rsidRDefault="007B1C2E" w:rsidP="00096B0B">
                        <w:pPr>
                          <w:spacing w:line="400" w:lineRule="atLeast"/>
                          <w:rPr>
                            <w:rFonts w:ascii="Times New Roman" w:hAnsi="Times New Roman" w:cs="Times New Roman"/>
                          </w:rPr>
                        </w:pPr>
                        <w:r w:rsidRPr="00096B0B">
                          <w:rPr>
                            <w:rFonts w:ascii="Times New Roman" w:hAnsi="Times New Roman" w:cs="Times New Roman"/>
                            <w:b/>
                          </w:rPr>
                          <w:t xml:space="preserve">Step 1 </w:t>
                        </w:r>
                        <w:r w:rsidRPr="00096B0B">
                          <w:rPr>
                            <w:rFonts w:ascii="Times New Roman" w:hAnsi="Times New Roman" w:cs="Times New Roman"/>
                          </w:rPr>
                          <w:t>Clean the cola bottle completely and allow it to dry.</w:t>
                        </w:r>
                      </w:p>
                      <w:p w:rsidR="007B1C2E" w:rsidRPr="00096B0B" w:rsidRDefault="007B1C2E" w:rsidP="00096B0B">
                        <w:pPr>
                          <w:spacing w:before="119" w:line="400" w:lineRule="atLeast"/>
                          <w:ind w:right="1741"/>
                          <w:rPr>
                            <w:rFonts w:ascii="Times New Roman" w:hAnsi="Times New Roman" w:cs="Times New Roman"/>
                          </w:rPr>
                        </w:pPr>
                        <w:r w:rsidRPr="00096B0B">
                          <w:rPr>
                            <w:rFonts w:ascii="Times New Roman" w:hAnsi="Times New Roman" w:cs="Times New Roman"/>
                            <w:b/>
                          </w:rPr>
                          <w:t xml:space="preserve">Step 2 </w:t>
                        </w:r>
                        <w:r w:rsidRPr="00096B0B">
                          <w:rPr>
                            <w:rFonts w:ascii="Times New Roman" w:hAnsi="Times New Roman" w:cs="Times New Roman"/>
                          </w:rPr>
                          <w:t>Use markers to draw three small t</w:t>
                        </w:r>
                        <w:r w:rsidR="00096B0B">
                          <w:rPr>
                            <w:rFonts w:ascii="Times New Roman" w:hAnsi="Times New Roman" w:cs="Times New Roman"/>
                          </w:rPr>
                          <w:t>riangles</w:t>
                        </w:r>
                        <w:r w:rsidR="00096B0B" w:rsidRPr="00096B0B">
                          <w:rPr>
                            <w:rFonts w:asciiTheme="minorEastAsia" w:hAnsiTheme="minorEastAsia" w:cs="Times New Roman"/>
                          </w:rPr>
                          <w:t xml:space="preserve"> (</w:t>
                        </w:r>
                        <w:r w:rsidRPr="00096B0B">
                          <w:rPr>
                            <w:rFonts w:asciiTheme="minorEastAsia" w:hAnsiTheme="minorEastAsia" w:cs="Times New Roman"/>
                          </w:rPr>
                          <w:t>三</w:t>
                        </w:r>
                        <w:r w:rsidR="00096B0B">
                          <w:rPr>
                            <w:rFonts w:asciiTheme="minorEastAsia" w:hAnsiTheme="minorEastAsia" w:cs="Times New Roman" w:hint="eastAsia"/>
                          </w:rPr>
                          <w:t>角</w:t>
                        </w:r>
                        <w:r w:rsidR="00096B0B">
                          <w:rPr>
                            <w:rFonts w:asciiTheme="minorEastAsia" w:hAnsiTheme="minorEastAsia" w:cs="Times New Roman"/>
                          </w:rPr>
                          <w:t>形</w:t>
                        </w:r>
                        <w:r w:rsidRPr="00096B0B">
                          <w:rPr>
                            <w:rFonts w:asciiTheme="minorEastAsia" w:hAnsiTheme="minorEastAsia" w:cs="Times New Roman"/>
                          </w:rPr>
                          <w:t>)</w:t>
                        </w:r>
                        <w:r w:rsidRPr="00096B0B">
                          <w:rPr>
                            <w:rFonts w:ascii="Times New Roman" w:hAnsi="Times New Roman" w:cs="Times New Roman"/>
                          </w:rPr>
                          <w:t xml:space="preserve"> and one large triangle on the poster board. Cut out the triangles.</w:t>
                        </w:r>
                      </w:p>
                      <w:p w:rsidR="007B1C2E" w:rsidRPr="00096B0B" w:rsidRDefault="007B1C2E" w:rsidP="00096B0B">
                        <w:pPr>
                          <w:spacing w:before="13" w:line="400" w:lineRule="atLeast"/>
                          <w:ind w:right="1741"/>
                          <w:rPr>
                            <w:rFonts w:ascii="Times New Roman" w:hAnsi="Times New Roman" w:cs="Times New Roman"/>
                          </w:rPr>
                        </w:pPr>
                        <w:r w:rsidRPr="00096B0B">
                          <w:rPr>
                            <w:rFonts w:ascii="Times New Roman" w:hAnsi="Times New Roman" w:cs="Times New Roman"/>
                            <w:b/>
                          </w:rPr>
                          <w:t xml:space="preserve">Step 3 </w:t>
                        </w:r>
                        <w:r w:rsidRPr="00096B0B">
                          <w:rPr>
                            <w:rFonts w:ascii="Times New Roman" w:hAnsi="Times New Roman" w:cs="Times New Roman"/>
                          </w:rPr>
                          <w:t xml:space="preserve">Roll </w:t>
                        </w:r>
                        <w:r w:rsidRPr="00096B0B">
                          <w:rPr>
                            <w:rFonts w:asciiTheme="minorEastAsia" w:hAnsiTheme="minorEastAsia" w:cs="Times New Roman"/>
                          </w:rPr>
                          <w:t xml:space="preserve">(卷起) </w:t>
                        </w:r>
                        <w:r w:rsidRPr="00096B0B">
                          <w:rPr>
                            <w:rFonts w:ascii="Times New Roman" w:hAnsi="Times New Roman" w:cs="Times New Roman"/>
                          </w:rPr>
                          <w:t>the large triangle so that two of its s</w:t>
                        </w:r>
                        <w:r w:rsidR="009B7708">
                          <w:rPr>
                            <w:rFonts w:ascii="Times New Roman" w:hAnsi="Times New Roman" w:cs="Times New Roman"/>
                          </w:rPr>
                          <w:t>ides touch and it forms a rocke</w:t>
                        </w:r>
                        <w:r w:rsidR="00EF654B">
                          <w:rPr>
                            <w:rFonts w:ascii="Times New Roman" w:hAnsi="Times New Roman" w:cs="Times New Roman"/>
                          </w:rPr>
                          <w:t>t</w:t>
                        </w:r>
                        <w:r w:rsidR="009B7708">
                          <w:rPr>
                            <w:rFonts w:ascii="Times New Roman" w:hAnsi="Times New Roman" w:cs="Times New Roman"/>
                          </w:rPr>
                          <w:t>'</w:t>
                        </w:r>
                        <w:r w:rsidRPr="00096B0B">
                          <w:rPr>
                            <w:rFonts w:ascii="Times New Roman" w:hAnsi="Times New Roman" w:cs="Times New Roman"/>
                          </w:rPr>
                          <w:t>s nose cone. Glue the sides of the cone so that it holds its shape.</w:t>
                        </w:r>
                      </w:p>
                      <w:p w:rsidR="007B1C2E" w:rsidRPr="00096B0B" w:rsidRDefault="007B1C2E" w:rsidP="00096B0B">
                        <w:pPr>
                          <w:spacing w:before="28" w:line="400" w:lineRule="atLeast"/>
                          <w:rPr>
                            <w:rFonts w:ascii="Times New Roman" w:hAnsi="Times New Roman" w:cs="Times New Roman"/>
                          </w:rPr>
                        </w:pPr>
                        <w:r w:rsidRPr="00096B0B">
                          <w:rPr>
                            <w:rFonts w:ascii="Times New Roman" w:hAnsi="Times New Roman" w:cs="Times New Roman"/>
                            <w:b/>
                          </w:rPr>
                          <w:t xml:space="preserve">Step 4 </w:t>
                        </w:r>
                        <w:r w:rsidRPr="00096B0B">
                          <w:rPr>
                            <w:rFonts w:ascii="Times New Roman" w:hAnsi="Times New Roman" w:cs="Times New Roman"/>
                          </w:rPr>
                          <w:t>Glue the nose cone to the bottom of the bottle to make the top of the rocket.</w:t>
                        </w:r>
                      </w:p>
                      <w:p w:rsidR="007B1C2E" w:rsidRPr="00096B0B" w:rsidRDefault="007B1C2E" w:rsidP="00096B0B">
                        <w:pPr>
                          <w:spacing w:before="133" w:line="400" w:lineRule="atLeast"/>
                          <w:rPr>
                            <w:rFonts w:ascii="Times New Roman" w:hAnsi="Times New Roman" w:cs="Times New Roman"/>
                          </w:rPr>
                        </w:pPr>
                        <w:r w:rsidRPr="00096B0B">
                          <w:rPr>
                            <w:rFonts w:ascii="Times New Roman" w:hAnsi="Times New Roman" w:cs="Times New Roman"/>
                            <w:b/>
                          </w:rPr>
                          <w:t xml:space="preserve">Step 5 </w:t>
                        </w:r>
                        <w:r w:rsidRPr="00096B0B">
                          <w:rPr>
                            <w:rFonts w:ascii="Times New Roman" w:hAnsi="Times New Roman" w:cs="Times New Roman"/>
                          </w:rPr>
                          <w:t>Glue the smaller triangles to the other end of the cola bottle, around its opening. The triangles will be the tail fins.</w:t>
                        </w:r>
                      </w:p>
                      <w:p w:rsidR="007B1C2E" w:rsidRPr="00096B0B" w:rsidRDefault="007B1C2E" w:rsidP="00096B0B">
                        <w:pPr>
                          <w:spacing w:line="400" w:lineRule="atLeast"/>
                          <w:ind w:firstLineChars="200" w:firstLine="420"/>
                          <w:rPr>
                            <w:rFonts w:ascii="Times New Roman" w:hAnsi="Times New Roman" w:cs="Times New Roman"/>
                          </w:rPr>
                        </w:pPr>
                        <w:r w:rsidRPr="00096B0B">
                          <w:rPr>
                            <w:rFonts w:ascii="Times New Roman" w:hAnsi="Times New Roman" w:cs="Times New Roman"/>
                          </w:rPr>
                          <w:t>Follow the launching instructions included with your Acme Rocket Launcher and have a blast!</w:t>
                        </w:r>
                      </w:p>
                    </w:txbxContent>
                  </v:textbox>
                </v:shape>
                <v:shape id="文本框 12" o:spid="_x0000_s1037" type="#_x0000_t202" style="position:absolute;left:8552;top:1562;width:2992;height: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rsidR="007B1C2E" w:rsidRPr="00096B0B" w:rsidRDefault="007B1C2E" w:rsidP="007B1C2E">
                        <w:pPr>
                          <w:spacing w:line="231" w:lineRule="exact"/>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colored markers</w:t>
                        </w:r>
                      </w:p>
                    </w:txbxContent>
                  </v:textbox>
                </v:shape>
                <v:shape id="文本框 13" o:spid="_x0000_s1038" type="#_x0000_t202" style="position:absolute;left:6151;top:1529;width:3443;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rsidR="007B1C2E" w:rsidRPr="00096B0B" w:rsidRDefault="007B1C2E" w:rsidP="007B1C2E">
                        <w:pPr>
                          <w:spacing w:line="245" w:lineRule="exact"/>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 xml:space="preserve"> scissors</w:t>
                        </w:r>
                      </w:p>
                      <w:p w:rsidR="007B1C2E" w:rsidRPr="00096B0B" w:rsidRDefault="007B1C2E" w:rsidP="007B1C2E">
                        <w:pPr>
                          <w:spacing w:before="105" w:line="255" w:lineRule="exact"/>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 xml:space="preserve"> glue</w:t>
                        </w:r>
                      </w:p>
                    </w:txbxContent>
                  </v:textbox>
                </v:shape>
                <v:shape id="文本框 14" o:spid="_x0000_s1039" type="#_x0000_t202" style="position:absolute;left:1956;top:1562;width:3943;height: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rsidR="007B1C2E" w:rsidRPr="00096B0B" w:rsidRDefault="007B1C2E" w:rsidP="007B1C2E">
                        <w:pPr>
                          <w:spacing w:line="245" w:lineRule="exact"/>
                          <w:ind w:left="420"/>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 xml:space="preserve"> a 500ml plastic cola bottle</w:t>
                        </w:r>
                      </w:p>
                      <w:p w:rsidR="007B1C2E" w:rsidRPr="00096B0B" w:rsidRDefault="007B1C2E" w:rsidP="007B1C2E">
                        <w:pPr>
                          <w:spacing w:before="105"/>
                          <w:ind w:left="420"/>
                          <w:rPr>
                            <w:rFonts w:ascii="Times New Roman" w:hAnsi="Times New Roman" w:cs="Times New Roman"/>
                          </w:rPr>
                        </w:pPr>
                        <w:r w:rsidRPr="00096B0B">
                          <w:rPr>
                            <w:rFonts w:ascii="Segoe UI Symbol" w:hAnsi="Segoe UI Symbol" w:cs="Segoe UI Symbol"/>
                          </w:rPr>
                          <w:t>★</w:t>
                        </w:r>
                        <w:r w:rsidRPr="00096B0B">
                          <w:rPr>
                            <w:rFonts w:ascii="Times New Roman" w:hAnsi="Times New Roman" w:cs="Times New Roman"/>
                          </w:rPr>
                          <w:t xml:space="preserve"> poster board</w:t>
                        </w:r>
                      </w:p>
                      <w:p w:rsidR="007B1C2E" w:rsidRPr="008F24CD" w:rsidRDefault="007B1C2E" w:rsidP="007B1C2E">
                        <w:pPr>
                          <w:spacing w:before="119" w:line="241" w:lineRule="exact"/>
                          <w:rPr>
                            <w:b/>
                          </w:rPr>
                        </w:pPr>
                        <w:r w:rsidRPr="008F24CD">
                          <w:rPr>
                            <w:b/>
                          </w:rPr>
                          <w:t>What to do:</w:t>
                        </w:r>
                      </w:p>
                    </w:txbxContent>
                  </v:textbox>
                </v:shape>
                <v:shape id="文本框 15" o:spid="_x0000_s1040" type="#_x0000_t202" style="position:absolute;left:1984;top:442;width:9972;height: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rsidR="007B1C2E" w:rsidRPr="00096B0B" w:rsidRDefault="007B1C2E" w:rsidP="00096B0B">
                        <w:pPr>
                          <w:spacing w:line="400" w:lineRule="atLeast"/>
                          <w:ind w:firstLineChars="200" w:firstLine="420"/>
                          <w:rPr>
                            <w:rFonts w:ascii="Times New Roman" w:hAnsi="Times New Roman" w:cs="Times New Roman"/>
                          </w:rPr>
                        </w:pPr>
                        <w:r w:rsidRPr="00096B0B">
                          <w:rPr>
                            <w:rFonts w:ascii="Times New Roman" w:hAnsi="Times New Roman" w:cs="Times New Roman"/>
                          </w:rPr>
                          <w:t>If you have your own Acme Rocket Launcher, you can create and send up rockets that show off your personality and creativity.</w:t>
                        </w:r>
                      </w:p>
                      <w:p w:rsidR="007B1C2E" w:rsidRPr="00096B0B" w:rsidRDefault="007B1C2E" w:rsidP="00096B0B">
                        <w:pPr>
                          <w:spacing w:line="400" w:lineRule="atLeast"/>
                          <w:ind w:firstLineChars="200" w:firstLine="420"/>
                          <w:rPr>
                            <w:rFonts w:ascii="Times New Roman" w:hAnsi="Times New Roman" w:cs="Times New Roman"/>
                          </w:rPr>
                        </w:pPr>
                        <w:r w:rsidRPr="00096B0B">
                          <w:rPr>
                            <w:rFonts w:ascii="Times New Roman" w:hAnsi="Times New Roman" w:cs="Times New Roman"/>
                          </w:rPr>
                          <w:t>All you need is your Acme Rocket Launcher and a few simple household materials:</w:t>
                        </w:r>
                      </w:p>
                    </w:txbxContent>
                  </v:textbox>
                </v:shape>
                <w10:anchorlock/>
              </v:group>
            </w:pict>
          </mc:Fallback>
        </mc:AlternateContent>
      </w:r>
    </w:p>
    <w:p w:rsidR="00C90BAE" w:rsidRPr="00C90BAE" w:rsidRDefault="009B7708" w:rsidP="00756C99">
      <w:pPr>
        <w:adjustRightInd w:val="0"/>
        <w:snapToGrid w:val="0"/>
        <w:spacing w:line="500" w:lineRule="atLeast"/>
        <w:rPr>
          <w:rFonts w:ascii="Times New Roman" w:hAnsi="Times New Roman" w:cs="Times New Roman"/>
        </w:rPr>
      </w:pPr>
      <w:r>
        <w:rPr>
          <w:rFonts w:ascii="Times New Roman" w:hAnsi="Times New Roman" w:cs="Times New Roman"/>
        </w:rPr>
        <w:t xml:space="preserve">51. </w:t>
      </w:r>
      <w:r w:rsidR="00C90BAE" w:rsidRPr="00C90BAE">
        <w:rPr>
          <w:rFonts w:ascii="Times New Roman" w:hAnsi="Times New Roman" w:cs="Times New Roman"/>
        </w:rPr>
        <w:t xml:space="preserve">The main purpose of the text is to </w:t>
      </w:r>
      <w:r>
        <w:rPr>
          <w:rFonts w:ascii="Times New Roman" w:hAnsi="Times New Roman" w:cs="Times New Roman" w:hint="eastAsia"/>
        </w:rPr>
        <w:t>________</w:t>
      </w:r>
      <w:r w:rsidR="00C90BAE" w:rsidRPr="00C90BAE">
        <w:rPr>
          <w:rFonts w:ascii="宋体" w:eastAsia="宋体" w:hAnsi="Times New Roman" w:cs="Times New Roman"/>
        </w:rPr>
        <w:t>.</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A. give instructions on making a rocket</w:t>
      </w:r>
      <w:r w:rsidRPr="00C90BAE">
        <w:rPr>
          <w:rFonts w:ascii="Times New Roman" w:hAnsi="Times New Roman" w:cs="Times New Roman"/>
        </w:rPr>
        <w:tab/>
      </w:r>
      <w:r w:rsidR="009B7708">
        <w:rPr>
          <w:rFonts w:ascii="Times New Roman" w:hAnsi="Times New Roman" w:cs="Times New Roman"/>
        </w:rPr>
        <w:tab/>
      </w:r>
      <w:r w:rsidR="009B7708">
        <w:rPr>
          <w:rFonts w:ascii="Times New Roman" w:hAnsi="Times New Roman" w:cs="Times New Roman"/>
        </w:rPr>
        <w:tab/>
      </w:r>
      <w:r w:rsidRPr="00C90BAE">
        <w:rPr>
          <w:rFonts w:ascii="Times New Roman" w:hAnsi="Times New Roman" w:cs="Times New Roman"/>
        </w:rPr>
        <w:t>B. introduce the Acme Rocket Launcher</w:t>
      </w:r>
    </w:p>
    <w:p w:rsidR="00C90BAE" w:rsidRPr="00C90BAE" w:rsidRDefault="00C90BAE" w:rsidP="00756C99">
      <w:pPr>
        <w:adjustRightInd w:val="0"/>
        <w:snapToGrid w:val="0"/>
        <w:spacing w:line="500" w:lineRule="atLeast"/>
        <w:ind w:leftChars="150" w:left="315"/>
        <w:rPr>
          <w:rFonts w:ascii="Times New Roman" w:hAnsi="Times New Roman" w:cs="Times New Roman"/>
        </w:rPr>
      </w:pPr>
      <w:r w:rsidRPr="00C90BAE">
        <w:rPr>
          <w:rFonts w:ascii="Times New Roman" w:hAnsi="Times New Roman" w:cs="Times New Roman"/>
        </w:rPr>
        <w:t>C. show different kinds of rockets</w:t>
      </w:r>
      <w:r w:rsidRPr="00C90BAE">
        <w:rPr>
          <w:rFonts w:ascii="Times New Roman" w:hAnsi="Times New Roman" w:cs="Times New Roman"/>
        </w:rPr>
        <w:tab/>
      </w:r>
      <w:r w:rsidR="009B7708">
        <w:rPr>
          <w:rFonts w:ascii="Times New Roman" w:hAnsi="Times New Roman" w:cs="Times New Roman"/>
        </w:rPr>
        <w:tab/>
      </w:r>
      <w:r w:rsidR="009B7708">
        <w:rPr>
          <w:rFonts w:ascii="Times New Roman" w:hAnsi="Times New Roman" w:cs="Times New Roman"/>
        </w:rPr>
        <w:tab/>
      </w:r>
      <w:r w:rsidR="009B7708">
        <w:rPr>
          <w:rFonts w:ascii="Times New Roman" w:hAnsi="Times New Roman" w:cs="Times New Roman"/>
        </w:rPr>
        <w:tab/>
      </w:r>
      <w:r w:rsidRPr="00C90BAE">
        <w:rPr>
          <w:rFonts w:ascii="Times New Roman" w:hAnsi="Times New Roman" w:cs="Times New Roman"/>
        </w:rPr>
        <w:t>D. encourage rocket drawing</w:t>
      </w:r>
    </w:p>
    <w:p w:rsidR="00C90BAE" w:rsidRPr="00C90BAE" w:rsidRDefault="009B7708" w:rsidP="00756C99">
      <w:pPr>
        <w:adjustRightInd w:val="0"/>
        <w:snapToGrid w:val="0"/>
        <w:spacing w:line="500" w:lineRule="atLeast"/>
        <w:rPr>
          <w:rFonts w:ascii="Times New Roman" w:hAnsi="Times New Roman" w:cs="Times New Roman"/>
        </w:rPr>
      </w:pPr>
      <w:r>
        <w:rPr>
          <w:rFonts w:ascii="Times New Roman" w:hAnsi="Times New Roman" w:cs="Times New Roman"/>
        </w:rPr>
        <w:t xml:space="preserve">52. </w:t>
      </w:r>
      <w:r w:rsidR="00C90BAE" w:rsidRPr="00C90BAE">
        <w:rPr>
          <w:rFonts w:ascii="Times New Roman" w:hAnsi="Times New Roman" w:cs="Times New Roman"/>
        </w:rPr>
        <w:t>Which of the following is TRUE about the bottle?</w:t>
      </w:r>
    </w:p>
    <w:p w:rsidR="00C90BAE" w:rsidRPr="00C90BAE" w:rsidRDefault="0007177B" w:rsidP="00756C99">
      <w:pPr>
        <w:adjustRightInd w:val="0"/>
        <w:snapToGrid w:val="0"/>
        <w:spacing w:line="520" w:lineRule="atLeast"/>
        <w:ind w:leftChars="150" w:left="315"/>
        <w:rPr>
          <w:rFonts w:ascii="Times New Roman" w:hAnsi="Times New Roman" w:cs="Times New Roman"/>
        </w:rPr>
      </w:pPr>
      <w:r w:rsidRPr="003D02F3">
        <w:rPr>
          <w:rFonts w:ascii="Times New Roman" w:eastAsia="黑体" w:hAnsi="Times New Roman" w:cs="Times New Roman"/>
          <w:noProof/>
          <w:spacing w:val="10"/>
        </w:rPr>
        <w:lastRenderedPageBreak/>
        <mc:AlternateContent>
          <mc:Choice Requires="wps">
            <w:drawing>
              <wp:anchor distT="0" distB="0" distL="114300" distR="114300" simplePos="0" relativeHeight="251707392" behindDoc="0" locked="0" layoutInCell="1" allowOverlap="1" wp14:anchorId="4398D9FB" wp14:editId="59EF3BD6">
                <wp:simplePos x="0" y="0"/>
                <wp:positionH relativeFrom="column">
                  <wp:posOffset>-665018</wp:posOffset>
                </wp:positionH>
                <wp:positionV relativeFrom="page">
                  <wp:posOffset>693131</wp:posOffset>
                </wp:positionV>
                <wp:extent cx="414020" cy="8125460"/>
                <wp:effectExtent l="0" t="0" r="0" b="0"/>
                <wp:wrapNone/>
                <wp:docPr id="59"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7177B" w:rsidRDefault="0007177B" w:rsidP="0007177B">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398D9FB" id="_x0000_s1041" type="#_x0000_t202" style="position:absolute;left:0;text-align:left;margin-left:-52.35pt;margin-top:54.6pt;width:32.6pt;height:639.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" filled="f" stroked="f" strokeweight=".5pt">
                <v:textbox style="layout-flow:vertical-ideographic">
                  <w:txbxContent>
                    <w:p w:rsidR="0007177B" w:rsidRDefault="0007177B" w:rsidP="0007177B">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C90BAE" w:rsidRPr="00C90BAE">
        <w:rPr>
          <w:rFonts w:ascii="Times New Roman" w:hAnsi="Times New Roman" w:cs="Times New Roman"/>
        </w:rPr>
        <w:t>A. It can be of any size.</w:t>
      </w:r>
      <w:r w:rsidR="00C90BAE" w:rsidRPr="00C90BAE">
        <w:rPr>
          <w:rFonts w:ascii="Times New Roman" w:hAnsi="Times New Roman" w:cs="Times New Roman"/>
        </w:rPr>
        <w:tab/>
      </w:r>
      <w:r w:rsidR="009B7708">
        <w:rPr>
          <w:rFonts w:ascii="Times New Roman" w:hAnsi="Times New Roman" w:cs="Times New Roman"/>
        </w:rPr>
        <w:tab/>
      </w:r>
      <w:r w:rsidR="009B7708">
        <w:rPr>
          <w:rFonts w:ascii="Times New Roman" w:hAnsi="Times New Roman" w:cs="Times New Roman"/>
        </w:rPr>
        <w:tab/>
      </w:r>
      <w:r w:rsidR="009B7708">
        <w:rPr>
          <w:rFonts w:ascii="Times New Roman" w:hAnsi="Times New Roman" w:cs="Times New Roman"/>
        </w:rPr>
        <w:tab/>
      </w:r>
      <w:r w:rsidR="009B7708">
        <w:rPr>
          <w:rFonts w:ascii="Times New Roman" w:hAnsi="Times New Roman" w:cs="Times New Roman"/>
        </w:rPr>
        <w:tab/>
      </w:r>
      <w:r w:rsidR="009B7708">
        <w:rPr>
          <w:rFonts w:ascii="Times New Roman" w:hAnsi="Times New Roman" w:cs="Times New Roman"/>
        </w:rPr>
        <w:tab/>
      </w:r>
      <w:r w:rsidR="00C90BAE" w:rsidRPr="00C90BAE">
        <w:rPr>
          <w:rFonts w:ascii="Times New Roman" w:hAnsi="Times New Roman" w:cs="Times New Roman"/>
        </w:rPr>
        <w:t>B. It must be made of glass.</w:t>
      </w:r>
    </w:p>
    <w:p w:rsidR="00C90BAE" w:rsidRPr="00C90BAE" w:rsidRDefault="00C90BAE" w:rsidP="00756C99">
      <w:pPr>
        <w:adjustRightInd w:val="0"/>
        <w:snapToGrid w:val="0"/>
        <w:spacing w:line="520" w:lineRule="atLeast"/>
        <w:ind w:leftChars="150" w:left="315"/>
        <w:rPr>
          <w:rFonts w:ascii="Times New Roman" w:hAnsi="Times New Roman" w:cs="Times New Roman"/>
        </w:rPr>
      </w:pPr>
      <w:r w:rsidRPr="00C90BAE">
        <w:rPr>
          <w:rFonts w:ascii="Times New Roman" w:hAnsi="Times New Roman" w:cs="Times New Roman"/>
        </w:rPr>
        <w:t>C. It should be clean and dry.</w:t>
      </w:r>
      <w:r w:rsidR="009B7708">
        <w:rPr>
          <w:rFonts w:ascii="Times New Roman" w:hAnsi="Times New Roman" w:cs="Times New Roman"/>
        </w:rPr>
        <w:tab/>
      </w:r>
      <w:r w:rsidR="009B7708">
        <w:rPr>
          <w:rFonts w:ascii="Times New Roman" w:hAnsi="Times New Roman" w:cs="Times New Roman"/>
        </w:rPr>
        <w:tab/>
      </w:r>
      <w:r w:rsidR="009B7708">
        <w:rPr>
          <w:rFonts w:ascii="Times New Roman" w:hAnsi="Times New Roman" w:cs="Times New Roman"/>
        </w:rPr>
        <w:tab/>
      </w:r>
      <w:r w:rsidR="009B7708">
        <w:rPr>
          <w:rFonts w:ascii="Times New Roman" w:hAnsi="Times New Roman" w:cs="Times New Roman"/>
        </w:rPr>
        <w:tab/>
      </w:r>
      <w:r w:rsidRPr="00C90BAE">
        <w:rPr>
          <w:rFonts w:ascii="Times New Roman" w:hAnsi="Times New Roman" w:cs="Times New Roman"/>
        </w:rPr>
        <w:tab/>
        <w:t>D. It needs to be filled with cola</w:t>
      </w:r>
    </w:p>
    <w:p w:rsidR="00C90BAE" w:rsidRPr="00C90BAE" w:rsidRDefault="0007177B" w:rsidP="00756C99">
      <w:pPr>
        <w:adjustRightInd w:val="0"/>
        <w:snapToGrid w:val="0"/>
        <w:spacing w:line="520" w:lineRule="atLeast"/>
        <w:rPr>
          <w:rFonts w:ascii="Times New Roman" w:hAnsi="Times New Roman" w:cs="Times New Roman"/>
        </w:rPr>
      </w:pPr>
      <w:r w:rsidRPr="003D02F3">
        <w:rPr>
          <w:rFonts w:ascii="Times New Roman" w:eastAsia="楷体" w:hAnsi="Times New Roman" w:cs="Times New Roman"/>
          <w:noProof/>
          <w:sz w:val="32"/>
          <w:szCs w:val="32"/>
        </w:rPr>
        <mc:AlternateContent>
          <mc:Choice Requires="wps">
            <w:drawing>
              <wp:anchor distT="0" distB="0" distL="114300" distR="114300" simplePos="0" relativeHeight="251713536" behindDoc="0" locked="0" layoutInCell="1" allowOverlap="1" wp14:anchorId="10DA0CEF" wp14:editId="182EDB0F">
                <wp:simplePos x="0" y="0"/>
                <wp:positionH relativeFrom="column">
                  <wp:posOffset>-990600</wp:posOffset>
                </wp:positionH>
                <wp:positionV relativeFrom="page">
                  <wp:posOffset>1683731</wp:posOffset>
                </wp:positionV>
                <wp:extent cx="414020" cy="5684520"/>
                <wp:effectExtent l="0" t="0" r="0" b="0"/>
                <wp:wrapNone/>
                <wp:docPr id="6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7177B" w:rsidRPr="007B4793" w:rsidRDefault="0007177B" w:rsidP="0007177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DA0CEF" id="_x0000_s1042" type="#_x0000_t202" style="position:absolute;left:0;text-align:left;margin-left:-78pt;margin-top:132.6pt;width:32.6pt;height:447.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" filled="f" stroked="f" strokeweight=".5pt">
                <v:textbox style="layout-flow:vertical;mso-layout-flow-alt:bottom-to-top">
                  <w:txbxContent>
                    <w:p w:rsidR="0007177B" w:rsidRPr="007B4793" w:rsidRDefault="0007177B" w:rsidP="0007177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9B7708">
        <w:rPr>
          <w:rFonts w:ascii="Times New Roman" w:hAnsi="Times New Roman" w:cs="Times New Roman"/>
        </w:rPr>
        <w:t xml:space="preserve">53. </w:t>
      </w:r>
      <w:r w:rsidR="00C90BAE" w:rsidRPr="00C90BAE">
        <w:rPr>
          <w:rFonts w:ascii="Times New Roman" w:hAnsi="Times New Roman" w:cs="Times New Roman"/>
        </w:rPr>
        <w:t xml:space="preserve">The rocket's nose cone is rolled from </w:t>
      </w:r>
      <w:r w:rsidR="009B7708">
        <w:rPr>
          <w:rFonts w:ascii="Times New Roman" w:hAnsi="Times New Roman" w:cs="Times New Roman" w:hint="eastAsia"/>
        </w:rPr>
        <w:t>________</w:t>
      </w:r>
      <w:r w:rsidR="00C90BAE" w:rsidRPr="00C90BAE">
        <w:rPr>
          <w:rFonts w:ascii="宋体" w:eastAsia="宋体" w:hAnsi="Times New Roman" w:cs="Times New Roman"/>
        </w:rPr>
        <w:t>.</w:t>
      </w:r>
    </w:p>
    <w:p w:rsidR="00C90BAE" w:rsidRPr="00C90BAE" w:rsidRDefault="00C90BAE" w:rsidP="00756C99">
      <w:pPr>
        <w:adjustRightInd w:val="0"/>
        <w:snapToGrid w:val="0"/>
        <w:spacing w:line="520" w:lineRule="atLeast"/>
        <w:ind w:leftChars="150" w:left="315"/>
        <w:rPr>
          <w:rFonts w:ascii="Times New Roman" w:hAnsi="Times New Roman" w:cs="Times New Roman"/>
        </w:rPr>
      </w:pPr>
      <w:r w:rsidRPr="00C90BAE">
        <w:rPr>
          <w:rFonts w:ascii="Times New Roman" w:hAnsi="Times New Roman" w:cs="Times New Roman"/>
        </w:rPr>
        <w:t>A. the cola bottle</w:t>
      </w:r>
      <w:r w:rsidRPr="00C90BAE">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Pr="00C90BAE">
        <w:rPr>
          <w:rFonts w:ascii="Times New Roman" w:hAnsi="Times New Roman" w:cs="Times New Roman"/>
        </w:rPr>
        <w:t>B. the poster board</w:t>
      </w:r>
    </w:p>
    <w:p w:rsidR="00C90BAE" w:rsidRPr="00C90BAE" w:rsidRDefault="00C90BAE" w:rsidP="00756C99">
      <w:pPr>
        <w:adjustRightInd w:val="0"/>
        <w:snapToGrid w:val="0"/>
        <w:spacing w:line="520" w:lineRule="atLeast"/>
        <w:ind w:leftChars="150" w:left="315"/>
        <w:rPr>
          <w:rFonts w:ascii="Times New Roman" w:hAnsi="Times New Roman" w:cs="Times New Roman"/>
        </w:rPr>
      </w:pPr>
      <w:r w:rsidRPr="00C90BAE">
        <w:rPr>
          <w:rFonts w:ascii="Times New Roman" w:hAnsi="Times New Roman" w:cs="Times New Roman"/>
        </w:rPr>
        <w:t>C. a small triangle</w:t>
      </w:r>
      <w:r w:rsidRPr="00C90BAE">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Pr="00C90BAE">
        <w:rPr>
          <w:rFonts w:ascii="Times New Roman" w:hAnsi="Times New Roman" w:cs="Times New Roman"/>
        </w:rPr>
        <w:t>D. the large triangle</w:t>
      </w:r>
    </w:p>
    <w:p w:rsidR="00C90BAE" w:rsidRDefault="009B7708" w:rsidP="00756C99">
      <w:pPr>
        <w:adjustRightInd w:val="0"/>
        <w:snapToGrid w:val="0"/>
        <w:spacing w:line="520" w:lineRule="atLeast"/>
        <w:rPr>
          <w:rFonts w:ascii="Times New Roman" w:hAnsi="Times New Roman" w:cs="Times New Roman"/>
        </w:rPr>
      </w:pPr>
      <w:r>
        <w:rPr>
          <w:rFonts w:ascii="Times New Roman" w:hAnsi="Times New Roman" w:cs="Times New Roman"/>
        </w:rPr>
        <w:t xml:space="preserve">54. </w:t>
      </w:r>
      <w:r w:rsidR="00C90BAE" w:rsidRPr="00C90BAE">
        <w:rPr>
          <w:rFonts w:ascii="Times New Roman" w:hAnsi="Times New Roman" w:cs="Times New Roman"/>
        </w:rPr>
        <w:t>What can you get from Step 4?</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1"/>
        <w:gridCol w:w="1991"/>
        <w:gridCol w:w="1992"/>
        <w:gridCol w:w="1992"/>
      </w:tblGrid>
      <w:tr w:rsidR="00756C99" w:rsidTr="00756C99">
        <w:tc>
          <w:tcPr>
            <w:tcW w:w="1991" w:type="dxa"/>
          </w:tcPr>
          <w:p w:rsidR="00756C99" w:rsidRDefault="00756C99" w:rsidP="00756C99">
            <w:pPr>
              <w:adjustRightInd w:val="0"/>
              <w:snapToGrid w:val="0"/>
              <w:spacing w:line="520" w:lineRule="atLeast"/>
              <w:jc w:val="center"/>
              <w:rPr>
                <w:rFonts w:ascii="Times New Roman" w:hAnsi="Times New Roman" w:cs="Times New Roman"/>
              </w:rPr>
            </w:pPr>
            <w:r w:rsidRPr="00C90BAE">
              <w:rPr>
                <w:rFonts w:ascii="Times New Roman" w:hAnsi="Times New Roman" w:cs="Times New Roman"/>
                <w:noProof/>
              </w:rPr>
              <w:drawing>
                <wp:inline distT="0" distB="0" distL="0" distR="0" wp14:anchorId="0A02FE23" wp14:editId="2FDC2BC1">
                  <wp:extent cx="670560" cy="10591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jpe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70560" cy="1059180"/>
                          </a:xfrm>
                          <a:prstGeom prst="rect">
                            <a:avLst/>
                          </a:prstGeom>
                          <a:noFill/>
                          <a:ln>
                            <a:noFill/>
                          </a:ln>
                        </pic:spPr>
                      </pic:pic>
                    </a:graphicData>
                  </a:graphic>
                </wp:inline>
              </w:drawing>
            </w:r>
          </w:p>
        </w:tc>
        <w:tc>
          <w:tcPr>
            <w:tcW w:w="1991" w:type="dxa"/>
          </w:tcPr>
          <w:p w:rsidR="00756C99" w:rsidRDefault="00756C99" w:rsidP="00756C99">
            <w:pPr>
              <w:adjustRightInd w:val="0"/>
              <w:snapToGrid w:val="0"/>
              <w:spacing w:line="520" w:lineRule="atLeast"/>
              <w:jc w:val="center"/>
              <w:rPr>
                <w:rFonts w:ascii="Times New Roman" w:hAnsi="Times New Roman" w:cs="Times New Roman"/>
              </w:rPr>
            </w:pPr>
            <w:r w:rsidRPr="00C90BAE">
              <w:rPr>
                <w:rFonts w:ascii="Times New Roman" w:hAnsi="Times New Roman" w:cs="Times New Roman"/>
                <w:noProof/>
              </w:rPr>
              <w:drawing>
                <wp:inline distT="0" distB="0" distL="0" distR="0" wp14:anchorId="4A479AE6" wp14:editId="380E3E73">
                  <wp:extent cx="845820" cy="108966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jpe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45820" cy="1089660"/>
                          </a:xfrm>
                          <a:prstGeom prst="rect">
                            <a:avLst/>
                          </a:prstGeom>
                          <a:noFill/>
                          <a:ln>
                            <a:noFill/>
                          </a:ln>
                        </pic:spPr>
                      </pic:pic>
                    </a:graphicData>
                  </a:graphic>
                </wp:inline>
              </w:drawing>
            </w:r>
          </w:p>
        </w:tc>
        <w:tc>
          <w:tcPr>
            <w:tcW w:w="1992" w:type="dxa"/>
          </w:tcPr>
          <w:p w:rsidR="00756C99" w:rsidRDefault="00756C99" w:rsidP="00756C99">
            <w:pPr>
              <w:adjustRightInd w:val="0"/>
              <w:snapToGrid w:val="0"/>
              <w:spacing w:line="520" w:lineRule="atLeast"/>
              <w:jc w:val="center"/>
              <w:rPr>
                <w:rFonts w:ascii="Times New Roman" w:hAnsi="Times New Roman" w:cs="Times New Roman"/>
              </w:rPr>
            </w:pPr>
            <w:r w:rsidRPr="00C90BAE">
              <w:rPr>
                <w:rFonts w:ascii="Times New Roman" w:hAnsi="Times New Roman" w:cs="Times New Roman"/>
                <w:noProof/>
              </w:rPr>
              <w:drawing>
                <wp:inline distT="0" distB="0" distL="0" distR="0" wp14:anchorId="01ADC732" wp14:editId="02BF70CE">
                  <wp:extent cx="899160" cy="11049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jpe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99160" cy="1104900"/>
                          </a:xfrm>
                          <a:prstGeom prst="rect">
                            <a:avLst/>
                          </a:prstGeom>
                          <a:noFill/>
                          <a:ln>
                            <a:noFill/>
                          </a:ln>
                        </pic:spPr>
                      </pic:pic>
                    </a:graphicData>
                  </a:graphic>
                </wp:inline>
              </w:drawing>
            </w:r>
          </w:p>
        </w:tc>
        <w:tc>
          <w:tcPr>
            <w:tcW w:w="1992" w:type="dxa"/>
          </w:tcPr>
          <w:p w:rsidR="00756C99" w:rsidRDefault="00756C99" w:rsidP="00756C99">
            <w:pPr>
              <w:adjustRightInd w:val="0"/>
              <w:snapToGrid w:val="0"/>
              <w:spacing w:line="520" w:lineRule="atLeast"/>
              <w:jc w:val="center"/>
              <w:rPr>
                <w:rFonts w:ascii="Times New Roman" w:hAnsi="Times New Roman" w:cs="Times New Roman"/>
              </w:rPr>
            </w:pPr>
            <w:r w:rsidRPr="00C90BAE">
              <w:rPr>
                <w:rFonts w:ascii="Times New Roman" w:hAnsi="Times New Roman" w:cs="Times New Roman"/>
                <w:noProof/>
              </w:rPr>
              <w:drawing>
                <wp:inline distT="0" distB="0" distL="0" distR="0" wp14:anchorId="62CF9512" wp14:editId="5096B61A">
                  <wp:extent cx="594360" cy="12268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jpe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360" cy="1226820"/>
                          </a:xfrm>
                          <a:prstGeom prst="rect">
                            <a:avLst/>
                          </a:prstGeom>
                          <a:noFill/>
                          <a:ln>
                            <a:noFill/>
                          </a:ln>
                        </pic:spPr>
                      </pic:pic>
                    </a:graphicData>
                  </a:graphic>
                </wp:inline>
              </w:drawing>
            </w:r>
          </w:p>
        </w:tc>
      </w:tr>
      <w:tr w:rsidR="00756C99" w:rsidTr="00756C99">
        <w:tc>
          <w:tcPr>
            <w:tcW w:w="1991" w:type="dxa"/>
          </w:tcPr>
          <w:p w:rsidR="00756C99" w:rsidRDefault="00756C99" w:rsidP="00756C99">
            <w:pPr>
              <w:adjustRightInd w:val="0"/>
              <w:snapToGrid w:val="0"/>
              <w:spacing w:line="520" w:lineRule="atLeast"/>
              <w:jc w:val="center"/>
              <w:rPr>
                <w:rFonts w:ascii="Times New Roman" w:hAnsi="Times New Roman" w:cs="Times New Roman"/>
              </w:rPr>
            </w:pPr>
            <w:r>
              <w:rPr>
                <w:rFonts w:ascii="Times New Roman" w:hAnsi="Times New Roman" w:cs="Times New Roman" w:hint="eastAsia"/>
              </w:rPr>
              <w:t>A</w:t>
            </w:r>
          </w:p>
        </w:tc>
        <w:tc>
          <w:tcPr>
            <w:tcW w:w="1991" w:type="dxa"/>
          </w:tcPr>
          <w:p w:rsidR="00756C99" w:rsidRDefault="00756C99" w:rsidP="00756C99">
            <w:pPr>
              <w:adjustRightInd w:val="0"/>
              <w:snapToGrid w:val="0"/>
              <w:spacing w:line="520" w:lineRule="atLeast"/>
              <w:jc w:val="center"/>
              <w:rPr>
                <w:rFonts w:ascii="Times New Roman" w:hAnsi="Times New Roman" w:cs="Times New Roman"/>
              </w:rPr>
            </w:pPr>
            <w:r>
              <w:rPr>
                <w:rFonts w:ascii="Times New Roman" w:hAnsi="Times New Roman" w:cs="Times New Roman" w:hint="eastAsia"/>
              </w:rPr>
              <w:t>B</w:t>
            </w:r>
          </w:p>
        </w:tc>
        <w:tc>
          <w:tcPr>
            <w:tcW w:w="1992" w:type="dxa"/>
          </w:tcPr>
          <w:p w:rsidR="00756C99" w:rsidRDefault="00756C99" w:rsidP="00756C99">
            <w:pPr>
              <w:adjustRightInd w:val="0"/>
              <w:snapToGrid w:val="0"/>
              <w:spacing w:line="520" w:lineRule="atLeast"/>
              <w:jc w:val="center"/>
              <w:rPr>
                <w:rFonts w:ascii="Times New Roman" w:hAnsi="Times New Roman" w:cs="Times New Roman"/>
              </w:rPr>
            </w:pPr>
            <w:r>
              <w:rPr>
                <w:rFonts w:ascii="Times New Roman" w:hAnsi="Times New Roman" w:cs="Times New Roman" w:hint="eastAsia"/>
              </w:rPr>
              <w:t>C</w:t>
            </w:r>
          </w:p>
        </w:tc>
        <w:tc>
          <w:tcPr>
            <w:tcW w:w="1992" w:type="dxa"/>
          </w:tcPr>
          <w:p w:rsidR="00756C99" w:rsidRDefault="00756C99" w:rsidP="00756C99">
            <w:pPr>
              <w:adjustRightInd w:val="0"/>
              <w:snapToGrid w:val="0"/>
              <w:spacing w:line="520" w:lineRule="atLeast"/>
              <w:jc w:val="center"/>
              <w:rPr>
                <w:rFonts w:ascii="Times New Roman" w:hAnsi="Times New Roman" w:cs="Times New Roman"/>
              </w:rPr>
            </w:pPr>
            <w:r>
              <w:rPr>
                <w:rFonts w:ascii="Times New Roman" w:hAnsi="Times New Roman" w:cs="Times New Roman" w:hint="eastAsia"/>
              </w:rPr>
              <w:t>D</w:t>
            </w:r>
          </w:p>
        </w:tc>
      </w:tr>
    </w:tbl>
    <w:p w:rsidR="00C90BAE" w:rsidRPr="00C90BAE" w:rsidRDefault="009B7708" w:rsidP="00756C99">
      <w:pPr>
        <w:adjustRightInd w:val="0"/>
        <w:snapToGrid w:val="0"/>
        <w:spacing w:line="520" w:lineRule="atLeast"/>
        <w:rPr>
          <w:rFonts w:ascii="Times New Roman" w:hAnsi="Times New Roman" w:cs="Times New Roman"/>
        </w:rPr>
      </w:pPr>
      <w:r>
        <w:rPr>
          <w:rFonts w:ascii="Times New Roman" w:hAnsi="Times New Roman" w:cs="Times New Roman"/>
        </w:rPr>
        <w:t xml:space="preserve">55. </w:t>
      </w:r>
      <w:r w:rsidR="00C90BAE" w:rsidRPr="00C90BAE">
        <w:rPr>
          <w:rFonts w:ascii="Times New Roman" w:hAnsi="Times New Roman" w:cs="Times New Roman"/>
        </w:rPr>
        <w:t>In which section of a newspaper would you probably read the text?</w:t>
      </w:r>
    </w:p>
    <w:p w:rsidR="00C90BAE" w:rsidRPr="00C90BAE" w:rsidRDefault="00C90BAE" w:rsidP="00756C99">
      <w:pPr>
        <w:adjustRightInd w:val="0"/>
        <w:snapToGrid w:val="0"/>
        <w:spacing w:line="520" w:lineRule="atLeast"/>
        <w:ind w:leftChars="150" w:left="315"/>
        <w:rPr>
          <w:rFonts w:ascii="Times New Roman" w:hAnsi="Times New Roman" w:cs="Times New Roman"/>
        </w:rPr>
      </w:pPr>
      <w:r w:rsidRPr="00C90BAE">
        <w:rPr>
          <w:rFonts w:ascii="Times New Roman" w:hAnsi="Times New Roman" w:cs="Times New Roman"/>
        </w:rPr>
        <w:t>A. Sports News.</w:t>
      </w:r>
      <w:r w:rsidRPr="00C90BAE">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Pr="00C90BAE">
        <w:rPr>
          <w:rFonts w:ascii="Times New Roman" w:hAnsi="Times New Roman" w:cs="Times New Roman"/>
        </w:rPr>
        <w:t>B. Job Wanted.</w:t>
      </w:r>
    </w:p>
    <w:p w:rsidR="00C90BAE" w:rsidRPr="00C90BAE" w:rsidRDefault="00C90BAE" w:rsidP="00756C99">
      <w:pPr>
        <w:adjustRightInd w:val="0"/>
        <w:snapToGrid w:val="0"/>
        <w:spacing w:line="520" w:lineRule="atLeast"/>
        <w:ind w:leftChars="150" w:left="315"/>
        <w:rPr>
          <w:rFonts w:ascii="Times New Roman" w:hAnsi="Times New Roman" w:cs="Times New Roman"/>
        </w:rPr>
      </w:pPr>
      <w:r w:rsidRPr="00C90BAE">
        <w:rPr>
          <w:rFonts w:ascii="Times New Roman" w:hAnsi="Times New Roman" w:cs="Times New Roman"/>
        </w:rPr>
        <w:t>C. Do It Yourself.</w:t>
      </w:r>
      <w:r w:rsidRPr="00C90BAE">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00756C99">
        <w:rPr>
          <w:rFonts w:ascii="Times New Roman" w:hAnsi="Times New Roman" w:cs="Times New Roman"/>
        </w:rPr>
        <w:tab/>
      </w:r>
      <w:r w:rsidRPr="00C90BAE">
        <w:rPr>
          <w:rFonts w:ascii="Times New Roman" w:hAnsi="Times New Roman" w:cs="Times New Roman"/>
        </w:rPr>
        <w:t>D. Lost and Found.</w:t>
      </w:r>
    </w:p>
    <w:p w:rsidR="00C90BAE" w:rsidRPr="00C90BAE" w:rsidRDefault="007B1C2E" w:rsidP="00756C99">
      <w:pPr>
        <w:adjustRightInd w:val="0"/>
        <w:snapToGrid w:val="0"/>
        <w:spacing w:line="520" w:lineRule="atLeast"/>
        <w:jc w:val="center"/>
        <w:rPr>
          <w:rFonts w:ascii="Times New Roman" w:hAnsi="Times New Roman" w:cs="Times New Roman"/>
        </w:rPr>
      </w:pPr>
      <w:r w:rsidRPr="007B1C2E">
        <w:rPr>
          <w:rFonts w:ascii="宋体" w:eastAsia="宋体" w:hAnsi="Times New Roman" w:cs="Times New Roman"/>
        </w:rPr>
        <w:t>(</w:t>
      </w:r>
      <w:r w:rsidR="00C90BAE" w:rsidRPr="00C90BAE">
        <w:rPr>
          <w:rFonts w:ascii="Times New Roman" w:hAnsi="Times New Roman" w:cs="Times New Roman"/>
        </w:rPr>
        <w:t>C</w:t>
      </w:r>
      <w:r w:rsidRPr="007B1C2E">
        <w:rPr>
          <w:rFonts w:ascii="宋体" w:eastAsia="宋体" w:hAnsi="Times New Roman" w:cs="Times New Roman"/>
        </w:rPr>
        <w:t>)</w:t>
      </w:r>
    </w:p>
    <w:p w:rsidR="00C90BAE" w:rsidRPr="00C90BAE" w:rsidRDefault="00C90BAE" w:rsidP="00756C99">
      <w:pPr>
        <w:adjustRightInd w:val="0"/>
        <w:snapToGrid w:val="0"/>
        <w:spacing w:line="520" w:lineRule="atLeast"/>
        <w:ind w:firstLineChars="200" w:firstLine="420"/>
        <w:rPr>
          <w:rFonts w:ascii="Times New Roman" w:hAnsi="Times New Roman" w:cs="Times New Roman"/>
        </w:rPr>
      </w:pPr>
      <w:r w:rsidRPr="00C90BAE">
        <w:rPr>
          <w:rFonts w:ascii="Times New Roman" w:hAnsi="Times New Roman" w:cs="Times New Roman"/>
        </w:rPr>
        <w:t>All over the world, thousands of animals are used for wildlife tourism</w:t>
      </w:r>
      <w:r w:rsidRPr="00C90BAE">
        <w:rPr>
          <w:rFonts w:ascii="宋体" w:eastAsia="宋体" w:hAnsi="Times New Roman" w:cs="Times New Roman"/>
        </w:rPr>
        <w:t>.</w:t>
      </w:r>
      <w:r w:rsidRPr="00C90BAE">
        <w:rPr>
          <w:rFonts w:ascii="Times New Roman" w:hAnsi="Times New Roman" w:cs="Times New Roman"/>
        </w:rPr>
        <w:t xml:space="preserve"> People travel to watch monkey shows, hug baby tigers and swim with dolphins</w:t>
      </w:r>
      <w:r w:rsidRPr="00C90BAE">
        <w:rPr>
          <w:rFonts w:ascii="宋体" w:eastAsia="宋体" w:hAnsi="Times New Roman" w:cs="Times New Roman"/>
        </w:rPr>
        <w:t>.</w:t>
      </w:r>
      <w:r w:rsidRPr="00C90BAE">
        <w:rPr>
          <w:rFonts w:ascii="Times New Roman" w:hAnsi="Times New Roman" w:cs="Times New Roman"/>
        </w:rPr>
        <w:t xml:space="preserve"> It might look like fun, but there are reports that animals are hurt now and again</w:t>
      </w:r>
      <w:r w:rsidRPr="00C90BAE">
        <w:rPr>
          <w:rFonts w:ascii="宋体" w:eastAsia="宋体" w:hAnsi="Times New Roman" w:cs="Times New Roman"/>
        </w:rPr>
        <w:t>.</w:t>
      </w:r>
      <w:r w:rsidRPr="00C90BAE">
        <w:rPr>
          <w:rFonts w:ascii="Times New Roman" w:hAnsi="Times New Roman" w:cs="Times New Roman"/>
        </w:rPr>
        <w:t xml:space="preserve"> The World Animal Protection </w:t>
      </w:r>
      <w:r w:rsidR="007B1C2E" w:rsidRPr="007B1C2E">
        <w:rPr>
          <w:rFonts w:ascii="宋体" w:eastAsia="宋体" w:hAnsi="Times New Roman" w:cs="Times New Roman"/>
        </w:rPr>
        <w:t>(</w:t>
      </w:r>
      <w:r w:rsidRPr="00C90BAE">
        <w:rPr>
          <w:rFonts w:ascii="Times New Roman" w:hAnsi="Times New Roman" w:cs="Times New Roman"/>
        </w:rPr>
        <w:t>WAP</w:t>
      </w:r>
      <w:r w:rsidR="007B1C2E" w:rsidRPr="007B1C2E">
        <w:rPr>
          <w:rFonts w:ascii="宋体" w:eastAsia="宋体" w:hAnsi="Times New Roman" w:cs="Times New Roman"/>
        </w:rPr>
        <w:t>)</w:t>
      </w:r>
      <w:r w:rsidRPr="00C90BAE">
        <w:rPr>
          <w:rFonts w:ascii="Times New Roman" w:hAnsi="Times New Roman" w:cs="Times New Roman"/>
        </w:rPr>
        <w:t xml:space="preserve"> says that up to 550,000 wild animals are exposed </w:t>
      </w:r>
      <w:r w:rsidR="007B1C2E" w:rsidRPr="007B1C2E">
        <w:rPr>
          <w:rFonts w:ascii="宋体" w:eastAsia="宋体" w:hAnsi="Times New Roman" w:cs="Times New Roman"/>
        </w:rPr>
        <w:t>(</w:t>
      </w:r>
      <w:r w:rsidRPr="00C90BAE">
        <w:rPr>
          <w:rFonts w:ascii="Times New Roman" w:hAnsi="Times New Roman" w:cs="Times New Roman"/>
        </w:rPr>
        <w:t>暴露</w:t>
      </w:r>
      <w:r w:rsidR="007B1C2E" w:rsidRPr="007B1C2E">
        <w:rPr>
          <w:rFonts w:ascii="宋体" w:eastAsia="宋体" w:hAnsi="Times New Roman" w:cs="Times New Roman"/>
        </w:rPr>
        <w:t>)</w:t>
      </w:r>
      <w:r w:rsidRPr="00C90BAE">
        <w:rPr>
          <w:rFonts w:ascii="Times New Roman" w:hAnsi="Times New Roman" w:cs="Times New Roman"/>
        </w:rPr>
        <w:t xml:space="preserve"> to ill treatment around the world; in Cambodia, for example, it's been reported that elephants have died after carrying tourists for long in hot weather</w:t>
      </w:r>
      <w:r w:rsidRPr="00C90BAE">
        <w:rPr>
          <w:rFonts w:ascii="宋体" w:eastAsia="宋体" w:hAnsi="Times New Roman" w:cs="Times New Roman"/>
        </w:rPr>
        <w:t>.</w:t>
      </w:r>
      <w:r w:rsidRPr="00C90BAE">
        <w:rPr>
          <w:rFonts w:ascii="Times New Roman" w:hAnsi="Times New Roman" w:cs="Times New Roman"/>
        </w:rPr>
        <w:t xml:space="preserve"> This is getting attention </w:t>
      </w:r>
      <w:r w:rsidRPr="00C90BAE">
        <w:rPr>
          <w:rFonts w:ascii="宋体" w:eastAsia="宋体" w:hAnsi="Times New Roman" w:cs="Times New Roman"/>
        </w:rPr>
        <w:t>—</w:t>
      </w:r>
      <w:r w:rsidRPr="00C90BAE">
        <w:rPr>
          <w:rFonts w:ascii="Times New Roman" w:hAnsi="Times New Roman" w:cs="Times New Roman"/>
        </w:rPr>
        <w:t xml:space="preserve"> over 100 travel companies have promised that they will no longer open up </w:t>
      </w:r>
      <w:r w:rsidRPr="00281295">
        <w:rPr>
          <w:rFonts w:ascii="Times New Roman" w:hAnsi="Times New Roman" w:cs="Times New Roman"/>
          <w:b/>
          <w:u w:val="single"/>
        </w:rPr>
        <w:t>such places</w:t>
      </w:r>
      <w:r w:rsidRPr="00C90BAE">
        <w:rPr>
          <w:rFonts w:ascii="宋体" w:eastAsia="宋体" w:hAnsi="Times New Roman" w:cs="Times New Roman"/>
        </w:rPr>
        <w:t>.</w:t>
      </w:r>
      <w:r w:rsidRPr="00C90BAE">
        <w:rPr>
          <w:rFonts w:ascii="Times New Roman" w:hAnsi="Times New Roman" w:cs="Times New Roman"/>
        </w:rPr>
        <w:t xml:space="preserve"> However, some people argue that animal tourism isn't always as bad as it seems</w:t>
      </w:r>
      <w:r w:rsidRPr="00C90BAE">
        <w:rPr>
          <w:rFonts w:ascii="宋体" w:eastAsia="宋体" w:hAnsi="Times New Roman" w:cs="Times New Roman"/>
        </w:rPr>
        <w:t>.</w:t>
      </w:r>
      <w:r w:rsidRPr="00C90BAE">
        <w:rPr>
          <w:rFonts w:ascii="Times New Roman" w:hAnsi="Times New Roman" w:cs="Times New Roman"/>
        </w:rPr>
        <w:t xml:space="preserve"> So what do you think?</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019"/>
        <w:gridCol w:w="3923"/>
      </w:tblGrid>
      <w:tr w:rsidR="00756C99" w:rsidTr="00EF654B">
        <w:trPr>
          <w:trHeight w:val="398"/>
        </w:trPr>
        <w:tc>
          <w:tcPr>
            <w:tcW w:w="4019" w:type="dxa"/>
            <w:shd w:val="clear" w:color="auto" w:fill="AEAAAA" w:themeFill="background2" w:themeFillShade="BF"/>
          </w:tcPr>
          <w:p w:rsidR="00756C99" w:rsidRPr="00756C99" w:rsidRDefault="00756C99" w:rsidP="00756C99">
            <w:pPr>
              <w:jc w:val="center"/>
              <w:rPr>
                <w:rFonts w:ascii="Times New Roman" w:hAnsi="Times New Roman" w:cs="Times New Roman"/>
              </w:rPr>
            </w:pPr>
            <w:r w:rsidRPr="00756C99">
              <w:rPr>
                <w:rFonts w:ascii="Times New Roman" w:hAnsi="Times New Roman" w:cs="Times New Roman"/>
              </w:rPr>
              <w:t>Group Yes</w:t>
            </w:r>
          </w:p>
        </w:tc>
        <w:tc>
          <w:tcPr>
            <w:tcW w:w="3923" w:type="dxa"/>
            <w:shd w:val="clear" w:color="auto" w:fill="AEAAAA" w:themeFill="background2" w:themeFillShade="BF"/>
          </w:tcPr>
          <w:p w:rsidR="00756C99" w:rsidRPr="00756C99" w:rsidRDefault="00756C99" w:rsidP="00756C99">
            <w:pPr>
              <w:jc w:val="center"/>
              <w:rPr>
                <w:rFonts w:ascii="Times New Roman" w:hAnsi="Times New Roman" w:cs="Times New Roman"/>
              </w:rPr>
            </w:pPr>
            <w:r w:rsidRPr="00756C99">
              <w:rPr>
                <w:rFonts w:ascii="Times New Roman" w:hAnsi="Times New Roman" w:cs="Times New Roman"/>
              </w:rPr>
              <w:t>Group No</w:t>
            </w:r>
          </w:p>
        </w:tc>
      </w:tr>
      <w:tr w:rsidR="00756C99" w:rsidRPr="008F24CD" w:rsidTr="00756C99">
        <w:trPr>
          <w:trHeight w:val="3639"/>
        </w:trPr>
        <w:tc>
          <w:tcPr>
            <w:tcW w:w="4019" w:type="dxa"/>
          </w:tcPr>
          <w:p w:rsidR="00756C99" w:rsidRPr="008F24CD" w:rsidRDefault="00756C99" w:rsidP="000E307C">
            <w:pPr>
              <w:pStyle w:val="TableParagraph"/>
              <w:numPr>
                <w:ilvl w:val="0"/>
                <w:numId w:val="11"/>
              </w:numPr>
              <w:tabs>
                <w:tab w:val="left" w:pos="341"/>
              </w:tabs>
              <w:spacing w:before="67" w:line="369" w:lineRule="auto"/>
              <w:ind w:right="79" w:hanging="209"/>
              <w:jc w:val="both"/>
              <w:rPr>
                <w:sz w:val="21"/>
                <w:lang w:val="en-US"/>
              </w:rPr>
            </w:pPr>
            <w:r w:rsidRPr="008F24CD">
              <w:rPr>
                <w:sz w:val="21"/>
                <w:lang w:val="en-US"/>
              </w:rPr>
              <w:t>Animals weren</w:t>
            </w:r>
            <w:r w:rsidR="00281295">
              <w:rPr>
                <w:sz w:val="21"/>
                <w:lang w:val="en-US"/>
              </w:rPr>
              <w:t>'</w:t>
            </w:r>
            <w:r w:rsidRPr="008F24CD">
              <w:rPr>
                <w:sz w:val="21"/>
                <w:lang w:val="en-US"/>
              </w:rPr>
              <w:t>t put on this planet for enjoyment. They should be free to live as they</w:t>
            </w:r>
            <w:r w:rsidRPr="008F24CD">
              <w:rPr>
                <w:spacing w:val="-2"/>
                <w:sz w:val="21"/>
                <w:lang w:val="en-US"/>
              </w:rPr>
              <w:t xml:space="preserve"> </w:t>
            </w:r>
            <w:r w:rsidRPr="008F24CD">
              <w:rPr>
                <w:sz w:val="21"/>
                <w:lang w:val="en-US"/>
              </w:rPr>
              <w:t>choose.</w:t>
            </w:r>
          </w:p>
          <w:p w:rsidR="00756C99" w:rsidRPr="008F24CD" w:rsidRDefault="00756C99" w:rsidP="000E307C">
            <w:pPr>
              <w:pStyle w:val="TableParagraph"/>
              <w:numPr>
                <w:ilvl w:val="0"/>
                <w:numId w:val="11"/>
              </w:numPr>
              <w:tabs>
                <w:tab w:val="left" w:pos="305"/>
              </w:tabs>
              <w:spacing w:before="2" w:line="372" w:lineRule="auto"/>
              <w:ind w:right="76" w:hanging="209"/>
              <w:jc w:val="both"/>
              <w:rPr>
                <w:sz w:val="21"/>
                <w:lang w:val="en-US"/>
              </w:rPr>
            </w:pPr>
            <w:r w:rsidRPr="008F24CD">
              <w:rPr>
                <w:sz w:val="21"/>
                <w:lang w:val="en-US"/>
              </w:rPr>
              <w:t>The way animals are treated is often cruel and causes much pain. Even if treated well, they cannot act in the same way as they would in the</w:t>
            </w:r>
            <w:r w:rsidRPr="008F24CD">
              <w:rPr>
                <w:spacing w:val="-1"/>
                <w:sz w:val="21"/>
                <w:lang w:val="en-US"/>
              </w:rPr>
              <w:t xml:space="preserve"> </w:t>
            </w:r>
            <w:r w:rsidRPr="008F24CD">
              <w:rPr>
                <w:sz w:val="21"/>
                <w:lang w:val="en-US"/>
              </w:rPr>
              <w:t>wild.</w:t>
            </w:r>
          </w:p>
          <w:p w:rsidR="00756C99" w:rsidRPr="008F24CD" w:rsidRDefault="00756C99" w:rsidP="00281295">
            <w:pPr>
              <w:pStyle w:val="TableParagraph"/>
              <w:numPr>
                <w:ilvl w:val="0"/>
                <w:numId w:val="11"/>
              </w:numPr>
              <w:tabs>
                <w:tab w:val="left" w:pos="312"/>
              </w:tabs>
              <w:spacing w:before="3" w:line="364" w:lineRule="auto"/>
              <w:ind w:right="81" w:hanging="209"/>
              <w:jc w:val="both"/>
              <w:rPr>
                <w:sz w:val="21"/>
                <w:lang w:val="en-US"/>
              </w:rPr>
            </w:pPr>
            <w:r w:rsidRPr="008F24CD">
              <w:rPr>
                <w:sz w:val="21"/>
                <w:lang w:val="en-US"/>
              </w:rPr>
              <w:t>We don</w:t>
            </w:r>
            <w:r w:rsidR="00281295">
              <w:rPr>
                <w:sz w:val="21"/>
                <w:lang w:val="en-US"/>
              </w:rPr>
              <w:t>'</w:t>
            </w:r>
            <w:r w:rsidRPr="008F24CD">
              <w:rPr>
                <w:sz w:val="21"/>
                <w:lang w:val="en-US"/>
              </w:rPr>
              <w:t>t need wildlife tourism. We can see animals close up in their natural home in TV programs. There</w:t>
            </w:r>
            <w:r w:rsidR="00281295">
              <w:rPr>
                <w:sz w:val="21"/>
                <w:lang w:val="en-US"/>
              </w:rPr>
              <w:t>'</w:t>
            </w:r>
            <w:r w:rsidRPr="008F24CD">
              <w:rPr>
                <w:sz w:val="21"/>
                <w:lang w:val="en-US"/>
              </w:rPr>
              <w:t>s</w:t>
            </w:r>
            <w:r w:rsidRPr="008F24CD">
              <w:rPr>
                <w:spacing w:val="-2"/>
                <w:sz w:val="21"/>
                <w:lang w:val="en-US"/>
              </w:rPr>
              <w:t xml:space="preserve"> </w:t>
            </w:r>
            <w:r w:rsidRPr="008F24CD">
              <w:rPr>
                <w:sz w:val="21"/>
                <w:lang w:val="en-US"/>
              </w:rPr>
              <w:t>no need</w:t>
            </w:r>
            <w:r w:rsidRPr="008F24CD">
              <w:rPr>
                <w:spacing w:val="-2"/>
                <w:sz w:val="21"/>
                <w:lang w:val="en-US"/>
              </w:rPr>
              <w:t xml:space="preserve"> </w:t>
            </w:r>
            <w:r w:rsidRPr="008F24CD">
              <w:rPr>
                <w:sz w:val="21"/>
                <w:lang w:val="en-US"/>
              </w:rPr>
              <w:t>to disturb</w:t>
            </w:r>
            <w:r w:rsidRPr="008F24CD">
              <w:rPr>
                <w:spacing w:val="-1"/>
                <w:sz w:val="21"/>
                <w:lang w:val="en-US"/>
              </w:rPr>
              <w:t xml:space="preserve"> </w:t>
            </w:r>
            <w:r w:rsidRPr="00281295">
              <w:rPr>
                <w:rFonts w:asciiTheme="minorEastAsia" w:eastAsiaTheme="minorEastAsia" w:hAnsiTheme="minorEastAsia"/>
                <w:spacing w:val="-1"/>
                <w:sz w:val="21"/>
                <w:lang w:val="en-US"/>
              </w:rPr>
              <w:t>(</w:t>
            </w:r>
            <w:r w:rsidRPr="00281295">
              <w:rPr>
                <w:rFonts w:asciiTheme="minorEastAsia" w:eastAsiaTheme="minorEastAsia" w:hAnsiTheme="minorEastAsia" w:hint="eastAsia"/>
                <w:sz w:val="21"/>
              </w:rPr>
              <w:t>打扰</w:t>
            </w:r>
            <w:r w:rsidRPr="00281295">
              <w:rPr>
                <w:rFonts w:asciiTheme="minorEastAsia" w:eastAsiaTheme="minorEastAsia" w:hAnsiTheme="minorEastAsia"/>
                <w:spacing w:val="-1"/>
                <w:sz w:val="21"/>
                <w:lang w:val="en-US"/>
              </w:rPr>
              <w:t>)</w:t>
            </w:r>
            <w:r w:rsidRPr="008F24CD">
              <w:rPr>
                <w:spacing w:val="-1"/>
                <w:sz w:val="21"/>
                <w:lang w:val="en-US"/>
              </w:rPr>
              <w:t xml:space="preserve"> </w:t>
            </w:r>
            <w:r w:rsidRPr="008F24CD">
              <w:rPr>
                <w:sz w:val="21"/>
                <w:lang w:val="en-US"/>
              </w:rPr>
              <w:t>them</w:t>
            </w:r>
            <w:r w:rsidRPr="008F24CD">
              <w:rPr>
                <w:spacing w:val="-1"/>
                <w:sz w:val="21"/>
                <w:lang w:val="en-US"/>
              </w:rPr>
              <w:t xml:space="preserve"> </w:t>
            </w:r>
            <w:r w:rsidRPr="008F24CD">
              <w:rPr>
                <w:sz w:val="21"/>
                <w:lang w:val="en-US"/>
              </w:rPr>
              <w:t>in real</w:t>
            </w:r>
            <w:r w:rsidRPr="008F24CD">
              <w:rPr>
                <w:spacing w:val="-4"/>
                <w:sz w:val="21"/>
                <w:lang w:val="en-US"/>
              </w:rPr>
              <w:t xml:space="preserve"> </w:t>
            </w:r>
            <w:r w:rsidRPr="008F24CD">
              <w:rPr>
                <w:sz w:val="21"/>
                <w:lang w:val="en-US"/>
              </w:rPr>
              <w:t>life.</w:t>
            </w:r>
          </w:p>
        </w:tc>
        <w:tc>
          <w:tcPr>
            <w:tcW w:w="3923" w:type="dxa"/>
          </w:tcPr>
          <w:p w:rsidR="00756C99" w:rsidRPr="008F24CD" w:rsidRDefault="00756C99" w:rsidP="000E307C">
            <w:pPr>
              <w:pStyle w:val="TableParagraph"/>
              <w:numPr>
                <w:ilvl w:val="0"/>
                <w:numId w:val="12"/>
              </w:numPr>
              <w:tabs>
                <w:tab w:val="left" w:pos="389"/>
              </w:tabs>
              <w:spacing w:before="67" w:line="372" w:lineRule="auto"/>
              <w:ind w:right="84" w:hanging="209"/>
              <w:jc w:val="both"/>
              <w:rPr>
                <w:sz w:val="21"/>
                <w:lang w:val="en-US"/>
              </w:rPr>
            </w:pPr>
            <w:r w:rsidRPr="008F24CD">
              <w:rPr>
                <w:sz w:val="21"/>
                <w:lang w:val="en-US"/>
              </w:rPr>
              <w:t>It is enjoyable and educational for people to communicate with the wonderful animals. The more people know about them, the more they want to protect</w:t>
            </w:r>
            <w:r w:rsidRPr="008F24CD">
              <w:rPr>
                <w:spacing w:val="-2"/>
                <w:sz w:val="21"/>
                <w:lang w:val="en-US"/>
              </w:rPr>
              <w:t xml:space="preserve"> </w:t>
            </w:r>
            <w:r w:rsidRPr="008F24CD">
              <w:rPr>
                <w:sz w:val="21"/>
                <w:lang w:val="en-US"/>
              </w:rPr>
              <w:t>them.</w:t>
            </w:r>
          </w:p>
          <w:p w:rsidR="00756C99" w:rsidRPr="008F24CD" w:rsidRDefault="00756C99" w:rsidP="000E307C">
            <w:pPr>
              <w:pStyle w:val="TableParagraph"/>
              <w:numPr>
                <w:ilvl w:val="0"/>
                <w:numId w:val="12"/>
              </w:numPr>
              <w:tabs>
                <w:tab w:val="left" w:pos="298"/>
              </w:tabs>
              <w:spacing w:line="374" w:lineRule="auto"/>
              <w:ind w:right="82" w:hanging="209"/>
              <w:jc w:val="both"/>
              <w:rPr>
                <w:sz w:val="21"/>
                <w:lang w:val="en-US"/>
              </w:rPr>
            </w:pPr>
            <w:r w:rsidRPr="008F24CD">
              <w:rPr>
                <w:sz w:val="21"/>
                <w:lang w:val="en-US"/>
              </w:rPr>
              <w:t>Wildlife tourism brings money to poor area and may be the only way for some people to make a</w:t>
            </w:r>
            <w:r w:rsidRPr="008F24CD">
              <w:rPr>
                <w:spacing w:val="-10"/>
                <w:sz w:val="21"/>
                <w:lang w:val="en-US"/>
              </w:rPr>
              <w:t xml:space="preserve"> </w:t>
            </w:r>
            <w:r w:rsidRPr="008F24CD">
              <w:rPr>
                <w:sz w:val="21"/>
                <w:lang w:val="en-US"/>
              </w:rPr>
              <w:t>living.</w:t>
            </w:r>
          </w:p>
          <w:p w:rsidR="00756C99" w:rsidRPr="00281295" w:rsidRDefault="00756C99" w:rsidP="00281295">
            <w:pPr>
              <w:pStyle w:val="TableParagraph"/>
              <w:numPr>
                <w:ilvl w:val="0"/>
                <w:numId w:val="12"/>
              </w:numPr>
              <w:tabs>
                <w:tab w:val="left" w:pos="310"/>
              </w:tabs>
              <w:spacing w:line="372" w:lineRule="auto"/>
              <w:ind w:left="317" w:right="80" w:hanging="209"/>
              <w:jc w:val="both"/>
              <w:rPr>
                <w:sz w:val="21"/>
                <w:lang w:val="en-US"/>
              </w:rPr>
            </w:pPr>
            <w:r w:rsidRPr="008F24CD">
              <w:rPr>
                <w:sz w:val="21"/>
                <w:lang w:val="en-US"/>
              </w:rPr>
              <w:t>Not all animals are treated badly. Some endangered animals are under the protection of programs</w:t>
            </w:r>
            <w:r w:rsidRPr="008F24CD">
              <w:rPr>
                <w:spacing w:val="10"/>
                <w:sz w:val="21"/>
                <w:lang w:val="en-US"/>
              </w:rPr>
              <w:t xml:space="preserve"> </w:t>
            </w:r>
            <w:r w:rsidRPr="008F24CD">
              <w:rPr>
                <w:sz w:val="21"/>
                <w:lang w:val="en-US"/>
              </w:rPr>
              <w:t>that</w:t>
            </w:r>
            <w:r w:rsidR="00281295">
              <w:rPr>
                <w:rFonts w:eastAsiaTheme="minorEastAsia" w:hint="eastAsia"/>
                <w:sz w:val="21"/>
                <w:lang w:val="en-US"/>
              </w:rPr>
              <w:t xml:space="preserve"> </w:t>
            </w:r>
            <w:r w:rsidRPr="00281295">
              <w:rPr>
                <w:sz w:val="21"/>
                <w:lang w:val="en-US"/>
              </w:rPr>
              <w:t xml:space="preserve">look after rare species </w:t>
            </w:r>
            <w:r w:rsidRPr="00281295">
              <w:rPr>
                <w:rFonts w:asciiTheme="minorEastAsia" w:eastAsiaTheme="minorEastAsia" w:hAnsiTheme="minorEastAsia"/>
                <w:sz w:val="21"/>
                <w:lang w:val="en-US"/>
              </w:rPr>
              <w:t>(</w:t>
            </w:r>
            <w:r w:rsidRPr="00281295">
              <w:rPr>
                <w:rFonts w:asciiTheme="minorEastAsia" w:eastAsiaTheme="minorEastAsia" w:hAnsiTheme="minorEastAsia" w:hint="eastAsia"/>
                <w:sz w:val="21"/>
              </w:rPr>
              <w:t>稀有物种</w:t>
            </w:r>
            <w:r w:rsidRPr="00281295">
              <w:rPr>
                <w:rFonts w:asciiTheme="minorEastAsia" w:eastAsiaTheme="minorEastAsia" w:hAnsiTheme="minorEastAsia"/>
                <w:sz w:val="21"/>
                <w:lang w:val="en-US"/>
              </w:rPr>
              <w:t>)</w:t>
            </w:r>
            <w:r w:rsidRPr="00281295">
              <w:rPr>
                <w:sz w:val="21"/>
                <w:lang w:val="en-US"/>
              </w:rPr>
              <w:t>.</w:t>
            </w:r>
          </w:p>
        </w:tc>
      </w:tr>
    </w:tbl>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56. </w:t>
      </w:r>
      <w:r w:rsidR="00C90BAE" w:rsidRPr="00C90BAE">
        <w:rPr>
          <w:rFonts w:ascii="Times New Roman" w:hAnsi="Times New Roman" w:cs="Times New Roman"/>
        </w:rPr>
        <w:t>How many wild animals are facing bad treatment according to WAP?</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More than 100.</w:t>
      </w:r>
      <w:r w:rsidRPr="00C90BAE">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B. Hundreds.</w:t>
      </w:r>
      <w:r w:rsidRPr="00C90BAE">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C. Thousands.</w:t>
      </w:r>
      <w:r w:rsidRPr="00C90BAE">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D. About 550,000.</w:t>
      </w:r>
    </w:p>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57. </w:t>
      </w:r>
      <w:r w:rsidR="00C90BAE" w:rsidRPr="00C90BAE">
        <w:rPr>
          <w:rFonts w:ascii="Times New Roman" w:hAnsi="Times New Roman" w:cs="Times New Roman"/>
        </w:rPr>
        <w:t xml:space="preserve">The underlined words </w:t>
      </w:r>
      <w:r w:rsidR="007B1C2E" w:rsidRPr="007B1C2E">
        <w:rPr>
          <w:rFonts w:ascii="Times New Roman" w:hAnsi="Times New Roman" w:cs="Times New Roman"/>
        </w:rPr>
        <w:t>"</w:t>
      </w:r>
      <w:r w:rsidR="00C90BAE" w:rsidRPr="00281295">
        <w:rPr>
          <w:rFonts w:ascii="Times New Roman" w:hAnsi="Times New Roman" w:cs="Times New Roman"/>
          <w:b/>
          <w:u w:val="single"/>
        </w:rPr>
        <w:t>such places</w:t>
      </w:r>
      <w:r w:rsidR="007B1C2E" w:rsidRPr="007B1C2E">
        <w:rPr>
          <w:rFonts w:ascii="Times New Roman" w:hAnsi="Times New Roman" w:cs="Times New Roman"/>
        </w:rPr>
        <w:t>"</w:t>
      </w:r>
      <w:r w:rsidR="00C90BAE" w:rsidRPr="00C90BAE">
        <w:rPr>
          <w:rFonts w:ascii="Times New Roman" w:hAnsi="Times New Roman" w:cs="Times New Roman"/>
        </w:rPr>
        <w:t xml:space="preserve"> refer to </w:t>
      </w:r>
      <w:r w:rsidR="007B1C2E" w:rsidRPr="007B1C2E">
        <w:rPr>
          <w:rFonts w:ascii="宋体" w:eastAsia="宋体" w:hAnsi="Times New Roman" w:cs="Times New Roman"/>
        </w:rPr>
        <w:t>(</w:t>
      </w:r>
      <w:r w:rsidR="00C90BAE" w:rsidRPr="00C90BAE">
        <w:rPr>
          <w:rFonts w:ascii="Times New Roman" w:hAnsi="Times New Roman" w:cs="Times New Roman"/>
        </w:rPr>
        <w:t>指</w:t>
      </w:r>
      <w:r w:rsidR="007B1C2E" w:rsidRPr="007B1C2E">
        <w:rPr>
          <w:rFonts w:ascii="宋体" w:eastAsia="宋体" w:hAnsi="Times New Roman" w:cs="Times New Roman"/>
        </w:rPr>
        <w:t>)</w:t>
      </w:r>
      <w:r w:rsidR="00C90BAE" w:rsidRPr="00C90BAE">
        <w:rPr>
          <w:rFonts w:ascii="Times New Roman" w:hAnsi="Times New Roman" w:cs="Times New Roman"/>
        </w:rPr>
        <w:t xml:space="preserve"> the places for </w:t>
      </w:r>
      <w:r>
        <w:rPr>
          <w:rFonts w:ascii="Times New Roman" w:hAnsi="Times New Roman" w:cs="Times New Roman" w:hint="eastAsia"/>
        </w:rPr>
        <w:t>________</w:t>
      </w:r>
      <w:r w:rsidR="00C90BAE"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foreign travelers</w:t>
      </w:r>
      <w:r w:rsidRPr="00C90BAE">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B. sick elephants</w:t>
      </w:r>
      <w:r w:rsidRPr="00C90BAE">
        <w:rPr>
          <w:rFonts w:ascii="Times New Roman" w:hAnsi="Times New Roman" w:cs="Times New Roman"/>
        </w:rPr>
        <w:tab/>
        <w:t>C. wildlife protection</w:t>
      </w:r>
      <w:r w:rsidRPr="00C90BAE">
        <w:rPr>
          <w:rFonts w:ascii="Times New Roman" w:hAnsi="Times New Roman" w:cs="Times New Roman"/>
        </w:rPr>
        <w:tab/>
        <w:t>D. animal tourism</w:t>
      </w:r>
    </w:p>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58. </w:t>
      </w:r>
      <w:r w:rsidR="00C90BAE" w:rsidRPr="00C90BAE">
        <w:rPr>
          <w:rFonts w:ascii="Times New Roman" w:hAnsi="Times New Roman" w:cs="Times New Roman"/>
        </w:rPr>
        <w:t>What opinion do the two groups have in common?</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Animals can live wherever they like.</w:t>
      </w:r>
      <w:r w:rsidRPr="00C90BAE">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B. Wildlife should be protected.</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C. Animal tourism supports poor people.</w:t>
      </w:r>
      <w:r w:rsidRPr="00C90BAE">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D. Wildlife is well looked after.</w:t>
      </w:r>
    </w:p>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59. </w:t>
      </w:r>
      <w:r w:rsidR="007B1C2E" w:rsidRPr="007B1C2E">
        <w:rPr>
          <w:rFonts w:ascii="Times New Roman" w:hAnsi="Times New Roman" w:cs="Times New Roman"/>
        </w:rPr>
        <w:t>"</w:t>
      </w:r>
      <w:r w:rsidR="00C90BAE" w:rsidRPr="00C90BAE">
        <w:rPr>
          <w:rFonts w:ascii="Times New Roman" w:hAnsi="Times New Roman" w:cs="Times New Roman"/>
        </w:rPr>
        <w:t>Group Yes</w:t>
      </w:r>
      <w:r w:rsidR="007B1C2E" w:rsidRPr="007B1C2E">
        <w:rPr>
          <w:rFonts w:ascii="Times New Roman" w:hAnsi="Times New Roman" w:cs="Times New Roman"/>
        </w:rPr>
        <w:t>"</w:t>
      </w:r>
      <w:r w:rsidR="00C90BAE" w:rsidRPr="00C90BAE">
        <w:rPr>
          <w:rFonts w:ascii="Times New Roman" w:hAnsi="Times New Roman" w:cs="Times New Roman"/>
        </w:rPr>
        <w:t xml:space="preserve"> suggests that people should not disturb animals </w:t>
      </w:r>
      <w:r>
        <w:rPr>
          <w:rFonts w:ascii="Times New Roman" w:hAnsi="Times New Roman" w:cs="Times New Roman" w:hint="eastAsia"/>
        </w:rPr>
        <w:t>________</w:t>
      </w:r>
      <w:r w:rsidR="00C90BAE" w:rsidRPr="00C90BAE">
        <w:rPr>
          <w:rFonts w:ascii="宋体" w:eastAsia="宋体" w:hAnsi="Times New Roman" w:cs="Times New Roman"/>
        </w:rPr>
        <w: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in Cambodia</w:t>
      </w:r>
      <w:r w:rsidRPr="00C90BAE">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B. in travel companies</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C. in real life</w:t>
      </w:r>
      <w:r w:rsidRPr="00C90BAE">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D. in poor areas</w:t>
      </w:r>
    </w:p>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60. </w:t>
      </w:r>
      <w:r w:rsidR="00C90BAE" w:rsidRPr="00C90BAE">
        <w:rPr>
          <w:rFonts w:ascii="Times New Roman" w:hAnsi="Times New Roman" w:cs="Times New Roman"/>
        </w:rPr>
        <w:t>What is the text mainly about?</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Ways of protecting rare species.</w:t>
      </w:r>
      <w:r w:rsidRPr="00C90BAE">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B. Different opinions on wildlife tourism.</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C. How to bring tourists enjoyment.</w:t>
      </w:r>
      <w:r w:rsidRPr="00C90BAE">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D. Whether to collect information on wildlife.</w:t>
      </w:r>
    </w:p>
    <w:p w:rsidR="00C90BAE" w:rsidRPr="00C90BAE" w:rsidRDefault="007B1C2E" w:rsidP="00281295">
      <w:pPr>
        <w:adjustRightInd w:val="0"/>
        <w:snapToGrid w:val="0"/>
        <w:spacing w:line="440" w:lineRule="atLeast"/>
        <w:jc w:val="center"/>
        <w:rPr>
          <w:rFonts w:ascii="Times New Roman" w:hAnsi="Times New Roman" w:cs="Times New Roman"/>
        </w:rPr>
      </w:pPr>
      <w:r w:rsidRPr="007B1C2E">
        <w:rPr>
          <w:rFonts w:ascii="宋体" w:eastAsia="宋体" w:hAnsi="Times New Roman" w:cs="Times New Roman"/>
        </w:rPr>
        <w:t>(</w:t>
      </w:r>
      <w:r w:rsidR="00C90BAE" w:rsidRPr="00C90BAE">
        <w:rPr>
          <w:rFonts w:ascii="Times New Roman" w:hAnsi="Times New Roman" w:cs="Times New Roman"/>
        </w:rPr>
        <w:t>D</w:t>
      </w:r>
      <w:r w:rsidRPr="007B1C2E">
        <w:rPr>
          <w:rFonts w:ascii="宋体" w:eastAsia="宋体" w:hAnsi="Times New Roman" w:cs="Times New Roman"/>
        </w:rPr>
        <w:t>)</w:t>
      </w:r>
    </w:p>
    <w:p w:rsidR="00C90BAE" w:rsidRPr="00C90BAE" w:rsidRDefault="00C90BAE" w:rsidP="00281295">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 xml:space="preserve">Have you ever heard the phrase </w:t>
      </w:r>
      <w:r w:rsidR="007B1C2E" w:rsidRPr="007B1C2E">
        <w:rPr>
          <w:rFonts w:ascii="Times New Roman" w:hAnsi="Times New Roman" w:cs="Times New Roman"/>
        </w:rPr>
        <w:t>"</w:t>
      </w:r>
      <w:r w:rsidRPr="00C90BAE">
        <w:rPr>
          <w:rFonts w:ascii="Times New Roman" w:hAnsi="Times New Roman" w:cs="Times New Roman"/>
        </w:rPr>
        <w:t xml:space="preserve">You never get a second chance to make a first impression </w:t>
      </w:r>
      <w:r w:rsidR="007B1C2E" w:rsidRPr="007B1C2E">
        <w:rPr>
          <w:rFonts w:ascii="宋体" w:eastAsia="宋体" w:hAnsi="Times New Roman" w:cs="Times New Roman"/>
        </w:rPr>
        <w:t>(</w:t>
      </w:r>
      <w:r w:rsidRPr="00C90BAE">
        <w:rPr>
          <w:rFonts w:ascii="Times New Roman" w:hAnsi="Times New Roman" w:cs="Times New Roman"/>
        </w:rPr>
        <w:t>印象</w:t>
      </w:r>
      <w:r w:rsidR="007B1C2E" w:rsidRPr="007B1C2E">
        <w:rPr>
          <w:rFonts w:ascii="宋体" w:eastAsia="宋体" w:hAnsi="Times New Roman" w:cs="Times New Roman"/>
        </w:rPr>
        <w:t>)</w:t>
      </w:r>
      <w:r w:rsidRPr="00C90BAE">
        <w:rPr>
          <w:rFonts w:ascii="Times New Roman" w:hAnsi="Times New Roman" w:cs="Times New Roman"/>
        </w:rPr>
        <w:t>?</w:t>
      </w:r>
      <w:r w:rsidR="007B1C2E" w:rsidRPr="007B1C2E">
        <w:rPr>
          <w:rFonts w:ascii="Times New Roman" w:hAnsi="Times New Roman" w:cs="Times New Roman"/>
        </w:rPr>
        <w:t>"</w:t>
      </w:r>
      <w:r w:rsidRPr="00C90BAE">
        <w:rPr>
          <w:rFonts w:ascii="Times New Roman" w:hAnsi="Times New Roman" w:cs="Times New Roman"/>
        </w:rPr>
        <w:t xml:space="preserve"> It may sound like an unusual piece of advice, but it is true </w:t>
      </w:r>
      <w:r w:rsidRPr="00C90BAE">
        <w:rPr>
          <w:rFonts w:ascii="宋体" w:eastAsia="宋体" w:hAnsi="Times New Roman" w:cs="Times New Roman"/>
        </w:rPr>
        <w:t>—</w:t>
      </w:r>
      <w:r w:rsidRPr="00C90BAE">
        <w:rPr>
          <w:rFonts w:ascii="Times New Roman" w:hAnsi="Times New Roman" w:cs="Times New Roman"/>
        </w:rPr>
        <w:t xml:space="preserve"> the first impression </w:t>
      </w:r>
      <w:r w:rsidRPr="00C90BAE">
        <w:rPr>
          <w:rFonts w:ascii="Times New Roman" w:hAnsi="Times New Roman" w:cs="Times New Roman"/>
        </w:rPr>
        <w:lastRenderedPageBreak/>
        <w:t xml:space="preserve">someone has of you when meeting you for the first time will probably influence how that person treats you or </w:t>
      </w:r>
      <w:r w:rsidRPr="00281295">
        <w:rPr>
          <w:rFonts w:ascii="Times New Roman" w:hAnsi="Times New Roman" w:cs="Times New Roman"/>
          <w:b/>
          <w:u w:val="single"/>
        </w:rPr>
        <w:t>reacts</w:t>
      </w:r>
      <w:r w:rsidRPr="00C90BAE">
        <w:rPr>
          <w:rFonts w:ascii="Times New Roman" w:hAnsi="Times New Roman" w:cs="Times New Roman"/>
        </w:rPr>
        <w:t xml:space="preserve"> to you in the future</w:t>
      </w:r>
      <w:r w:rsidRPr="00C90BAE">
        <w:rPr>
          <w:rFonts w:ascii="宋体" w:eastAsia="宋体" w:hAnsi="Times New Roman" w:cs="Times New Roman"/>
        </w:rPr>
        <w:t>.</w:t>
      </w:r>
    </w:p>
    <w:p w:rsidR="00C90BAE" w:rsidRPr="00C90BAE" w:rsidRDefault="00C90BAE" w:rsidP="00281295">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What is even more interesting is that the brain takes in all the information to create that first impression in about three seconds</w:t>
      </w:r>
      <w:r w:rsidRPr="00C90BAE">
        <w:rPr>
          <w:rFonts w:ascii="宋体" w:eastAsia="宋体" w:hAnsi="Times New Roman" w:cs="Times New Roman"/>
        </w:rPr>
        <w:t>.</w:t>
      </w:r>
      <w:r w:rsidRPr="00C90BAE">
        <w:rPr>
          <w:rFonts w:ascii="Times New Roman" w:hAnsi="Times New Roman" w:cs="Times New Roman"/>
        </w:rPr>
        <w:t xml:space="preserve"> When you meet someone for the first time, by the time you have stated you name or shaken hands, the other person has already formed an opinion about the kind of person you are</w:t>
      </w:r>
      <w:r w:rsidRPr="00C90BAE">
        <w:rPr>
          <w:rFonts w:ascii="宋体" w:eastAsia="宋体" w:hAnsi="Times New Roman" w:cs="Times New Roman"/>
        </w:rPr>
        <w:t>.</w:t>
      </w:r>
    </w:p>
    <w:p w:rsidR="00C90BAE" w:rsidRPr="00C90BAE" w:rsidRDefault="00C90BAE" w:rsidP="00281295">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 xml:space="preserve">So how do you make a good first impression? All things grown-ups tell you </w:t>
      </w:r>
      <w:r w:rsidRPr="00C90BAE">
        <w:rPr>
          <w:rFonts w:ascii="宋体" w:eastAsia="宋体" w:hAnsi="Times New Roman" w:cs="Times New Roman"/>
        </w:rPr>
        <w:t>—</w:t>
      </w:r>
      <w:r w:rsidRPr="00C90BAE">
        <w:rPr>
          <w:rFonts w:ascii="Times New Roman" w:hAnsi="Times New Roman" w:cs="Times New Roman"/>
        </w:rPr>
        <w:t xml:space="preserve"> such as being polite, and being well-dressed </w:t>
      </w:r>
      <w:r w:rsidRPr="00C90BAE">
        <w:rPr>
          <w:rFonts w:ascii="宋体" w:eastAsia="宋体" w:hAnsi="Times New Roman" w:cs="Times New Roman"/>
        </w:rPr>
        <w:t>—</w:t>
      </w:r>
      <w:r w:rsidRPr="00C90BAE">
        <w:rPr>
          <w:rFonts w:ascii="Times New Roman" w:hAnsi="Times New Roman" w:cs="Times New Roman"/>
        </w:rPr>
        <w:t xml:space="preserve"> are very important</w:t>
      </w:r>
      <w:r w:rsidRPr="00C90BAE">
        <w:rPr>
          <w:rFonts w:ascii="宋体" w:eastAsia="宋体" w:hAnsi="Times New Roman" w:cs="Times New Roman"/>
        </w:rPr>
        <w:t>.</w:t>
      </w:r>
      <w:r w:rsidRPr="00C90BAE">
        <w:rPr>
          <w:rFonts w:ascii="Times New Roman" w:hAnsi="Times New Roman" w:cs="Times New Roman"/>
        </w:rPr>
        <w:t xml:space="preserve"> However, the most important tool for making a good first impression is your face</w:t>
      </w:r>
      <w:r w:rsidRPr="00C90BAE">
        <w:rPr>
          <w:rFonts w:ascii="宋体" w:eastAsia="宋体" w:hAnsi="Times New Roman" w:cs="Times New Roman"/>
        </w:rPr>
        <w:t>.</w:t>
      </w:r>
      <w:r w:rsidRPr="00C90BAE">
        <w:rPr>
          <w:rFonts w:ascii="Times New Roman" w:hAnsi="Times New Roman" w:cs="Times New Roman"/>
        </w:rPr>
        <w:t xml:space="preserve"> Smiling, being responsive, and looking like you are happy will almost always leave a positive </w:t>
      </w:r>
      <w:r w:rsidR="007B1C2E" w:rsidRPr="007B1C2E">
        <w:rPr>
          <w:rFonts w:ascii="宋体" w:eastAsia="宋体" w:hAnsi="Times New Roman" w:cs="Times New Roman"/>
        </w:rPr>
        <w:t>(</w:t>
      </w:r>
      <w:r w:rsidRPr="00C90BAE">
        <w:rPr>
          <w:rFonts w:ascii="Times New Roman" w:hAnsi="Times New Roman" w:cs="Times New Roman"/>
        </w:rPr>
        <w:t>积极的</w:t>
      </w:r>
      <w:r w:rsidR="007B1C2E" w:rsidRPr="007B1C2E">
        <w:rPr>
          <w:rFonts w:ascii="宋体" w:eastAsia="宋体" w:hAnsi="Times New Roman" w:cs="Times New Roman"/>
        </w:rPr>
        <w:t>)</w:t>
      </w:r>
      <w:r w:rsidRPr="00C90BAE">
        <w:rPr>
          <w:rFonts w:ascii="Times New Roman" w:hAnsi="Times New Roman" w:cs="Times New Roman"/>
        </w:rPr>
        <w:t xml:space="preserve"> impression on people, especially those who do not know you</w:t>
      </w:r>
      <w:r w:rsidRPr="00C90BAE">
        <w:rPr>
          <w:rFonts w:ascii="宋体" w:eastAsia="宋体" w:hAnsi="Times New Roman" w:cs="Times New Roman"/>
        </w:rPr>
        <w:t>.</w:t>
      </w:r>
      <w:r w:rsidRPr="00C90BAE">
        <w:rPr>
          <w:rFonts w:ascii="Times New Roman" w:hAnsi="Times New Roman" w:cs="Times New Roman"/>
        </w:rPr>
        <w:t xml:space="preserve"> Most people, generally speaking, are ready to smile back when they are smiled at</w:t>
      </w:r>
      <w:r w:rsidRPr="00C90BAE">
        <w:rPr>
          <w:rFonts w:ascii="宋体" w:eastAsia="宋体" w:hAnsi="Times New Roman" w:cs="Times New Roman"/>
        </w:rPr>
        <w:t>.</w:t>
      </w:r>
    </w:p>
    <w:p w:rsidR="00C90BAE" w:rsidRPr="00C90BAE" w:rsidRDefault="00C90BAE" w:rsidP="00281295">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Furthermore, smiling and being in a positive mood helps you to know and get a better understanding of new things</w:t>
      </w:r>
      <w:r w:rsidRPr="00C90BAE">
        <w:rPr>
          <w:rFonts w:ascii="宋体" w:eastAsia="宋体" w:hAnsi="Times New Roman" w:cs="Times New Roman"/>
        </w:rPr>
        <w:t>.</w:t>
      </w:r>
      <w:r w:rsidRPr="00C90BAE">
        <w:rPr>
          <w:rFonts w:ascii="Times New Roman" w:hAnsi="Times New Roman" w:cs="Times New Roman"/>
        </w:rPr>
        <w:t xml:space="preserve"> This means that you can possibly be friendlier to people you do not know and be more creative and able to solve problems more quickly</w:t>
      </w:r>
      <w:r w:rsidRPr="00C90BAE">
        <w:rPr>
          <w:rFonts w:ascii="宋体" w:eastAsia="宋体" w:hAnsi="Times New Roman" w:cs="Times New Roman"/>
        </w:rPr>
        <w:t>.</w:t>
      </w:r>
      <w:r w:rsidRPr="00C90BAE">
        <w:rPr>
          <w:rFonts w:ascii="Times New Roman" w:hAnsi="Times New Roman" w:cs="Times New Roman"/>
        </w:rPr>
        <w:t xml:space="preserve"> So if you ever need a reason to be happy, think about the wonderful people you might meet </w:t>
      </w:r>
      <w:r w:rsidRPr="00C90BAE">
        <w:rPr>
          <w:rFonts w:ascii="宋体" w:eastAsia="宋体" w:hAnsi="Times New Roman" w:cs="Times New Roman"/>
        </w:rPr>
        <w:t>—</w:t>
      </w:r>
      <w:r w:rsidRPr="00C90BAE">
        <w:rPr>
          <w:rFonts w:ascii="Times New Roman" w:hAnsi="Times New Roman" w:cs="Times New Roman"/>
        </w:rPr>
        <w:t xml:space="preserve"> and impress </w:t>
      </w:r>
      <w:r w:rsidRPr="00C90BAE">
        <w:rPr>
          <w:rFonts w:ascii="宋体" w:eastAsia="宋体" w:hAnsi="Times New Roman" w:cs="Times New Roman"/>
        </w:rPr>
        <w:t>—</w:t>
      </w:r>
      <w:r w:rsidRPr="00C90BAE">
        <w:rPr>
          <w:rFonts w:ascii="Times New Roman" w:hAnsi="Times New Roman" w:cs="Times New Roman"/>
        </w:rPr>
        <w:t xml:space="preserve"> with a cheerful smile</w:t>
      </w:r>
      <w:r w:rsidRPr="00C90BAE">
        <w:rPr>
          <w:rFonts w:ascii="宋体" w:eastAsia="宋体" w:hAnsi="Times New Roman" w:cs="Times New Roman"/>
        </w:rPr>
        <w:t>.</w:t>
      </w:r>
    </w:p>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61. </w:t>
      </w:r>
      <w:r w:rsidR="00C90BAE" w:rsidRPr="00C90BAE">
        <w:rPr>
          <w:rFonts w:ascii="Times New Roman" w:hAnsi="Times New Roman" w:cs="Times New Roman"/>
        </w:rPr>
        <w:t xml:space="preserve">What does the underlined word </w:t>
      </w:r>
      <w:r w:rsidR="007B1C2E" w:rsidRPr="007B1C2E">
        <w:rPr>
          <w:rFonts w:ascii="Times New Roman" w:hAnsi="Times New Roman" w:cs="Times New Roman"/>
        </w:rPr>
        <w:t>"</w:t>
      </w:r>
      <w:r w:rsidR="00C90BAE" w:rsidRPr="00281295">
        <w:rPr>
          <w:rFonts w:ascii="Times New Roman" w:hAnsi="Times New Roman" w:cs="Times New Roman"/>
          <w:b/>
          <w:u w:val="single"/>
        </w:rPr>
        <w:t>react</w:t>
      </w:r>
      <w:r w:rsidR="007B1C2E" w:rsidRPr="007B1C2E">
        <w:rPr>
          <w:rFonts w:ascii="Times New Roman" w:hAnsi="Times New Roman" w:cs="Times New Roman"/>
        </w:rPr>
        <w:t>"</w:t>
      </w:r>
      <w:r w:rsidR="00C90BAE" w:rsidRPr="00C90BAE">
        <w:rPr>
          <w:rFonts w:ascii="Times New Roman" w:hAnsi="Times New Roman" w:cs="Times New Roman"/>
        </w:rPr>
        <w:t xml:space="preserve"> in Paragraph 1 probably mean in Chinese?</w:t>
      </w:r>
    </w:p>
    <w:p w:rsidR="00C90BAE" w:rsidRPr="00C90BAE" w:rsidRDefault="00281295" w:rsidP="00281295">
      <w:pPr>
        <w:adjustRightInd w:val="0"/>
        <w:snapToGrid w:val="0"/>
        <w:spacing w:line="440" w:lineRule="atLeast"/>
        <w:ind w:leftChars="150" w:left="315"/>
        <w:rPr>
          <w:rFonts w:ascii="Times New Roman" w:hAnsi="Times New Roman" w:cs="Times New Roman"/>
        </w:rPr>
      </w:pPr>
      <w:r>
        <w:rPr>
          <w:rFonts w:ascii="Times New Roman" w:hAnsi="Times New Roman" w:cs="Times New Roman" w:hint="eastAsia"/>
        </w:rPr>
        <w:t xml:space="preserve">A. </w:t>
      </w:r>
      <w:r w:rsidR="00C90BAE" w:rsidRPr="00C90BAE">
        <w:rPr>
          <w:rFonts w:ascii="Times New Roman" w:hAnsi="Times New Roman" w:cs="Times New Roman"/>
        </w:rPr>
        <w:t>回应</w:t>
      </w:r>
      <w:r>
        <w:rPr>
          <w:rFonts w:ascii="Times New Roman" w:hAnsi="Times New Roman" w:cs="Times New Roman"/>
        </w:rPr>
        <w:tab/>
      </w:r>
      <w:r>
        <w:rPr>
          <w:rFonts w:ascii="Times New Roman" w:hAnsi="Times New Roman" w:cs="Times New Roman"/>
        </w:rPr>
        <w:tab/>
      </w:r>
      <w:r w:rsidR="00C90BAE" w:rsidRPr="00C90BAE">
        <w:rPr>
          <w:rFonts w:ascii="Times New Roman" w:hAnsi="Times New Roman" w:cs="Times New Roman"/>
        </w:rPr>
        <w:tab/>
        <w:t>B</w:t>
      </w:r>
      <w:r w:rsidR="00C90BAE" w:rsidRPr="00C90BAE">
        <w:rPr>
          <w:rFonts w:ascii="宋体" w:eastAsia="宋体" w:hAnsi="Times New Roman" w:cs="Times New Roman"/>
        </w:rPr>
        <w:t>.</w:t>
      </w:r>
      <w:r w:rsidR="00C90BAE" w:rsidRPr="00C90BAE">
        <w:rPr>
          <w:rFonts w:ascii="Times New Roman" w:hAnsi="Times New Roman" w:cs="Times New Roman"/>
        </w:rPr>
        <w:t xml:space="preserve"> </w:t>
      </w:r>
      <w:r w:rsidR="00C90BAE" w:rsidRPr="00C90BAE">
        <w:rPr>
          <w:rFonts w:ascii="Times New Roman" w:hAnsi="Times New Roman" w:cs="Times New Roman"/>
        </w:rPr>
        <w:t>道歉</w:t>
      </w:r>
      <w:r>
        <w:rPr>
          <w:rFonts w:ascii="Times New Roman" w:hAnsi="Times New Roman" w:cs="Times New Roman"/>
        </w:rPr>
        <w:tab/>
      </w:r>
      <w:r>
        <w:rPr>
          <w:rFonts w:ascii="Times New Roman" w:hAnsi="Times New Roman" w:cs="Times New Roman"/>
        </w:rPr>
        <w:tab/>
      </w:r>
      <w:r w:rsidR="00C90BAE" w:rsidRPr="00C90BAE">
        <w:rPr>
          <w:rFonts w:ascii="Times New Roman" w:hAnsi="Times New Roman" w:cs="Times New Roman"/>
        </w:rPr>
        <w:tab/>
        <w:t>C</w:t>
      </w:r>
      <w:r w:rsidR="00C90BAE" w:rsidRPr="00C90BAE">
        <w:rPr>
          <w:rFonts w:ascii="宋体" w:eastAsia="宋体" w:hAnsi="Times New Roman" w:cs="Times New Roman"/>
        </w:rPr>
        <w:t>.</w:t>
      </w:r>
      <w:r w:rsidR="00C90BAE" w:rsidRPr="00C90BAE">
        <w:rPr>
          <w:rFonts w:ascii="Times New Roman" w:hAnsi="Times New Roman" w:cs="Times New Roman"/>
        </w:rPr>
        <w:t xml:space="preserve"> </w:t>
      </w:r>
      <w:r w:rsidR="00C90BAE" w:rsidRPr="00C90BAE">
        <w:rPr>
          <w:rFonts w:ascii="Times New Roman" w:hAnsi="Times New Roman" w:cs="Times New Roman"/>
        </w:rPr>
        <w:t>报告</w:t>
      </w:r>
      <w:r w:rsidR="00C90BAE" w:rsidRPr="00C90BAE">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C90BAE" w:rsidRPr="00C90BAE">
        <w:rPr>
          <w:rFonts w:ascii="Times New Roman" w:hAnsi="Times New Roman" w:cs="Times New Roman"/>
        </w:rPr>
        <w:t>D</w:t>
      </w:r>
      <w:r w:rsidR="00C90BAE" w:rsidRPr="00C90BAE">
        <w:rPr>
          <w:rFonts w:ascii="宋体" w:eastAsia="宋体" w:hAnsi="Times New Roman" w:cs="Times New Roman"/>
        </w:rPr>
        <w:t>.</w:t>
      </w:r>
      <w:r w:rsidR="00C90BAE" w:rsidRPr="00C90BAE">
        <w:rPr>
          <w:rFonts w:ascii="Times New Roman" w:hAnsi="Times New Roman" w:cs="Times New Roman"/>
        </w:rPr>
        <w:t xml:space="preserve"> </w:t>
      </w:r>
      <w:r w:rsidR="00C90BAE" w:rsidRPr="00C90BAE">
        <w:rPr>
          <w:rFonts w:ascii="Times New Roman" w:hAnsi="Times New Roman" w:cs="Times New Roman"/>
        </w:rPr>
        <w:t>建议</w:t>
      </w:r>
    </w:p>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62. </w:t>
      </w:r>
      <w:r w:rsidR="00C90BAE" w:rsidRPr="00C90BAE">
        <w:rPr>
          <w:rFonts w:ascii="Times New Roman" w:hAnsi="Times New Roman" w:cs="Times New Roman"/>
        </w:rPr>
        <w:t>Which paragraph shows how soon others form opinions on you?</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Paragraph 1.</w:t>
      </w:r>
      <w:r w:rsidRPr="00C90BAE">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B. Paragraph 2.</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C. Paragraph 3.</w:t>
      </w:r>
      <w:r w:rsidRPr="00C90BAE">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D. Paragraph 4.</w:t>
      </w:r>
    </w:p>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63. </w:t>
      </w:r>
      <w:r w:rsidR="00C90BAE" w:rsidRPr="00C90BAE">
        <w:rPr>
          <w:rFonts w:ascii="Times New Roman" w:hAnsi="Times New Roman" w:cs="Times New Roman"/>
        </w:rPr>
        <w:t>What is the most important to leave good impressions?</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A. Shaking hands.</w:t>
      </w:r>
      <w:r w:rsidRPr="00C90BAE">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B. Stating your name.</w:t>
      </w:r>
    </w:p>
    <w:p w:rsidR="00C90BAE" w:rsidRPr="00C90BAE" w:rsidRDefault="00C90BAE" w:rsidP="00C90BAE">
      <w:pPr>
        <w:adjustRightInd w:val="0"/>
        <w:snapToGrid w:val="0"/>
        <w:spacing w:line="440" w:lineRule="atLeast"/>
        <w:ind w:leftChars="150" w:left="315"/>
        <w:rPr>
          <w:rFonts w:ascii="Times New Roman" w:hAnsi="Times New Roman" w:cs="Times New Roman"/>
        </w:rPr>
      </w:pPr>
      <w:r w:rsidRPr="00C90BAE">
        <w:rPr>
          <w:rFonts w:ascii="Times New Roman" w:hAnsi="Times New Roman" w:cs="Times New Roman"/>
        </w:rPr>
        <w:t>C. Dressing nicely.</w:t>
      </w:r>
      <w:r w:rsidRPr="00C90BAE">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00281295">
        <w:rPr>
          <w:rFonts w:ascii="Times New Roman" w:hAnsi="Times New Roman" w:cs="Times New Roman"/>
        </w:rPr>
        <w:tab/>
      </w:r>
      <w:r w:rsidRPr="00C90BAE">
        <w:rPr>
          <w:rFonts w:ascii="Times New Roman" w:hAnsi="Times New Roman" w:cs="Times New Roman"/>
        </w:rPr>
        <w:t>D. Wearing a smile.</w:t>
      </w:r>
    </w:p>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64. </w:t>
      </w:r>
      <w:r w:rsidR="00C90BAE" w:rsidRPr="00C90BAE">
        <w:rPr>
          <w:rFonts w:ascii="Times New Roman" w:hAnsi="Times New Roman" w:cs="Times New Roman"/>
        </w:rPr>
        <w:t>What can be learned from the last paragraph?</w:t>
      </w:r>
    </w:p>
    <w:p w:rsidR="00C90BAE" w:rsidRPr="00C90BAE" w:rsidRDefault="00281295" w:rsidP="00C90BAE">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 xml:space="preserve">A. </w:t>
      </w:r>
      <w:r w:rsidR="00C90BAE" w:rsidRPr="00C90BAE">
        <w:rPr>
          <w:rFonts w:ascii="Times New Roman" w:hAnsi="Times New Roman" w:cs="Times New Roman"/>
        </w:rPr>
        <w:t>Friendliness helps solve problems.</w:t>
      </w:r>
    </w:p>
    <w:p w:rsidR="00C90BAE" w:rsidRPr="00C90BAE" w:rsidRDefault="00281295" w:rsidP="00C90BAE">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 xml:space="preserve">B. </w:t>
      </w:r>
      <w:r w:rsidR="00C90BAE" w:rsidRPr="00C90BAE">
        <w:rPr>
          <w:rFonts w:ascii="Times New Roman" w:hAnsi="Times New Roman" w:cs="Times New Roman"/>
        </w:rPr>
        <w:t>Being positive helps you find a way out.</w:t>
      </w:r>
    </w:p>
    <w:p w:rsidR="00C90BAE" w:rsidRPr="00C90BAE" w:rsidRDefault="00281295" w:rsidP="00C90BAE">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 xml:space="preserve">C. </w:t>
      </w:r>
      <w:r w:rsidR="00C90BAE" w:rsidRPr="00C90BAE">
        <w:rPr>
          <w:rFonts w:ascii="Times New Roman" w:hAnsi="Times New Roman" w:cs="Times New Roman"/>
        </w:rPr>
        <w:t>There are many reasons to be happy.</w:t>
      </w:r>
    </w:p>
    <w:p w:rsidR="00C90BAE" w:rsidRPr="00C90BAE" w:rsidRDefault="00281295" w:rsidP="00C90BAE">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 xml:space="preserve">D. </w:t>
      </w:r>
      <w:r w:rsidR="00C90BAE" w:rsidRPr="00C90BAE">
        <w:rPr>
          <w:rFonts w:ascii="Times New Roman" w:hAnsi="Times New Roman" w:cs="Times New Roman"/>
        </w:rPr>
        <w:t>Thinking of great people cheers you up.</w:t>
      </w:r>
    </w:p>
    <w:p w:rsidR="00C90BAE" w:rsidRPr="00C90BAE" w:rsidRDefault="00281295"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65. </w:t>
      </w:r>
      <w:r w:rsidR="00C90BAE" w:rsidRPr="00C90BAE">
        <w:rPr>
          <w:rFonts w:ascii="Times New Roman" w:hAnsi="Times New Roman" w:cs="Times New Roman"/>
        </w:rPr>
        <w:t>What would be the best title for the text?</w:t>
      </w:r>
    </w:p>
    <w:p w:rsidR="00C90BAE" w:rsidRPr="00C90BAE" w:rsidRDefault="00281295" w:rsidP="00C90BAE">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 xml:space="preserve">A. </w:t>
      </w:r>
      <w:r w:rsidR="00C90BAE" w:rsidRPr="00C90BAE">
        <w:rPr>
          <w:rFonts w:ascii="Times New Roman" w:hAnsi="Times New Roman" w:cs="Times New Roman"/>
        </w:rPr>
        <w:t>The First Impression Does Count</w:t>
      </w:r>
    </w:p>
    <w:p w:rsidR="00C90BAE" w:rsidRPr="00C90BAE" w:rsidRDefault="00281295" w:rsidP="00C90BAE">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 xml:space="preserve">B. </w:t>
      </w:r>
      <w:r w:rsidR="00C90BAE" w:rsidRPr="00C90BAE">
        <w:rPr>
          <w:rFonts w:ascii="Times New Roman" w:hAnsi="Times New Roman" w:cs="Times New Roman"/>
        </w:rPr>
        <w:t>Smiling Makes the First Impression</w:t>
      </w:r>
    </w:p>
    <w:p w:rsidR="00C90BAE" w:rsidRPr="00C90BAE" w:rsidRDefault="00281295" w:rsidP="00C90BAE">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 xml:space="preserve">C. </w:t>
      </w:r>
      <w:r w:rsidR="00C90BAE" w:rsidRPr="00C90BAE">
        <w:rPr>
          <w:rFonts w:ascii="Times New Roman" w:hAnsi="Times New Roman" w:cs="Times New Roman"/>
        </w:rPr>
        <w:t>Manners Leave Deep Impressions</w:t>
      </w:r>
    </w:p>
    <w:p w:rsidR="00C90BAE" w:rsidRPr="00C90BAE" w:rsidRDefault="00281295" w:rsidP="00C90BAE">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 xml:space="preserve">D. </w:t>
      </w:r>
      <w:r w:rsidR="00C90BAE" w:rsidRPr="00C90BAE">
        <w:rPr>
          <w:rFonts w:ascii="Times New Roman" w:hAnsi="Times New Roman" w:cs="Times New Roman"/>
        </w:rPr>
        <w:t>Impressions Decide Who You Are</w:t>
      </w:r>
    </w:p>
    <w:p w:rsidR="00C90BAE" w:rsidRPr="00281295" w:rsidRDefault="00C90BAE" w:rsidP="00281295">
      <w:pPr>
        <w:adjustRightInd w:val="0"/>
        <w:snapToGrid w:val="0"/>
        <w:spacing w:beforeLines="50" w:before="120" w:line="440" w:lineRule="atLeast"/>
        <w:rPr>
          <w:rFonts w:ascii="Times New Roman" w:eastAsia="黑体" w:hAnsi="Times New Roman" w:cs="Times New Roman"/>
        </w:rPr>
      </w:pPr>
      <w:r w:rsidRPr="00281295">
        <w:rPr>
          <w:rFonts w:ascii="Times New Roman" w:eastAsia="黑体" w:hAnsi="Times New Roman" w:cs="Times New Roman"/>
        </w:rPr>
        <w:t>第二节</w:t>
      </w:r>
      <w:r w:rsidRPr="00281295">
        <w:rPr>
          <w:rFonts w:ascii="Times New Roman" w:eastAsia="黑体" w:hAnsi="Times New Roman" w:cs="Times New Roman"/>
        </w:rPr>
        <w:t xml:space="preserve"> </w:t>
      </w:r>
      <w:r w:rsidRPr="00281295">
        <w:rPr>
          <w:rFonts w:ascii="Times New Roman" w:eastAsia="黑体" w:hAnsi="Times New Roman" w:cs="Times New Roman"/>
        </w:rPr>
        <w:t>阅读下面短文，从短文后所给的五个选项中选出能填入短文空白处的最佳选项，使短文通顺、连贯，意思完整。（每小题</w:t>
      </w:r>
      <w:r w:rsidR="00281295">
        <w:rPr>
          <w:rFonts w:ascii="Times New Roman" w:eastAsia="黑体" w:hAnsi="Times New Roman" w:cs="Times New Roman"/>
        </w:rPr>
        <w:t>1</w:t>
      </w:r>
      <w:r w:rsidRPr="00281295">
        <w:rPr>
          <w:rFonts w:ascii="Times New Roman" w:eastAsia="黑体" w:hAnsi="Times New Roman" w:cs="Times New Roman"/>
        </w:rPr>
        <w:t>分，满分</w:t>
      </w:r>
      <w:r w:rsidR="00281295">
        <w:rPr>
          <w:rFonts w:ascii="Times New Roman" w:eastAsia="黑体" w:hAnsi="Times New Roman" w:cs="Times New Roman"/>
        </w:rPr>
        <w:t>5</w:t>
      </w:r>
      <w:r w:rsidRPr="00281295">
        <w:rPr>
          <w:rFonts w:ascii="Times New Roman" w:eastAsia="黑体" w:hAnsi="Times New Roman" w:cs="Times New Roman"/>
        </w:rPr>
        <w:t>分）</w:t>
      </w:r>
    </w:p>
    <w:p w:rsidR="00C90BAE" w:rsidRPr="00C90BAE" w:rsidRDefault="007B1C2E" w:rsidP="00553F93">
      <w:pPr>
        <w:adjustRightInd w:val="0"/>
        <w:snapToGrid w:val="0"/>
        <w:spacing w:line="440" w:lineRule="atLeast"/>
        <w:jc w:val="center"/>
        <w:rPr>
          <w:rFonts w:ascii="Times New Roman" w:hAnsi="Times New Roman" w:cs="Times New Roman"/>
        </w:rPr>
      </w:pPr>
      <w:r w:rsidRPr="007B1C2E">
        <w:rPr>
          <w:rFonts w:ascii="宋体" w:eastAsia="宋体" w:hAnsi="Times New Roman" w:cs="Times New Roman"/>
        </w:rPr>
        <w:t>(</w:t>
      </w:r>
      <w:r w:rsidR="00C90BAE" w:rsidRPr="00C90BAE">
        <w:rPr>
          <w:rFonts w:ascii="Times New Roman" w:hAnsi="Times New Roman" w:cs="Times New Roman"/>
        </w:rPr>
        <w:t>E</w:t>
      </w:r>
      <w:r w:rsidRPr="007B1C2E">
        <w:rPr>
          <w:rFonts w:ascii="宋体" w:eastAsia="宋体" w:hAnsi="Times New Roman" w:cs="Times New Roman"/>
        </w:rPr>
        <w:t>)</w:t>
      </w:r>
    </w:p>
    <w:p w:rsidR="00C90BAE" w:rsidRPr="00C90BAE" w:rsidRDefault="00C90BAE" w:rsidP="00553F93">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Seeing blood in a horror movie might make you cover your eyes, but real blood isn't scary at all</w:t>
      </w:r>
      <w:r w:rsidRPr="00C90BAE">
        <w:rPr>
          <w:rFonts w:ascii="宋体" w:eastAsia="宋体" w:hAnsi="Times New Roman" w:cs="Times New Roman"/>
        </w:rPr>
        <w:t>.</w:t>
      </w:r>
      <w:r w:rsidR="00553F93">
        <w:rPr>
          <w:rFonts w:ascii="Times New Roman" w:hAnsi="Times New Roman" w:cs="Times New Roman" w:hint="eastAsia"/>
        </w:rPr>
        <w:t xml:space="preserve"> </w:t>
      </w:r>
      <w:r w:rsidR="00553F93" w:rsidRPr="00553F93">
        <w:rPr>
          <w:rFonts w:ascii="Times New Roman" w:hAnsi="Times New Roman" w:cs="Times New Roman"/>
          <w:u w:val="single"/>
        </w:rPr>
        <w:t xml:space="preserve">  </w:t>
      </w:r>
      <w:r w:rsidRPr="00553F93">
        <w:rPr>
          <w:rFonts w:ascii="Times New Roman" w:hAnsi="Times New Roman" w:cs="Times New Roman"/>
          <w:u w:val="single"/>
        </w:rPr>
        <w:t>66</w:t>
      </w:r>
      <w:r w:rsidR="00553F93" w:rsidRPr="00553F93">
        <w:rPr>
          <w:rFonts w:ascii="Times New Roman" w:hAnsi="Times New Roman" w:cs="Times New Roman"/>
          <w:u w:val="single"/>
        </w:rPr>
        <w:t xml:space="preserve">  </w:t>
      </w:r>
      <w:r w:rsidR="00553F93">
        <w:rPr>
          <w:rFonts w:ascii="Times New Roman" w:hAnsi="Times New Roman" w:cs="Times New Roman"/>
        </w:rPr>
        <w:t xml:space="preserve"> </w:t>
      </w:r>
      <w:r w:rsidRPr="00C90BAE">
        <w:rPr>
          <w:rFonts w:ascii="Times New Roman" w:hAnsi="Times New Roman" w:cs="Times New Roman"/>
        </w:rPr>
        <w:t>That's why blood donors are considered lifesavers</w:t>
      </w:r>
      <w:r w:rsidRPr="00C90BAE">
        <w:rPr>
          <w:rFonts w:ascii="宋体" w:eastAsia="宋体" w:hAnsi="Times New Roman" w:cs="Times New Roman"/>
        </w:rPr>
        <w:t>.</w:t>
      </w:r>
    </w:p>
    <w:p w:rsidR="00C90BAE" w:rsidRPr="00C90BAE" w:rsidRDefault="00C90BAE" w:rsidP="00553F93">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 xml:space="preserve">Blood donors are those giving blood </w:t>
      </w:r>
      <w:r w:rsidRPr="00C90BAE">
        <w:rPr>
          <w:rFonts w:ascii="宋体" w:eastAsia="宋体" w:hAnsi="Times New Roman" w:cs="Times New Roman"/>
        </w:rPr>
        <w:t>—</w:t>
      </w:r>
      <w:r w:rsidRPr="00C90BAE">
        <w:rPr>
          <w:rFonts w:ascii="Times New Roman" w:hAnsi="Times New Roman" w:cs="Times New Roman"/>
        </w:rPr>
        <w:t xml:space="preserve"> usually about 200ml at a time </w:t>
      </w:r>
      <w:r w:rsidRPr="00C90BAE">
        <w:rPr>
          <w:rFonts w:ascii="宋体" w:eastAsia="宋体" w:hAnsi="Times New Roman" w:cs="Times New Roman"/>
        </w:rPr>
        <w:t>—</w:t>
      </w:r>
      <w:r w:rsidRPr="00C90BAE">
        <w:rPr>
          <w:rFonts w:ascii="Times New Roman" w:hAnsi="Times New Roman" w:cs="Times New Roman"/>
        </w:rPr>
        <w:t xml:space="preserve"> to blood banks or blood donation </w:t>
      </w:r>
      <w:r w:rsidR="007B1C2E" w:rsidRPr="007B1C2E">
        <w:rPr>
          <w:rFonts w:ascii="宋体" w:eastAsia="宋体" w:hAnsi="Times New Roman" w:cs="Times New Roman"/>
        </w:rPr>
        <w:t>(</w:t>
      </w:r>
      <w:r w:rsidRPr="00C90BAE">
        <w:rPr>
          <w:rFonts w:ascii="Times New Roman" w:hAnsi="Times New Roman" w:cs="Times New Roman"/>
        </w:rPr>
        <w:t>捐赠</w:t>
      </w:r>
      <w:r w:rsidR="007B1C2E" w:rsidRPr="007B1C2E">
        <w:rPr>
          <w:rFonts w:ascii="宋体" w:eastAsia="宋体" w:hAnsi="Times New Roman" w:cs="Times New Roman"/>
        </w:rPr>
        <w:t>)</w:t>
      </w:r>
      <w:r w:rsidRPr="00C90BAE">
        <w:rPr>
          <w:rFonts w:ascii="Times New Roman" w:hAnsi="Times New Roman" w:cs="Times New Roman"/>
        </w:rPr>
        <w:t xml:space="preserve"> centers</w:t>
      </w:r>
      <w:r w:rsidRPr="00C90BAE">
        <w:rPr>
          <w:rFonts w:ascii="宋体" w:eastAsia="宋体" w:hAnsi="Times New Roman" w:cs="Times New Roman"/>
        </w:rPr>
        <w:t>.</w:t>
      </w:r>
      <w:r w:rsidRPr="00C90BAE">
        <w:rPr>
          <w:rFonts w:ascii="Times New Roman" w:hAnsi="Times New Roman" w:cs="Times New Roman"/>
        </w:rPr>
        <w:t xml:space="preserve"> </w:t>
      </w:r>
      <w:r w:rsidR="00553F93" w:rsidRPr="00553F93">
        <w:rPr>
          <w:rFonts w:ascii="Times New Roman" w:hAnsi="Times New Roman" w:cs="Times New Roman"/>
          <w:u w:val="single"/>
        </w:rPr>
        <w:t xml:space="preserve"> </w:t>
      </w:r>
      <w:r w:rsidRPr="00553F93">
        <w:rPr>
          <w:rFonts w:ascii="Times New Roman" w:hAnsi="Times New Roman" w:cs="Times New Roman"/>
          <w:u w:val="single"/>
        </w:rPr>
        <w:t xml:space="preserve"> 67 </w:t>
      </w:r>
      <w:r w:rsidR="00553F93" w:rsidRPr="00553F93">
        <w:rPr>
          <w:rFonts w:ascii="Times New Roman" w:hAnsi="Times New Roman" w:cs="Times New Roman"/>
          <w:u w:val="single"/>
        </w:rPr>
        <w:t xml:space="preserve"> </w:t>
      </w:r>
      <w:r w:rsidRPr="00C90BAE">
        <w:rPr>
          <w:rFonts w:ascii="Times New Roman" w:hAnsi="Times New Roman" w:cs="Times New Roman"/>
        </w:rPr>
        <w:t xml:space="preserve"> For example, someone may have lost blood in accidents, or have a serious illness that requires his blood to be replaced</w:t>
      </w:r>
      <w:r w:rsidRPr="00C90BAE">
        <w:rPr>
          <w:rFonts w:ascii="宋体" w:eastAsia="宋体" w:hAnsi="Times New Roman" w:cs="Times New Roman"/>
        </w:rPr>
        <w:t>.</w:t>
      </w:r>
      <w:r w:rsidRPr="00C90BAE">
        <w:rPr>
          <w:rFonts w:ascii="Times New Roman" w:hAnsi="Times New Roman" w:cs="Times New Roman"/>
        </w:rPr>
        <w:t xml:space="preserve"> Hospitals and blood banks store the blood and try to keep enough on hand</w:t>
      </w:r>
      <w:r w:rsidRPr="00C90BAE">
        <w:rPr>
          <w:rFonts w:ascii="宋体" w:eastAsia="宋体" w:hAnsi="Times New Roman" w:cs="Times New Roman"/>
        </w:rPr>
        <w:t>.</w:t>
      </w:r>
    </w:p>
    <w:p w:rsidR="00553F93" w:rsidRDefault="00553F93" w:rsidP="00553F93">
      <w:pPr>
        <w:adjustRightInd w:val="0"/>
        <w:snapToGrid w:val="0"/>
        <w:spacing w:line="440" w:lineRule="atLeast"/>
        <w:ind w:firstLineChars="200" w:firstLine="420"/>
        <w:rPr>
          <w:rFonts w:ascii="Times New Roman" w:hAnsi="Times New Roman" w:cs="Times New Roman"/>
        </w:rPr>
      </w:pPr>
      <w:r w:rsidRPr="00553F93">
        <w:rPr>
          <w:rFonts w:ascii="Times New Roman" w:hAnsi="Times New Roman" w:cs="Times New Roman"/>
          <w:u w:val="single"/>
        </w:rPr>
        <w:t xml:space="preserve">  </w:t>
      </w:r>
      <w:r w:rsidR="00C90BAE" w:rsidRPr="00553F93">
        <w:rPr>
          <w:rFonts w:ascii="Times New Roman" w:hAnsi="Times New Roman" w:cs="Times New Roman"/>
          <w:u w:val="single"/>
        </w:rPr>
        <w:t>68</w:t>
      </w:r>
      <w:r w:rsidRPr="00553F93">
        <w:rPr>
          <w:rFonts w:ascii="Times New Roman" w:hAnsi="Times New Roman" w:cs="Times New Roman"/>
          <w:u w:val="single"/>
        </w:rPr>
        <w:t xml:space="preserve">  </w:t>
      </w:r>
      <w:r>
        <w:rPr>
          <w:rFonts w:ascii="Times New Roman" w:hAnsi="Times New Roman" w:cs="Times New Roman"/>
        </w:rPr>
        <w:t xml:space="preserve"> </w:t>
      </w:r>
      <w:r w:rsidR="00C90BAE" w:rsidRPr="00C90BAE">
        <w:rPr>
          <w:rFonts w:ascii="Times New Roman" w:hAnsi="Times New Roman" w:cs="Times New Roman"/>
        </w:rPr>
        <w:t>Medical workers ask donors several questions to make sure the blood is safe to use</w:t>
      </w:r>
      <w:r w:rsidR="00C90BAE" w:rsidRPr="00C90BAE">
        <w:rPr>
          <w:rFonts w:ascii="宋体" w:eastAsia="宋体" w:hAnsi="Times New Roman" w:cs="Times New Roman"/>
        </w:rPr>
        <w:t>.</w:t>
      </w:r>
      <w:r w:rsidR="00C90BAE" w:rsidRPr="00C90BAE">
        <w:rPr>
          <w:rFonts w:ascii="Times New Roman" w:hAnsi="Times New Roman" w:cs="Times New Roman"/>
        </w:rPr>
        <w:t xml:space="preserve"> Then the donors relax, often reading a magazine or talking as their blood is drawn</w:t>
      </w:r>
      <w:r w:rsidR="00C90BAE" w:rsidRPr="00C90BAE">
        <w:rPr>
          <w:rFonts w:ascii="宋体" w:eastAsia="宋体" w:hAnsi="Times New Roman" w:cs="Times New Roman"/>
        </w:rPr>
        <w:t>.</w:t>
      </w:r>
      <w:r w:rsidR="00C90BAE" w:rsidRPr="00C90BAE">
        <w:rPr>
          <w:rFonts w:ascii="Times New Roman" w:hAnsi="Times New Roman" w:cs="Times New Roman"/>
        </w:rPr>
        <w:t xml:space="preserve"> Afterward, the donors may receive some juice or water and maybe fruit to give them energy</w:t>
      </w:r>
      <w:r w:rsidR="00C90BAE" w:rsidRPr="00C90BAE">
        <w:rPr>
          <w:rFonts w:ascii="宋体" w:eastAsia="宋体" w:hAnsi="Times New Roman" w:cs="Times New Roman"/>
        </w:rPr>
        <w:t>.</w:t>
      </w:r>
      <w:r w:rsidR="00C90BAE" w:rsidRPr="00C90BAE">
        <w:rPr>
          <w:rFonts w:ascii="Times New Roman" w:hAnsi="Times New Roman" w:cs="Times New Roman"/>
        </w:rPr>
        <w:t xml:space="preserve"> The process is simple, not scary</w:t>
      </w:r>
      <w:r w:rsidR="00C90BAE" w:rsidRPr="00C90BAE">
        <w:rPr>
          <w:rFonts w:ascii="宋体" w:eastAsia="宋体" w:hAnsi="Times New Roman" w:cs="Times New Roman"/>
        </w:rPr>
        <w:t>.</w:t>
      </w:r>
      <w:r w:rsidR="00C90BAE" w:rsidRPr="00C90BAE">
        <w:rPr>
          <w:rFonts w:ascii="Times New Roman" w:hAnsi="Times New Roman" w:cs="Times New Roman"/>
        </w:rPr>
        <w:t xml:space="preserve"> </w:t>
      </w:r>
      <w:r w:rsidRPr="00553F93">
        <w:rPr>
          <w:rFonts w:ascii="Times New Roman" w:hAnsi="Times New Roman" w:cs="Times New Roman"/>
          <w:u w:val="single"/>
        </w:rPr>
        <w:t xml:space="preserve">  </w:t>
      </w:r>
      <w:r w:rsidR="00C90BAE" w:rsidRPr="00553F93">
        <w:rPr>
          <w:rFonts w:ascii="Times New Roman" w:hAnsi="Times New Roman" w:cs="Times New Roman"/>
          <w:u w:val="single"/>
        </w:rPr>
        <w:t>69</w:t>
      </w:r>
      <w:r w:rsidRPr="00553F93">
        <w:rPr>
          <w:rFonts w:ascii="Times New Roman" w:hAnsi="Times New Roman" w:cs="Times New Roman"/>
          <w:u w:val="single"/>
        </w:rPr>
        <w:t xml:space="preserve">  </w:t>
      </w:r>
      <w:r w:rsidR="00C90BAE" w:rsidRPr="00C90BAE">
        <w:rPr>
          <w:rFonts w:ascii="Times New Roman" w:hAnsi="Times New Roman" w:cs="Times New Roman"/>
        </w:rPr>
        <w:t xml:space="preserve"> </w:t>
      </w:r>
    </w:p>
    <w:p w:rsidR="00553F93" w:rsidRPr="00C90BAE" w:rsidRDefault="00C90BAE" w:rsidP="00553F93">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To give blood, a person must be at least 18 years old and must meet certain other requirements</w:t>
      </w:r>
      <w:r w:rsidRPr="00C90BAE">
        <w:rPr>
          <w:rFonts w:ascii="宋体" w:eastAsia="宋体" w:hAnsi="Times New Roman" w:cs="Times New Roman"/>
        </w:rPr>
        <w:t>.</w:t>
      </w:r>
      <w:r w:rsidR="00553F93">
        <w:rPr>
          <w:rFonts w:ascii="Times New Roman" w:hAnsi="Times New Roman" w:cs="Times New Roman" w:hint="eastAsia"/>
        </w:rPr>
        <w:t xml:space="preserve"> </w:t>
      </w:r>
      <w:r w:rsidR="00553F93" w:rsidRPr="00C90BAE">
        <w:rPr>
          <w:rFonts w:ascii="Times New Roman" w:hAnsi="Times New Roman" w:cs="Times New Roman"/>
        </w:rPr>
        <w:t>Students of all ages, though, can learn more about the donation process by visiting a local blood donation center</w:t>
      </w:r>
      <w:r w:rsidR="00553F93" w:rsidRPr="00C90BAE">
        <w:rPr>
          <w:rFonts w:ascii="宋体" w:eastAsia="宋体" w:hAnsi="Times New Roman" w:cs="Times New Roman"/>
        </w:rPr>
        <w:t>.</w:t>
      </w:r>
      <w:r w:rsidR="00553F93" w:rsidRPr="00C90BAE">
        <w:rPr>
          <w:rFonts w:ascii="Times New Roman" w:hAnsi="Times New Roman" w:cs="Times New Roman"/>
        </w:rPr>
        <w:t xml:space="preserve"> </w:t>
      </w:r>
      <w:r w:rsidR="00553F93" w:rsidRPr="00553F93">
        <w:rPr>
          <w:rFonts w:ascii="Times New Roman" w:hAnsi="Times New Roman" w:cs="Times New Roman"/>
          <w:u w:val="single"/>
        </w:rPr>
        <w:t xml:space="preserve">  70  </w:t>
      </w:r>
      <w:r w:rsidR="00553F93">
        <w:rPr>
          <w:rFonts w:ascii="Times New Roman" w:hAnsi="Times New Roman" w:cs="Times New Roman"/>
        </w:rPr>
        <w:t xml:space="preserve"> </w:t>
      </w:r>
      <w:r w:rsidR="00553F93" w:rsidRPr="00C90BAE">
        <w:rPr>
          <w:rFonts w:ascii="Times New Roman" w:hAnsi="Times New Roman" w:cs="Times New Roman"/>
        </w:rPr>
        <w:t>It is also an easy way to help a community</w:t>
      </w:r>
      <w:r w:rsidR="00553F93" w:rsidRPr="00C90BAE">
        <w:rPr>
          <w:rFonts w:ascii="宋体" w:eastAsia="宋体" w:hAnsi="Times New Roman" w:cs="Times New Roman"/>
        </w:rPr>
        <w:t>.</w:t>
      </w:r>
    </w:p>
    <w:p w:rsidR="00C90BAE" w:rsidRPr="00C90BAE" w:rsidRDefault="0007177B" w:rsidP="00553F93">
      <w:pPr>
        <w:adjustRightInd w:val="0"/>
        <w:snapToGrid w:val="0"/>
        <w:spacing w:line="440" w:lineRule="atLeast"/>
        <w:ind w:firstLineChars="200" w:firstLine="640"/>
        <w:rPr>
          <w:rFonts w:ascii="Times New Roman" w:hAnsi="Times New Roman" w:cs="Times New Roman"/>
        </w:rPr>
      </w:pPr>
      <w:r w:rsidRPr="003D02F3">
        <w:rPr>
          <w:rFonts w:ascii="Times New Roman" w:eastAsia="楷体" w:hAnsi="Times New Roman" w:cs="Times New Roman"/>
          <w:noProof/>
          <w:sz w:val="32"/>
          <w:szCs w:val="32"/>
        </w:rPr>
        <w:lastRenderedPageBreak/>
        <mc:AlternateContent>
          <mc:Choice Requires="wps">
            <w:drawing>
              <wp:anchor distT="0" distB="0" distL="114300" distR="114300" simplePos="0" relativeHeight="251715584" behindDoc="0" locked="0" layoutInCell="1" allowOverlap="1" wp14:anchorId="66A69EED" wp14:editId="212BDC5E">
                <wp:simplePos x="0" y="0"/>
                <wp:positionH relativeFrom="column">
                  <wp:posOffset>-1032163</wp:posOffset>
                </wp:positionH>
                <wp:positionV relativeFrom="page">
                  <wp:posOffset>1248814</wp:posOffset>
                </wp:positionV>
                <wp:extent cx="414020" cy="5684520"/>
                <wp:effectExtent l="0" t="0" r="0" b="0"/>
                <wp:wrapNone/>
                <wp:docPr id="6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7177B" w:rsidRPr="007B4793" w:rsidRDefault="0007177B" w:rsidP="0007177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9EED" id="_x0000_s1043" type="#_x0000_t202" style="position:absolute;left:0;text-align:left;margin-left:-81.25pt;margin-top:98.35pt;width:32.6pt;height:447.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" filled="f" stroked="f" strokeweight=".5pt">
                <v:textbox style="layout-flow:vertical;mso-layout-flow-alt:bottom-to-top">
                  <w:txbxContent>
                    <w:p w:rsidR="0007177B" w:rsidRPr="007B4793" w:rsidRDefault="0007177B" w:rsidP="0007177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Pr="003D02F3">
        <w:rPr>
          <w:rFonts w:ascii="Times New Roman" w:eastAsia="黑体" w:hAnsi="Times New Roman" w:cs="Times New Roman"/>
          <w:noProof/>
          <w:spacing w:val="10"/>
        </w:rPr>
        <mc:AlternateContent>
          <mc:Choice Requires="wps">
            <w:drawing>
              <wp:anchor distT="0" distB="0" distL="114300" distR="114300" simplePos="0" relativeHeight="251709440" behindDoc="0" locked="0" layoutInCell="1" allowOverlap="1" wp14:anchorId="7134637A" wp14:editId="01D93E41">
                <wp:simplePos x="0" y="0"/>
                <wp:positionH relativeFrom="column">
                  <wp:posOffset>-692728</wp:posOffset>
                </wp:positionH>
                <wp:positionV relativeFrom="page">
                  <wp:posOffset>692554</wp:posOffset>
                </wp:positionV>
                <wp:extent cx="414020" cy="8125460"/>
                <wp:effectExtent l="0" t="0" r="0" b="0"/>
                <wp:wrapNone/>
                <wp:docPr id="6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7177B" w:rsidRDefault="0007177B" w:rsidP="0007177B">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134637A" id="_x0000_s1044" type="#_x0000_t202" style="position:absolute;left:0;text-align:left;margin-left:-54.55pt;margin-top:54.55pt;width:32.6pt;height:639.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" filled="f" stroked="f" strokeweight=".5pt">
                <v:textbox style="layout-flow:vertical-ideographic">
                  <w:txbxContent>
                    <w:p w:rsidR="0007177B" w:rsidRDefault="0007177B" w:rsidP="0007177B">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C90BAE" w:rsidRPr="00C90BAE">
        <w:rPr>
          <w:rFonts w:ascii="Times New Roman" w:hAnsi="Times New Roman" w:cs="Times New Roman"/>
          <w:noProof/>
        </w:rPr>
        <mc:AlternateContent>
          <mc:Choice Requires="wps">
            <w:drawing>
              <wp:inline distT="0" distB="0" distL="0" distR="0" wp14:anchorId="0635EBB4" wp14:editId="5DA012B0">
                <wp:extent cx="4453890" cy="1482436"/>
                <wp:effectExtent l="0" t="0" r="22860" b="22860"/>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3890" cy="148243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62E92" w:rsidRPr="008F24CD" w:rsidRDefault="00553F93" w:rsidP="00553F93">
                            <w:pPr>
                              <w:pStyle w:val="af1"/>
                              <w:tabs>
                                <w:tab w:val="left" w:pos="413"/>
                              </w:tabs>
                              <w:spacing w:line="440" w:lineRule="atLeast"/>
                              <w:rPr>
                                <w:lang w:val="en-US"/>
                              </w:rPr>
                            </w:pPr>
                            <w:r>
                              <w:rPr>
                                <w:rFonts w:eastAsiaTheme="minorEastAsia" w:hint="eastAsia"/>
                                <w:lang w:val="en-US"/>
                              </w:rPr>
                              <w:t xml:space="preserve">A. </w:t>
                            </w:r>
                            <w:r w:rsidR="00C62E92" w:rsidRPr="008F24CD">
                              <w:rPr>
                                <w:lang w:val="en-US"/>
                              </w:rPr>
                              <w:t>Donating blood is not</w:t>
                            </w:r>
                            <w:r w:rsidR="00C62E92" w:rsidRPr="008F24CD">
                              <w:rPr>
                                <w:spacing w:val="-4"/>
                                <w:lang w:val="en-US"/>
                              </w:rPr>
                              <w:t xml:space="preserve"> </w:t>
                            </w:r>
                            <w:r w:rsidR="00C62E92" w:rsidRPr="008F24CD">
                              <w:rPr>
                                <w:lang w:val="en-US"/>
                              </w:rPr>
                              <w:t>difficult.</w:t>
                            </w:r>
                          </w:p>
                          <w:p w:rsidR="00C62E92" w:rsidRPr="008F24CD" w:rsidRDefault="00553F93" w:rsidP="00553F93">
                            <w:pPr>
                              <w:pStyle w:val="af1"/>
                              <w:tabs>
                                <w:tab w:val="left" w:pos="401"/>
                              </w:tabs>
                              <w:spacing w:line="440" w:lineRule="atLeast"/>
                              <w:rPr>
                                <w:lang w:val="en-US"/>
                              </w:rPr>
                            </w:pPr>
                            <w:r>
                              <w:rPr>
                                <w:lang w:val="en-US"/>
                              </w:rPr>
                              <w:t xml:space="preserve">B. </w:t>
                            </w:r>
                            <w:r w:rsidR="00C62E92" w:rsidRPr="008F24CD">
                              <w:rPr>
                                <w:lang w:val="en-US"/>
                              </w:rPr>
                              <w:t>Then the blood can be used for people in</w:t>
                            </w:r>
                            <w:r w:rsidR="00C62E92" w:rsidRPr="008F24CD">
                              <w:rPr>
                                <w:spacing w:val="-5"/>
                                <w:lang w:val="en-US"/>
                              </w:rPr>
                              <w:t xml:space="preserve"> </w:t>
                            </w:r>
                            <w:r w:rsidR="00C62E92" w:rsidRPr="008F24CD">
                              <w:rPr>
                                <w:lang w:val="en-US"/>
                              </w:rPr>
                              <w:t>need.</w:t>
                            </w:r>
                          </w:p>
                          <w:p w:rsidR="00C62E92" w:rsidRPr="008F24CD" w:rsidRDefault="00553F93" w:rsidP="00553F93">
                            <w:pPr>
                              <w:pStyle w:val="af1"/>
                              <w:tabs>
                                <w:tab w:val="left" w:pos="401"/>
                              </w:tabs>
                              <w:spacing w:line="440" w:lineRule="atLeast"/>
                              <w:rPr>
                                <w:lang w:val="en-US"/>
                              </w:rPr>
                            </w:pPr>
                            <w:r>
                              <w:rPr>
                                <w:lang w:val="en-US"/>
                              </w:rPr>
                              <w:t xml:space="preserve">C. </w:t>
                            </w:r>
                            <w:r w:rsidR="00C62E92" w:rsidRPr="008F24CD">
                              <w:rPr>
                                <w:lang w:val="en-US"/>
                              </w:rPr>
                              <w:t>In fact, blood is the gift of life and keeps us</w:t>
                            </w:r>
                            <w:r w:rsidR="00C62E92" w:rsidRPr="008F24CD">
                              <w:rPr>
                                <w:spacing w:val="-3"/>
                                <w:lang w:val="en-US"/>
                              </w:rPr>
                              <w:t xml:space="preserve"> </w:t>
                            </w:r>
                            <w:r w:rsidR="00C62E92" w:rsidRPr="008F24CD">
                              <w:rPr>
                                <w:lang w:val="en-US"/>
                              </w:rPr>
                              <w:t>alive.</w:t>
                            </w:r>
                          </w:p>
                          <w:p w:rsidR="00C62E92" w:rsidRPr="008F24CD" w:rsidRDefault="00553F93" w:rsidP="00553F93">
                            <w:pPr>
                              <w:pStyle w:val="af1"/>
                              <w:tabs>
                                <w:tab w:val="left" w:pos="413"/>
                              </w:tabs>
                              <w:spacing w:line="440" w:lineRule="atLeast"/>
                              <w:rPr>
                                <w:lang w:val="en-US"/>
                              </w:rPr>
                            </w:pPr>
                            <w:r>
                              <w:rPr>
                                <w:lang w:val="en-US"/>
                              </w:rPr>
                              <w:t xml:space="preserve">D. </w:t>
                            </w:r>
                            <w:r w:rsidR="00C62E92" w:rsidRPr="008F24CD">
                              <w:rPr>
                                <w:lang w:val="en-US"/>
                              </w:rPr>
                              <w:t>Donating blood is not only one of the easiest ways to save</w:t>
                            </w:r>
                            <w:r w:rsidR="00C62E92" w:rsidRPr="008F24CD">
                              <w:rPr>
                                <w:spacing w:val="-8"/>
                                <w:lang w:val="en-US"/>
                              </w:rPr>
                              <w:t xml:space="preserve"> </w:t>
                            </w:r>
                            <w:r w:rsidR="00C62E92" w:rsidRPr="008F24CD">
                              <w:rPr>
                                <w:lang w:val="en-US"/>
                              </w:rPr>
                              <w:t>lives.</w:t>
                            </w:r>
                          </w:p>
                          <w:p w:rsidR="00C62E92" w:rsidRPr="008F24CD" w:rsidRDefault="00553F93" w:rsidP="00553F93">
                            <w:pPr>
                              <w:pStyle w:val="af1"/>
                              <w:tabs>
                                <w:tab w:val="left" w:pos="389"/>
                              </w:tabs>
                              <w:spacing w:line="440" w:lineRule="atLeast"/>
                              <w:rPr>
                                <w:lang w:val="en-US"/>
                              </w:rPr>
                            </w:pPr>
                            <w:r>
                              <w:rPr>
                                <w:lang w:val="en-US"/>
                              </w:rPr>
                              <w:t xml:space="preserve">E. </w:t>
                            </w:r>
                            <w:r w:rsidR="00C62E92" w:rsidRPr="008F24CD">
                              <w:rPr>
                                <w:lang w:val="en-US"/>
                              </w:rPr>
                              <w:t>Most people are able to donate blood again in several months if they</w:t>
                            </w:r>
                            <w:r w:rsidR="00C62E92" w:rsidRPr="008F24CD">
                              <w:rPr>
                                <w:spacing w:val="-16"/>
                                <w:lang w:val="en-US"/>
                              </w:rPr>
                              <w:t xml:space="preserve"> </w:t>
                            </w:r>
                            <w:r w:rsidR="00C62E92" w:rsidRPr="008F24CD">
                              <w:rPr>
                                <w:lang w:val="en-US"/>
                              </w:rPr>
                              <w:t>wish.</w:t>
                            </w:r>
                          </w:p>
                        </w:txbxContent>
                      </wps:txbx>
                      <wps:bodyPr rot="0" vert="horz" wrap="square" lIns="0" tIns="0" rIns="0" bIns="0" anchor="t" anchorCtr="0" upright="1">
                        <a:noAutofit/>
                      </wps:bodyPr>
                    </wps:wsp>
                  </a:graphicData>
                </a:graphic>
              </wp:inline>
            </w:drawing>
          </mc:Choice>
          <mc:Fallback>
            <w:pict>
              <v:shape w14:anchorId="0635EBB4" id="文本框 39" o:spid="_x0000_s1045" type="#_x0000_t202" style="width:350.7pt;height:1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" filled="f" strokeweight=".48pt">
                <v:textbox inset="0,0,0,0">
                  <w:txbxContent>
                    <w:p w:rsidR="00C62E92" w:rsidRPr="008F24CD" w:rsidRDefault="00553F93" w:rsidP="00553F93">
                      <w:pPr>
                        <w:pStyle w:val="af1"/>
                        <w:tabs>
                          <w:tab w:val="left" w:pos="413"/>
                        </w:tabs>
                        <w:spacing w:line="440" w:lineRule="atLeast"/>
                        <w:rPr>
                          <w:lang w:val="en-US"/>
                        </w:rPr>
                      </w:pPr>
                      <w:r>
                        <w:rPr>
                          <w:rFonts w:eastAsiaTheme="minorEastAsia" w:hint="eastAsia"/>
                          <w:lang w:val="en-US"/>
                        </w:rPr>
                        <w:t xml:space="preserve">A. </w:t>
                      </w:r>
                      <w:r w:rsidR="00C62E92" w:rsidRPr="008F24CD">
                        <w:rPr>
                          <w:lang w:val="en-US"/>
                        </w:rPr>
                        <w:t>Donating blood is not</w:t>
                      </w:r>
                      <w:r w:rsidR="00C62E92" w:rsidRPr="008F24CD">
                        <w:rPr>
                          <w:spacing w:val="-4"/>
                          <w:lang w:val="en-US"/>
                        </w:rPr>
                        <w:t xml:space="preserve"> </w:t>
                      </w:r>
                      <w:r w:rsidR="00C62E92" w:rsidRPr="008F24CD">
                        <w:rPr>
                          <w:lang w:val="en-US"/>
                        </w:rPr>
                        <w:t>difficult.</w:t>
                      </w:r>
                    </w:p>
                    <w:p w:rsidR="00C62E92" w:rsidRPr="008F24CD" w:rsidRDefault="00553F93" w:rsidP="00553F93">
                      <w:pPr>
                        <w:pStyle w:val="af1"/>
                        <w:tabs>
                          <w:tab w:val="left" w:pos="401"/>
                        </w:tabs>
                        <w:spacing w:line="440" w:lineRule="atLeast"/>
                        <w:rPr>
                          <w:lang w:val="en-US"/>
                        </w:rPr>
                      </w:pPr>
                      <w:r>
                        <w:rPr>
                          <w:lang w:val="en-US"/>
                        </w:rPr>
                        <w:t xml:space="preserve">B. </w:t>
                      </w:r>
                      <w:r w:rsidR="00C62E92" w:rsidRPr="008F24CD">
                        <w:rPr>
                          <w:lang w:val="en-US"/>
                        </w:rPr>
                        <w:t>Then the blood can be used for people in</w:t>
                      </w:r>
                      <w:r w:rsidR="00C62E92" w:rsidRPr="008F24CD">
                        <w:rPr>
                          <w:spacing w:val="-5"/>
                          <w:lang w:val="en-US"/>
                        </w:rPr>
                        <w:t xml:space="preserve"> </w:t>
                      </w:r>
                      <w:r w:rsidR="00C62E92" w:rsidRPr="008F24CD">
                        <w:rPr>
                          <w:lang w:val="en-US"/>
                        </w:rPr>
                        <w:t>need.</w:t>
                      </w:r>
                    </w:p>
                    <w:p w:rsidR="00C62E92" w:rsidRPr="008F24CD" w:rsidRDefault="00553F93" w:rsidP="00553F93">
                      <w:pPr>
                        <w:pStyle w:val="af1"/>
                        <w:tabs>
                          <w:tab w:val="left" w:pos="401"/>
                        </w:tabs>
                        <w:spacing w:line="440" w:lineRule="atLeast"/>
                        <w:rPr>
                          <w:lang w:val="en-US"/>
                        </w:rPr>
                      </w:pPr>
                      <w:r>
                        <w:rPr>
                          <w:lang w:val="en-US"/>
                        </w:rPr>
                        <w:t xml:space="preserve">C. </w:t>
                      </w:r>
                      <w:r w:rsidR="00C62E92" w:rsidRPr="008F24CD">
                        <w:rPr>
                          <w:lang w:val="en-US"/>
                        </w:rPr>
                        <w:t>In fact, blood is the gift of life and keeps us</w:t>
                      </w:r>
                      <w:r w:rsidR="00C62E92" w:rsidRPr="008F24CD">
                        <w:rPr>
                          <w:spacing w:val="-3"/>
                          <w:lang w:val="en-US"/>
                        </w:rPr>
                        <w:t xml:space="preserve"> </w:t>
                      </w:r>
                      <w:r w:rsidR="00C62E92" w:rsidRPr="008F24CD">
                        <w:rPr>
                          <w:lang w:val="en-US"/>
                        </w:rPr>
                        <w:t>alive.</w:t>
                      </w:r>
                    </w:p>
                    <w:p w:rsidR="00C62E92" w:rsidRPr="008F24CD" w:rsidRDefault="00553F93" w:rsidP="00553F93">
                      <w:pPr>
                        <w:pStyle w:val="af1"/>
                        <w:tabs>
                          <w:tab w:val="left" w:pos="413"/>
                        </w:tabs>
                        <w:spacing w:line="440" w:lineRule="atLeast"/>
                        <w:rPr>
                          <w:lang w:val="en-US"/>
                        </w:rPr>
                      </w:pPr>
                      <w:r>
                        <w:rPr>
                          <w:lang w:val="en-US"/>
                        </w:rPr>
                        <w:t xml:space="preserve">D. </w:t>
                      </w:r>
                      <w:r w:rsidR="00C62E92" w:rsidRPr="008F24CD">
                        <w:rPr>
                          <w:lang w:val="en-US"/>
                        </w:rPr>
                        <w:t>Donating blood is not only one of the easiest ways to save</w:t>
                      </w:r>
                      <w:r w:rsidR="00C62E92" w:rsidRPr="008F24CD">
                        <w:rPr>
                          <w:spacing w:val="-8"/>
                          <w:lang w:val="en-US"/>
                        </w:rPr>
                        <w:t xml:space="preserve"> </w:t>
                      </w:r>
                      <w:r w:rsidR="00C62E92" w:rsidRPr="008F24CD">
                        <w:rPr>
                          <w:lang w:val="en-US"/>
                        </w:rPr>
                        <w:t>lives.</w:t>
                      </w:r>
                    </w:p>
                    <w:p w:rsidR="00C62E92" w:rsidRPr="008F24CD" w:rsidRDefault="00553F93" w:rsidP="00553F93">
                      <w:pPr>
                        <w:pStyle w:val="af1"/>
                        <w:tabs>
                          <w:tab w:val="left" w:pos="389"/>
                        </w:tabs>
                        <w:spacing w:line="440" w:lineRule="atLeast"/>
                        <w:rPr>
                          <w:lang w:val="en-US"/>
                        </w:rPr>
                      </w:pPr>
                      <w:r>
                        <w:rPr>
                          <w:lang w:val="en-US"/>
                        </w:rPr>
                        <w:t xml:space="preserve">E. </w:t>
                      </w:r>
                      <w:r w:rsidR="00C62E92" w:rsidRPr="008F24CD">
                        <w:rPr>
                          <w:lang w:val="en-US"/>
                        </w:rPr>
                        <w:t>Most people are able to donate blood again in several months if they</w:t>
                      </w:r>
                      <w:r w:rsidR="00C62E92" w:rsidRPr="008F24CD">
                        <w:rPr>
                          <w:spacing w:val="-16"/>
                          <w:lang w:val="en-US"/>
                        </w:rPr>
                        <w:t xml:space="preserve"> </w:t>
                      </w:r>
                      <w:r w:rsidR="00C62E92" w:rsidRPr="008F24CD">
                        <w:rPr>
                          <w:lang w:val="en-US"/>
                        </w:rPr>
                        <w:t>wish.</w:t>
                      </w:r>
                    </w:p>
                  </w:txbxContent>
                </v:textbox>
                <w10:anchorlock/>
              </v:shape>
            </w:pict>
          </mc:Fallback>
        </mc:AlternateContent>
      </w:r>
    </w:p>
    <w:p w:rsidR="00C90BAE" w:rsidRPr="00553F93" w:rsidRDefault="00C90BAE" w:rsidP="00C657D4">
      <w:pPr>
        <w:adjustRightInd w:val="0"/>
        <w:snapToGrid w:val="0"/>
        <w:spacing w:beforeLines="100" w:before="240" w:line="400" w:lineRule="atLeast"/>
        <w:rPr>
          <w:rFonts w:ascii="Times New Roman" w:eastAsia="黑体" w:hAnsi="Times New Roman" w:cs="Times New Roman"/>
          <w:sz w:val="24"/>
          <w:szCs w:val="24"/>
        </w:rPr>
      </w:pPr>
      <w:r w:rsidRPr="00553F93">
        <w:rPr>
          <w:rFonts w:ascii="Times New Roman" w:eastAsia="黑体" w:hAnsi="Times New Roman" w:cs="Times New Roman"/>
          <w:sz w:val="24"/>
          <w:szCs w:val="24"/>
        </w:rPr>
        <w:t>Ⅴ</w:t>
      </w:r>
      <w:r w:rsidR="00553F93" w:rsidRPr="00553F93">
        <w:rPr>
          <w:rFonts w:ascii="Times New Roman" w:eastAsia="黑体" w:hAnsi="Times New Roman" w:cs="Times New Roman"/>
          <w:sz w:val="24"/>
          <w:szCs w:val="24"/>
        </w:rPr>
        <w:t>.</w:t>
      </w:r>
      <w:r w:rsidRPr="00553F93">
        <w:rPr>
          <w:rFonts w:ascii="Times New Roman" w:eastAsia="黑体" w:hAnsi="Times New Roman" w:cs="Times New Roman"/>
          <w:sz w:val="24"/>
          <w:szCs w:val="24"/>
        </w:rPr>
        <w:t>情景交际</w:t>
      </w:r>
      <w:r w:rsidRPr="00553F93">
        <w:rPr>
          <w:rFonts w:ascii="Times New Roman" w:eastAsia="黑体" w:hAnsi="Times New Roman" w:cs="Times New Roman"/>
          <w:sz w:val="24"/>
          <w:szCs w:val="24"/>
        </w:rPr>
        <w:t xml:space="preserve"> </w:t>
      </w:r>
      <w:r w:rsidRPr="00553F93">
        <w:rPr>
          <w:rFonts w:ascii="Times New Roman" w:eastAsia="黑体" w:hAnsi="Times New Roman" w:cs="Times New Roman"/>
          <w:sz w:val="24"/>
          <w:szCs w:val="24"/>
        </w:rPr>
        <w:t>根据情景提示，完成下列各题。（每小题</w:t>
      </w:r>
      <w:r w:rsidR="00553F93" w:rsidRPr="00553F93">
        <w:rPr>
          <w:rFonts w:ascii="Times New Roman" w:eastAsia="黑体" w:hAnsi="Times New Roman" w:cs="Times New Roman"/>
          <w:sz w:val="24"/>
          <w:szCs w:val="24"/>
        </w:rPr>
        <w:t>2</w:t>
      </w:r>
      <w:r w:rsidRPr="00553F93">
        <w:rPr>
          <w:rFonts w:ascii="Times New Roman" w:eastAsia="黑体" w:hAnsi="Times New Roman" w:cs="Times New Roman"/>
          <w:sz w:val="24"/>
          <w:szCs w:val="24"/>
        </w:rPr>
        <w:t>分，满分</w:t>
      </w:r>
      <w:r w:rsidR="00553F93" w:rsidRPr="00553F93">
        <w:rPr>
          <w:rFonts w:ascii="Times New Roman" w:eastAsia="黑体" w:hAnsi="Times New Roman" w:cs="Times New Roman"/>
          <w:sz w:val="24"/>
          <w:szCs w:val="24"/>
        </w:rPr>
        <w:t>10</w:t>
      </w:r>
      <w:r w:rsidRPr="00553F93">
        <w:rPr>
          <w:rFonts w:ascii="Times New Roman" w:eastAsia="黑体" w:hAnsi="Times New Roman" w:cs="Times New Roman"/>
          <w:sz w:val="24"/>
          <w:szCs w:val="24"/>
        </w:rPr>
        <w:t>分）</w:t>
      </w:r>
    </w:p>
    <w:p w:rsidR="00C90BAE" w:rsidRPr="00C90BAE" w:rsidRDefault="00553F93" w:rsidP="00C657D4">
      <w:pPr>
        <w:adjustRightInd w:val="0"/>
        <w:snapToGrid w:val="0"/>
        <w:spacing w:line="400" w:lineRule="atLeast"/>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1</w:t>
      </w:r>
      <w:r>
        <w:rPr>
          <w:rFonts w:ascii="Times New Roman" w:hAnsi="Times New Roman" w:cs="Times New Roman" w:hint="eastAsia"/>
        </w:rPr>
        <w:t xml:space="preserve">. </w:t>
      </w:r>
      <w:r w:rsidR="00C90BAE" w:rsidRPr="00C90BAE">
        <w:rPr>
          <w:rFonts w:ascii="Times New Roman" w:hAnsi="Times New Roman" w:cs="Times New Roman"/>
        </w:rPr>
        <w:t>和他人告别时，你可以这样说：</w:t>
      </w:r>
    </w:p>
    <w:p w:rsidR="00C90BAE" w:rsidRPr="00C90BAE" w:rsidRDefault="00553F93" w:rsidP="00C657D4">
      <w:pPr>
        <w:adjustRightInd w:val="0"/>
        <w:snapToGrid w:val="0"/>
        <w:spacing w:line="400" w:lineRule="atLeast"/>
        <w:ind w:leftChars="200" w:left="420"/>
        <w:rPr>
          <w:rFonts w:ascii="Times New Roman" w:hAnsi="Times New Roman" w:cs="Times New Roman"/>
        </w:rPr>
      </w:pPr>
      <w:r>
        <w:rPr>
          <w:rFonts w:ascii="Times New Roman" w:hAnsi="Times New Roman" w:cs="Times New Roman"/>
        </w:rPr>
        <w:t>______________________________________________________________________.</w:t>
      </w:r>
    </w:p>
    <w:p w:rsidR="00C90BAE" w:rsidRPr="00C90BAE" w:rsidRDefault="00553F93" w:rsidP="00C657D4">
      <w:pPr>
        <w:adjustRightInd w:val="0"/>
        <w:snapToGrid w:val="0"/>
        <w:spacing w:line="400" w:lineRule="atLeast"/>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2</w:t>
      </w:r>
      <w:r>
        <w:rPr>
          <w:rFonts w:ascii="Times New Roman" w:hAnsi="Times New Roman" w:cs="Times New Roman" w:hint="eastAsia"/>
        </w:rPr>
        <w:t xml:space="preserve">. </w:t>
      </w:r>
      <w:r w:rsidR="00C90BAE" w:rsidRPr="00C90BAE">
        <w:rPr>
          <w:rFonts w:ascii="Times New Roman" w:hAnsi="Times New Roman" w:cs="Times New Roman"/>
        </w:rPr>
        <w:t>你想知道对方的名字，可以这样问：</w:t>
      </w:r>
    </w:p>
    <w:p w:rsidR="00553F93" w:rsidRPr="00C90BAE" w:rsidRDefault="00553F93" w:rsidP="00C657D4">
      <w:pPr>
        <w:adjustRightInd w:val="0"/>
        <w:snapToGrid w:val="0"/>
        <w:spacing w:line="400" w:lineRule="atLeast"/>
        <w:ind w:leftChars="200" w:left="420"/>
        <w:rPr>
          <w:rFonts w:ascii="Times New Roman" w:hAnsi="Times New Roman" w:cs="Times New Roman"/>
        </w:rPr>
      </w:pPr>
      <w:r>
        <w:rPr>
          <w:rFonts w:ascii="Times New Roman" w:hAnsi="Times New Roman" w:cs="Times New Roman"/>
        </w:rPr>
        <w:t>______________________________________________________________________?</w:t>
      </w:r>
    </w:p>
    <w:p w:rsidR="00C90BAE" w:rsidRPr="00C90BAE" w:rsidRDefault="00553F93" w:rsidP="00C657D4">
      <w:pPr>
        <w:adjustRightInd w:val="0"/>
        <w:snapToGrid w:val="0"/>
        <w:spacing w:line="400" w:lineRule="atLeast"/>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3</w:t>
      </w:r>
      <w:r>
        <w:rPr>
          <w:rFonts w:ascii="Times New Roman" w:hAnsi="Times New Roman" w:cs="Times New Roman" w:hint="eastAsia"/>
        </w:rPr>
        <w:t xml:space="preserve">. </w:t>
      </w:r>
      <w:r w:rsidR="00C90BAE" w:rsidRPr="00C90BAE">
        <w:rPr>
          <w:rFonts w:ascii="Times New Roman" w:hAnsi="Times New Roman" w:cs="Times New Roman"/>
        </w:rPr>
        <w:t>你把东西递给别人时，可以这样说：</w:t>
      </w:r>
    </w:p>
    <w:p w:rsidR="00C90BAE" w:rsidRPr="00C90BAE" w:rsidRDefault="00553F93" w:rsidP="00C657D4">
      <w:pPr>
        <w:adjustRightInd w:val="0"/>
        <w:snapToGrid w:val="0"/>
        <w:spacing w:line="400" w:lineRule="atLeast"/>
        <w:ind w:leftChars="200" w:left="420"/>
        <w:rPr>
          <w:rFonts w:ascii="Times New Roman" w:hAnsi="Times New Roman" w:cs="Times New Roman"/>
        </w:rPr>
      </w:pPr>
      <w:r>
        <w:rPr>
          <w:rFonts w:ascii="Times New Roman" w:hAnsi="Times New Roman" w:cs="Times New Roman"/>
        </w:rPr>
        <w:t>Here___________________________________________________________________.</w:t>
      </w:r>
    </w:p>
    <w:p w:rsidR="00C90BAE" w:rsidRPr="00C90BAE" w:rsidRDefault="00553F93" w:rsidP="00C657D4">
      <w:pPr>
        <w:adjustRightInd w:val="0"/>
        <w:snapToGrid w:val="0"/>
        <w:spacing w:line="400" w:lineRule="atLeast"/>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4</w:t>
      </w:r>
      <w:r>
        <w:rPr>
          <w:rFonts w:ascii="Times New Roman" w:hAnsi="Times New Roman" w:cs="Times New Roman" w:hint="eastAsia"/>
        </w:rPr>
        <w:t xml:space="preserve">. </w:t>
      </w:r>
      <w:r w:rsidR="00C90BAE" w:rsidRPr="00C90BAE">
        <w:rPr>
          <w:rFonts w:ascii="Times New Roman" w:hAnsi="Times New Roman" w:cs="Times New Roman"/>
        </w:rPr>
        <w:t>别人主动提出帮助时，你可以这样谢绝：</w:t>
      </w:r>
    </w:p>
    <w:p w:rsidR="00553F93" w:rsidRPr="00C90BAE" w:rsidRDefault="00553F93" w:rsidP="00C657D4">
      <w:pPr>
        <w:adjustRightInd w:val="0"/>
        <w:snapToGrid w:val="0"/>
        <w:spacing w:line="400" w:lineRule="atLeast"/>
        <w:ind w:leftChars="200" w:left="420"/>
        <w:rPr>
          <w:rFonts w:ascii="Times New Roman" w:hAnsi="Times New Roman" w:cs="Times New Roman"/>
        </w:rPr>
      </w:pPr>
      <w:r>
        <w:rPr>
          <w:rFonts w:ascii="Times New Roman" w:hAnsi="Times New Roman" w:cs="Times New Roman"/>
        </w:rPr>
        <w:t>______________________________________________________________________.</w:t>
      </w:r>
    </w:p>
    <w:p w:rsidR="00C90BAE" w:rsidRPr="00C90BAE" w:rsidRDefault="00553F93" w:rsidP="00C657D4">
      <w:pPr>
        <w:adjustRightInd w:val="0"/>
        <w:snapToGrid w:val="0"/>
        <w:spacing w:line="400" w:lineRule="atLeast"/>
        <w:rPr>
          <w:rFonts w:ascii="Times New Roman" w:hAnsi="Times New Roman" w:cs="Times New Roman"/>
        </w:rPr>
      </w:pPr>
      <w:r>
        <w:rPr>
          <w:rFonts w:ascii="Times New Roman" w:hAnsi="Times New Roman" w:cs="Times New Roman" w:hint="eastAsia"/>
        </w:rPr>
        <w:t xml:space="preserve">75. </w:t>
      </w:r>
      <w:r w:rsidR="00C90BAE" w:rsidRPr="00C90BAE">
        <w:rPr>
          <w:rFonts w:ascii="Times New Roman" w:hAnsi="Times New Roman" w:cs="Times New Roman"/>
        </w:rPr>
        <w:t>看到一只可爱的小狗，你可以这样感叹：</w:t>
      </w:r>
    </w:p>
    <w:p w:rsidR="00C90BAE" w:rsidRPr="00C90BAE" w:rsidRDefault="00553F93" w:rsidP="00C657D4">
      <w:pPr>
        <w:adjustRightInd w:val="0"/>
        <w:snapToGrid w:val="0"/>
        <w:spacing w:line="400" w:lineRule="atLeast"/>
        <w:ind w:leftChars="200" w:left="420"/>
        <w:rPr>
          <w:rFonts w:ascii="Times New Roman" w:hAnsi="Times New Roman" w:cs="Times New Roman"/>
        </w:rPr>
      </w:pPr>
      <w:r>
        <w:rPr>
          <w:rFonts w:ascii="Times New Roman" w:hAnsi="Times New Roman" w:cs="Times New Roman"/>
        </w:rPr>
        <w:t>____________________________________________________________________</w:t>
      </w:r>
      <w:r w:rsidR="00C90BAE" w:rsidRPr="00C90BAE">
        <w:rPr>
          <w:rFonts w:ascii="Times New Roman" w:hAnsi="Times New Roman" w:cs="Times New Roman"/>
        </w:rPr>
        <w:t>it is!</w:t>
      </w:r>
    </w:p>
    <w:p w:rsidR="00C90BAE" w:rsidRPr="00553F93" w:rsidRDefault="00C90BAE" w:rsidP="00C657D4">
      <w:pPr>
        <w:adjustRightInd w:val="0"/>
        <w:snapToGrid w:val="0"/>
        <w:spacing w:beforeLines="100" w:before="240" w:line="400" w:lineRule="atLeast"/>
        <w:ind w:left="360" w:hangingChars="150" w:hanging="360"/>
        <w:rPr>
          <w:rFonts w:ascii="Times New Roman" w:eastAsia="黑体" w:hAnsi="Times New Roman" w:cs="Times New Roman"/>
          <w:sz w:val="24"/>
          <w:szCs w:val="24"/>
        </w:rPr>
      </w:pPr>
      <w:r w:rsidRPr="00553F93">
        <w:rPr>
          <w:rFonts w:ascii="Times New Roman" w:eastAsia="黑体" w:hAnsi="Times New Roman" w:cs="Times New Roman"/>
          <w:sz w:val="24"/>
          <w:szCs w:val="24"/>
        </w:rPr>
        <w:t>Ⅵ</w:t>
      </w:r>
      <w:r w:rsidR="00553F93" w:rsidRPr="00553F93">
        <w:rPr>
          <w:rFonts w:ascii="Times New Roman" w:eastAsia="黑体" w:hAnsi="Times New Roman" w:cs="Times New Roman"/>
          <w:sz w:val="24"/>
          <w:szCs w:val="24"/>
        </w:rPr>
        <w:t>.</w:t>
      </w:r>
      <w:r w:rsidRPr="00553F93">
        <w:rPr>
          <w:rFonts w:ascii="Times New Roman" w:eastAsia="黑体" w:hAnsi="Times New Roman" w:cs="Times New Roman"/>
          <w:sz w:val="24"/>
          <w:szCs w:val="24"/>
        </w:rPr>
        <w:t>看图写话</w:t>
      </w:r>
      <w:r w:rsidRPr="00553F93">
        <w:rPr>
          <w:rFonts w:ascii="Times New Roman" w:eastAsia="黑体" w:hAnsi="Times New Roman" w:cs="Times New Roman"/>
          <w:sz w:val="24"/>
          <w:szCs w:val="24"/>
        </w:rPr>
        <w:t xml:space="preserve"> </w:t>
      </w:r>
      <w:r w:rsidRPr="00553F93">
        <w:rPr>
          <w:rFonts w:ascii="Times New Roman" w:eastAsia="黑体" w:hAnsi="Times New Roman" w:cs="Times New Roman"/>
          <w:sz w:val="24"/>
          <w:szCs w:val="24"/>
        </w:rPr>
        <w:t>根据每小题所提供的图画情景和提示词，写出一个与图画情景相符的句子。（每小题</w:t>
      </w:r>
      <w:r w:rsidR="00553F93" w:rsidRPr="00553F93">
        <w:rPr>
          <w:rFonts w:ascii="Times New Roman" w:eastAsia="黑体" w:hAnsi="Times New Roman" w:cs="Times New Roman"/>
          <w:sz w:val="24"/>
          <w:szCs w:val="24"/>
        </w:rPr>
        <w:t>2</w:t>
      </w:r>
      <w:r w:rsidRPr="00553F93">
        <w:rPr>
          <w:rFonts w:ascii="Times New Roman" w:eastAsia="黑体" w:hAnsi="Times New Roman" w:cs="Times New Roman"/>
          <w:sz w:val="24"/>
          <w:szCs w:val="24"/>
        </w:rPr>
        <w:t>分，满分</w:t>
      </w:r>
      <w:r w:rsidR="00553F93" w:rsidRPr="00553F93">
        <w:rPr>
          <w:rFonts w:ascii="Times New Roman" w:eastAsia="黑体" w:hAnsi="Times New Roman" w:cs="Times New Roman"/>
          <w:sz w:val="24"/>
          <w:szCs w:val="24"/>
        </w:rPr>
        <w:t>10</w:t>
      </w:r>
      <w:r w:rsidRPr="00553F93">
        <w:rPr>
          <w:rFonts w:ascii="Times New Roman" w:eastAsia="黑体" w:hAnsi="Times New Roman" w:cs="Times New Roman"/>
          <w:sz w:val="24"/>
          <w:szCs w:val="24"/>
        </w:rPr>
        <w:t>分）</w:t>
      </w:r>
    </w:p>
    <w:tbl>
      <w:tblPr>
        <w:tblW w:w="0" w:type="auto"/>
        <w:jc w:val="center"/>
        <w:tblLook w:val="04A0" w:firstRow="1" w:lastRow="0" w:firstColumn="1" w:lastColumn="0" w:noHBand="0" w:noVBand="1"/>
      </w:tblPr>
      <w:tblGrid>
        <w:gridCol w:w="2660"/>
        <w:gridCol w:w="2126"/>
        <w:gridCol w:w="2977"/>
      </w:tblGrid>
      <w:tr w:rsidR="00C90BAE" w:rsidRPr="00C90BAE" w:rsidTr="00C62E92">
        <w:trPr>
          <w:jc w:val="center"/>
        </w:trPr>
        <w:tc>
          <w:tcPr>
            <w:tcW w:w="2660" w:type="dxa"/>
          </w:tcPr>
          <w:p w:rsidR="00C90BAE" w:rsidRPr="00C90BAE" w:rsidRDefault="00C90BAE" w:rsidP="00C90BAE">
            <w:pPr>
              <w:adjustRightInd w:val="0"/>
              <w:spacing w:line="440" w:lineRule="atLeast"/>
              <w:rPr>
                <w:rFonts w:ascii="Times New Roman" w:hAnsi="Times New Roman" w:cs="Times New Roman"/>
              </w:rPr>
            </w:pPr>
            <w:r w:rsidRPr="00C90BAE">
              <w:rPr>
                <w:rFonts w:ascii="Times New Roman" w:hAnsi="Times New Roman" w:cs="Times New Roman"/>
                <w:noProof/>
              </w:rPr>
              <w:drawing>
                <wp:inline distT="0" distB="0" distL="0" distR="0" wp14:anchorId="64B3007D" wp14:editId="4226A9C8">
                  <wp:extent cx="1463040" cy="1135380"/>
                  <wp:effectExtent l="0" t="0" r="381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63040" cy="1135380"/>
                          </a:xfrm>
                          <a:prstGeom prst="rect">
                            <a:avLst/>
                          </a:prstGeom>
                          <a:noFill/>
                          <a:ln>
                            <a:noFill/>
                          </a:ln>
                        </pic:spPr>
                      </pic:pic>
                    </a:graphicData>
                  </a:graphic>
                </wp:inline>
              </w:drawing>
            </w:r>
          </w:p>
        </w:tc>
        <w:tc>
          <w:tcPr>
            <w:tcW w:w="2126" w:type="dxa"/>
          </w:tcPr>
          <w:p w:rsidR="00C90BAE" w:rsidRPr="00C90BAE" w:rsidRDefault="00C90BAE" w:rsidP="00C90BAE">
            <w:pPr>
              <w:adjustRightInd w:val="0"/>
              <w:spacing w:line="440" w:lineRule="atLeast"/>
              <w:rPr>
                <w:rFonts w:ascii="Times New Roman" w:hAnsi="Times New Roman" w:cs="Times New Roman"/>
              </w:rPr>
            </w:pPr>
            <w:r w:rsidRPr="00C90BAE">
              <w:rPr>
                <w:rFonts w:ascii="Times New Roman" w:hAnsi="Times New Roman" w:cs="Times New Roman"/>
                <w:noProof/>
              </w:rPr>
              <w:drawing>
                <wp:inline distT="0" distB="0" distL="0" distR="0" wp14:anchorId="604C267C" wp14:editId="646D522A">
                  <wp:extent cx="1196340" cy="1272540"/>
                  <wp:effectExtent l="0" t="0" r="3810" b="381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96340" cy="1272540"/>
                          </a:xfrm>
                          <a:prstGeom prst="rect">
                            <a:avLst/>
                          </a:prstGeom>
                          <a:noFill/>
                          <a:ln>
                            <a:noFill/>
                          </a:ln>
                        </pic:spPr>
                      </pic:pic>
                    </a:graphicData>
                  </a:graphic>
                </wp:inline>
              </w:drawing>
            </w:r>
          </w:p>
        </w:tc>
        <w:tc>
          <w:tcPr>
            <w:tcW w:w="2977" w:type="dxa"/>
          </w:tcPr>
          <w:p w:rsidR="00C90BAE" w:rsidRPr="00C90BAE" w:rsidRDefault="00C90BAE" w:rsidP="00C90BAE">
            <w:pPr>
              <w:adjustRightInd w:val="0"/>
              <w:spacing w:line="440" w:lineRule="atLeast"/>
              <w:rPr>
                <w:rFonts w:ascii="Times New Roman" w:hAnsi="Times New Roman" w:cs="Times New Roman"/>
              </w:rPr>
            </w:pPr>
            <w:r w:rsidRPr="00C90BAE">
              <w:rPr>
                <w:rFonts w:ascii="Times New Roman" w:hAnsi="Times New Roman" w:cs="Times New Roman"/>
                <w:noProof/>
              </w:rPr>
              <w:drawing>
                <wp:inline distT="0" distB="0" distL="0" distR="0" wp14:anchorId="50F5FD68" wp14:editId="08076B0E">
                  <wp:extent cx="1623060" cy="1310640"/>
                  <wp:effectExtent l="0" t="0" r="0"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23060" cy="1310640"/>
                          </a:xfrm>
                          <a:prstGeom prst="rect">
                            <a:avLst/>
                          </a:prstGeom>
                          <a:noFill/>
                          <a:ln>
                            <a:noFill/>
                          </a:ln>
                        </pic:spPr>
                      </pic:pic>
                    </a:graphicData>
                  </a:graphic>
                </wp:inline>
              </w:drawing>
            </w:r>
          </w:p>
        </w:tc>
      </w:tr>
    </w:tbl>
    <w:p w:rsidR="00553F93" w:rsidRDefault="00553F93" w:rsidP="00553F93">
      <w:pPr>
        <w:adjustRightInd w:val="0"/>
        <w:snapToGrid w:val="0"/>
        <w:spacing w:line="440" w:lineRule="atLeast"/>
        <w:jc w:val="center"/>
        <w:rPr>
          <w:rFonts w:ascii="Times New Roman" w:hAnsi="Times New Roman" w:cs="Times New Roman"/>
        </w:rPr>
      </w:pPr>
      <w:r w:rsidRPr="00C90BAE">
        <w:rPr>
          <w:rFonts w:ascii="Times New Roman" w:hAnsi="Times New Roman" w:cs="Times New Roman"/>
          <w:noProof/>
        </w:rPr>
        <w:drawing>
          <wp:inline distT="0" distB="0" distL="0" distR="0" wp14:anchorId="5A5B6873" wp14:editId="7FC2E541">
            <wp:extent cx="1397000" cy="10502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97000" cy="1050290"/>
                    </a:xfrm>
                    <a:prstGeom prst="rect">
                      <a:avLst/>
                    </a:prstGeom>
                    <a:noFill/>
                    <a:ln>
                      <a:noFill/>
                    </a:ln>
                  </pic:spPr>
                </pic:pic>
              </a:graphicData>
            </a:graphic>
          </wp:inline>
        </w:drawing>
      </w:r>
      <w:r w:rsidRPr="00C90BAE">
        <w:rPr>
          <w:rFonts w:ascii="Times New Roman" w:hAnsi="Times New Roman" w:cs="Times New Roman"/>
          <w:noProof/>
        </w:rPr>
        <mc:AlternateContent>
          <mc:Choice Requires="wpg">
            <w:drawing>
              <wp:inline distT="0" distB="0" distL="0" distR="0" wp14:anchorId="55D15738" wp14:editId="5B0BEED6">
                <wp:extent cx="1260475" cy="988060"/>
                <wp:effectExtent l="0" t="0" r="0" b="2540"/>
                <wp:docPr id="36"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0475" cy="988060"/>
                          <a:chOff x="7318" y="16192"/>
                          <a:chExt cx="1985" cy="1556"/>
                        </a:xfrm>
                      </wpg:grpSpPr>
                      <pic:pic xmlns:pic="http://schemas.openxmlformats.org/drawingml/2006/picture">
                        <pic:nvPicPr>
                          <pic:cNvPr id="37" name="图片 2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7318" y="16192"/>
                            <a:ext cx="1985" cy="11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8" name="图片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7860" y="16682"/>
                            <a:ext cx="1188" cy="1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6EB5C7A2" id="组合 36" o:spid="_x0000_s1026" style="width:99.25pt;height:77.8pt;mso-position-horizontal-relative:char;mso-position-vertical-relative:line" coordorigin="7318,16192" coordsize="1985,15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">
                <v:shape id="图片 21" o:spid="_x0000_s1027" type="#_x0000_t75" style="position:absolute;left:7318;top:16192;width:1985;height:11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9zZnHFAAAA2wAAAA8AAABkcnMvZG93bnJldi54bWxEj0FrwkAUhO8F/8PyhF5K3Vip1egqIgQq&#10;FSS24vWZfSbB7NuQ3Sbpv+8WCh6HmfmGWa57U4mWGldaVjAeRSCIM6tLzhV8fSbPMxDOI2usLJOC&#10;H3KwXg0elhhr23FK7dHnIkDYxaig8L6OpXRZQQbdyNbEwbvaxqAPssmlbrALcFPJlyiaSoMlh4UC&#10;a9oWlN2O30ZBOjuZPc/PY+yS+nV3mD59XDak1OOw3yxAeOr9PfzfftcKJm/w9yX8AL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Pc2ZxxQAAANsAAAAPAAAAAAAAAAAAAAAA&#10;AJ8CAABkcnMvZG93bnJldi54bWxQSwUGAAAAAAQABAD3AAAAkQMAAAAA&#10;">
                  <v:imagedata r:id="rId50" o:title=""/>
                </v:shape>
                <v:shape id="图片 22" o:spid="_x0000_s1028" type="#_x0000_t75" style="position:absolute;left:7860;top:16682;width:1188;height:10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78XBAAAA2wAAAA8AAABkcnMvZG93bnJldi54bWxET1trwjAUfh/4H8IRfJupk03pjCIyoU+y&#10;eoE9Hpqzpqw5KUm01V+/PAz2+PHdV5vBtuJGPjSOFcymGQjiyumGawXn0/55CSJEZI2tY1JwpwCb&#10;9ehphbl2PZd0O8ZapBAOOSowMXa5lKEyZDFMXUecuG/nLcYEfS21xz6F21a+ZNmbtNhwajDY0c5Q&#10;9XO8WgWX1/7Tby/lcv8oFt3hw5RfBQ5KTcbD9h1EpCH+i//chVYwT2PTl/QD5Po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778XBAAAA2wAAAA8AAAAAAAAAAAAAAAAAnwIA&#10;AGRycy9kb3ducmV2LnhtbFBLBQYAAAAABAAEAPcAAACNAwAAAAA=&#10;">
                  <v:imagedata r:id="rId51" o:title=""/>
                </v:shape>
                <w10:anchorlock/>
              </v:group>
            </w:pict>
          </mc:Fallback>
        </mc:AlternateContent>
      </w:r>
    </w:p>
    <w:p w:rsidR="00C90BAE" w:rsidRDefault="00553F93" w:rsidP="00C90BAE">
      <w:pPr>
        <w:adjustRightInd w:val="0"/>
        <w:snapToGrid w:val="0"/>
        <w:spacing w:line="440" w:lineRule="atLeast"/>
        <w:rPr>
          <w:rFonts w:ascii="Times New Roman" w:hAnsi="Times New Roman" w:cs="Times New Roman"/>
        </w:rPr>
      </w:pPr>
      <w:r>
        <w:rPr>
          <w:rFonts w:ascii="Times New Roman" w:hAnsi="Times New Roman" w:cs="Times New Roman"/>
        </w:rPr>
        <w:t>7</w:t>
      </w:r>
      <w:r w:rsidR="00C657D4">
        <w:rPr>
          <w:rFonts w:ascii="Times New Roman" w:hAnsi="Times New Roman" w:cs="Times New Roman"/>
        </w:rPr>
        <w:t>6</w:t>
      </w:r>
      <w:r>
        <w:rPr>
          <w:rFonts w:ascii="Times New Roman" w:hAnsi="Times New Roman" w:cs="Times New Roman"/>
        </w:rPr>
        <w:t xml:space="preserve">. </w:t>
      </w:r>
      <w:r w:rsidR="00C90BAE" w:rsidRPr="00C90BAE">
        <w:rPr>
          <w:rFonts w:ascii="Times New Roman" w:hAnsi="Times New Roman" w:cs="Times New Roman"/>
        </w:rPr>
        <w:t>now</w:t>
      </w:r>
    </w:p>
    <w:p w:rsidR="00C657D4" w:rsidRPr="00C90BAE" w:rsidRDefault="00C657D4" w:rsidP="00C657D4">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______________________________________________________________________.</w:t>
      </w:r>
    </w:p>
    <w:p w:rsidR="00C90BAE" w:rsidRDefault="00C657D4"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77. </w:t>
      </w:r>
      <w:r w:rsidR="00C90BAE" w:rsidRPr="00C90BAE">
        <w:rPr>
          <w:rFonts w:ascii="Times New Roman" w:hAnsi="Times New Roman" w:cs="Times New Roman"/>
        </w:rPr>
        <w:t>used to</w:t>
      </w:r>
    </w:p>
    <w:p w:rsidR="00C657D4" w:rsidRPr="00C90BAE" w:rsidRDefault="00C657D4" w:rsidP="00C657D4">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______________________________________________________________________.</w:t>
      </w:r>
    </w:p>
    <w:p w:rsidR="00C90BAE" w:rsidRDefault="00C657D4"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78. </w:t>
      </w:r>
      <w:r w:rsidR="00C90BAE" w:rsidRPr="00C90BAE">
        <w:rPr>
          <w:rFonts w:ascii="Times New Roman" w:hAnsi="Times New Roman" w:cs="Times New Roman"/>
        </w:rPr>
        <w:t>like, new</w:t>
      </w:r>
    </w:p>
    <w:p w:rsidR="00C657D4" w:rsidRPr="00C90BAE" w:rsidRDefault="00C657D4" w:rsidP="00C657D4">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______________________________________________________________________.</w:t>
      </w:r>
    </w:p>
    <w:p w:rsidR="00C90BAE" w:rsidRDefault="00C657D4"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79. </w:t>
      </w:r>
      <w:r w:rsidR="00C90BAE" w:rsidRPr="00C90BAE">
        <w:rPr>
          <w:rFonts w:ascii="Times New Roman" w:hAnsi="Times New Roman" w:cs="Times New Roman"/>
        </w:rPr>
        <w:t>wonderful</w:t>
      </w:r>
      <w:r>
        <w:rPr>
          <w:rFonts w:ascii="Times New Roman" w:hAnsi="Times New Roman" w:cs="Times New Roman" w:hint="eastAsia"/>
        </w:rPr>
        <w:t xml:space="preserve">, </w:t>
      </w:r>
      <w:r w:rsidR="00C90BAE" w:rsidRPr="00C90BAE">
        <w:rPr>
          <w:rFonts w:ascii="Times New Roman" w:hAnsi="Times New Roman" w:cs="Times New Roman"/>
        </w:rPr>
        <w:t>travel</w:t>
      </w:r>
    </w:p>
    <w:p w:rsidR="00C657D4" w:rsidRPr="00C90BAE" w:rsidRDefault="00C657D4" w:rsidP="00C657D4">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______________________________________________________________________.</w:t>
      </w:r>
    </w:p>
    <w:p w:rsidR="00C90BAE" w:rsidRPr="00C90BAE" w:rsidRDefault="00C657D4" w:rsidP="00C90BAE">
      <w:pPr>
        <w:adjustRightInd w:val="0"/>
        <w:snapToGrid w:val="0"/>
        <w:spacing w:line="440" w:lineRule="atLeast"/>
        <w:rPr>
          <w:rFonts w:ascii="Times New Roman" w:hAnsi="Times New Roman" w:cs="Times New Roman"/>
        </w:rPr>
      </w:pPr>
      <w:r>
        <w:rPr>
          <w:rFonts w:ascii="Times New Roman" w:hAnsi="Times New Roman" w:cs="Times New Roman"/>
        </w:rPr>
        <w:t xml:space="preserve">80. </w:t>
      </w:r>
      <w:r w:rsidR="00C90BAE" w:rsidRPr="00C90BAE">
        <w:rPr>
          <w:rFonts w:ascii="Times New Roman" w:hAnsi="Times New Roman" w:cs="Times New Roman"/>
        </w:rPr>
        <w:t>so</w:t>
      </w:r>
      <w:r>
        <w:rPr>
          <w:rFonts w:ascii="Times New Roman" w:hAnsi="Times New Roman" w:cs="Times New Roman" w:hint="eastAsia"/>
        </w:rPr>
        <w:t>…</w:t>
      </w:r>
      <w:r w:rsidR="00C90BAE" w:rsidRPr="00C90BAE">
        <w:rPr>
          <w:rFonts w:ascii="Times New Roman" w:hAnsi="Times New Roman" w:cs="Times New Roman"/>
        </w:rPr>
        <w:t xml:space="preserve"> that</w:t>
      </w:r>
    </w:p>
    <w:p w:rsidR="00C90BAE" w:rsidRPr="00C90BAE" w:rsidRDefault="00C657D4" w:rsidP="00C657D4">
      <w:pPr>
        <w:adjustRightInd w:val="0"/>
        <w:snapToGrid w:val="0"/>
        <w:spacing w:line="440" w:lineRule="atLeast"/>
        <w:ind w:leftChars="150" w:left="315"/>
        <w:rPr>
          <w:rFonts w:ascii="Times New Roman" w:hAnsi="Times New Roman" w:cs="Times New Roman"/>
        </w:rPr>
      </w:pPr>
      <w:r>
        <w:rPr>
          <w:rFonts w:ascii="Times New Roman" w:hAnsi="Times New Roman" w:cs="Times New Roman"/>
        </w:rPr>
        <w:t>______________________________________________________________________.</w:t>
      </w:r>
    </w:p>
    <w:p w:rsidR="00C90BAE" w:rsidRPr="00C657D4" w:rsidRDefault="00C90BAE" w:rsidP="00C657D4">
      <w:pPr>
        <w:adjustRightInd w:val="0"/>
        <w:snapToGrid w:val="0"/>
        <w:spacing w:beforeLines="100" w:before="240" w:line="440" w:lineRule="atLeast"/>
        <w:ind w:left="360" w:hangingChars="150" w:hanging="360"/>
        <w:rPr>
          <w:rFonts w:ascii="Times New Roman" w:eastAsia="黑体" w:hAnsi="Times New Roman" w:cs="Times New Roman"/>
          <w:sz w:val="24"/>
          <w:szCs w:val="24"/>
        </w:rPr>
      </w:pPr>
      <w:r w:rsidRPr="00C657D4">
        <w:rPr>
          <w:rFonts w:ascii="Times New Roman" w:eastAsia="黑体" w:hAnsi="Times New Roman" w:cs="Times New Roman"/>
          <w:sz w:val="24"/>
          <w:szCs w:val="24"/>
        </w:rPr>
        <w:t>Ⅶ</w:t>
      </w:r>
      <w:r w:rsidR="00C657D4">
        <w:rPr>
          <w:rFonts w:ascii="Times New Roman" w:eastAsia="黑体" w:hAnsi="Times New Roman" w:cs="Times New Roman"/>
          <w:sz w:val="24"/>
          <w:szCs w:val="24"/>
        </w:rPr>
        <w:t>.</w:t>
      </w:r>
      <w:r w:rsidRPr="00C657D4">
        <w:rPr>
          <w:rFonts w:ascii="Times New Roman" w:eastAsia="黑体" w:hAnsi="Times New Roman" w:cs="Times New Roman"/>
          <w:sz w:val="24"/>
          <w:szCs w:val="24"/>
        </w:rPr>
        <w:t>短文填词</w:t>
      </w:r>
      <w:r w:rsidRPr="00C657D4">
        <w:rPr>
          <w:rFonts w:ascii="Times New Roman" w:eastAsia="黑体" w:hAnsi="Times New Roman" w:cs="Times New Roman"/>
          <w:sz w:val="24"/>
          <w:szCs w:val="24"/>
        </w:rPr>
        <w:t xml:space="preserve"> </w:t>
      </w:r>
      <w:r w:rsidRPr="00C657D4">
        <w:rPr>
          <w:rFonts w:ascii="Times New Roman" w:eastAsia="黑体" w:hAnsi="Times New Roman" w:cs="Times New Roman"/>
          <w:sz w:val="24"/>
          <w:szCs w:val="24"/>
        </w:rPr>
        <w:t>阅读下面短文，根据语境、音标或所给的单词提示，在每个空格内填入一个适当的单词，要求所填的单词意义准确、形式正确，使短文意思完整、行文连贯。（每小题</w:t>
      </w:r>
      <w:r w:rsidR="00C657D4" w:rsidRPr="00C657D4">
        <w:rPr>
          <w:rFonts w:ascii="Times New Roman" w:eastAsia="黑体" w:hAnsi="Times New Roman" w:cs="Times New Roman"/>
          <w:sz w:val="24"/>
          <w:szCs w:val="24"/>
        </w:rPr>
        <w:t>1</w:t>
      </w:r>
      <w:r w:rsidRPr="00C657D4">
        <w:rPr>
          <w:rFonts w:ascii="Times New Roman" w:eastAsia="黑体" w:hAnsi="Times New Roman" w:cs="Times New Roman"/>
          <w:sz w:val="24"/>
          <w:szCs w:val="24"/>
        </w:rPr>
        <w:t>分，满分</w:t>
      </w:r>
      <w:r w:rsidR="00C657D4" w:rsidRPr="00C657D4">
        <w:rPr>
          <w:rFonts w:ascii="Times New Roman" w:eastAsia="黑体" w:hAnsi="Times New Roman" w:cs="Times New Roman"/>
          <w:sz w:val="24"/>
          <w:szCs w:val="24"/>
        </w:rPr>
        <w:t>10</w:t>
      </w:r>
      <w:r w:rsidRPr="00C657D4">
        <w:rPr>
          <w:rFonts w:ascii="Times New Roman" w:eastAsia="黑体" w:hAnsi="Times New Roman" w:cs="Times New Roman"/>
          <w:sz w:val="24"/>
          <w:szCs w:val="24"/>
        </w:rPr>
        <w:t>分）</w:t>
      </w:r>
    </w:p>
    <w:p w:rsidR="00C90BAE" w:rsidRPr="00C90BAE" w:rsidRDefault="00C90BAE" w:rsidP="00C657D4">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Before paper was invented, people wrote or drew on material</w:t>
      </w:r>
      <w:r w:rsidR="00C657D4">
        <w:rPr>
          <w:rFonts w:ascii="Times New Roman" w:hAnsi="Times New Roman" w:cs="Times New Roman"/>
        </w:rPr>
        <w:t xml:space="preserve">s such as bamboo, </w:t>
      </w:r>
      <w:r w:rsidR="00C657D4" w:rsidRPr="00C657D4">
        <w:rPr>
          <w:rFonts w:ascii="Times New Roman" w:hAnsi="Times New Roman" w:cs="Times New Roman"/>
          <w:u w:val="single"/>
        </w:rPr>
        <w:t xml:space="preserve">  </w:t>
      </w:r>
      <w:r w:rsidRPr="00C657D4">
        <w:rPr>
          <w:rFonts w:ascii="Times New Roman" w:hAnsi="Times New Roman" w:cs="Times New Roman"/>
          <w:u w:val="single"/>
        </w:rPr>
        <w:t>81</w:t>
      </w:r>
      <w:r w:rsidR="00C657D4" w:rsidRPr="00C657D4">
        <w:rPr>
          <w:rFonts w:ascii="Times New Roman" w:hAnsi="Times New Roman" w:cs="Times New Roman"/>
          <w:u w:val="single"/>
        </w:rPr>
        <w:t xml:space="preserve">  </w:t>
      </w:r>
      <w:r w:rsidRPr="00C90BAE">
        <w:rPr>
          <w:rFonts w:ascii="Times New Roman" w:hAnsi="Times New Roman" w:cs="Times New Roman"/>
        </w:rPr>
        <w:t xml:space="preserve"> [sɪlk], animal hide, and wooden blocks</w:t>
      </w:r>
      <w:r w:rsidRPr="00C90BAE">
        <w:rPr>
          <w:rFonts w:ascii="宋体" w:eastAsia="宋体" w:hAnsi="Times New Roman" w:cs="Times New Roman"/>
        </w:rPr>
        <w:t>.</w:t>
      </w:r>
      <w:r w:rsidRPr="00C90BAE">
        <w:rPr>
          <w:rFonts w:ascii="Times New Roman" w:hAnsi="Times New Roman" w:cs="Times New Roman"/>
        </w:rPr>
        <w:t xml:space="preserve"> Writing materials were </w:t>
      </w:r>
      <w:r w:rsidR="00C657D4" w:rsidRPr="00C657D4">
        <w:rPr>
          <w:rFonts w:ascii="Times New Roman" w:hAnsi="Times New Roman" w:cs="Times New Roman"/>
          <w:u w:val="single"/>
        </w:rPr>
        <w:t xml:space="preserve">  </w:t>
      </w:r>
      <w:r w:rsidRPr="00C657D4">
        <w:rPr>
          <w:rFonts w:ascii="Times New Roman" w:hAnsi="Times New Roman" w:cs="Times New Roman"/>
          <w:u w:val="single"/>
        </w:rPr>
        <w:t>82</w:t>
      </w:r>
      <w:r w:rsidR="00C657D4" w:rsidRPr="00C657D4">
        <w:rPr>
          <w:rFonts w:ascii="Times New Roman" w:hAnsi="Times New Roman" w:cs="Times New Roman"/>
          <w:u w:val="single"/>
        </w:rPr>
        <w:t xml:space="preserve">  </w:t>
      </w:r>
      <w:r w:rsidR="00C657D4">
        <w:rPr>
          <w:rFonts w:ascii="Times New Roman" w:hAnsi="Times New Roman" w:cs="Times New Roman"/>
        </w:rPr>
        <w:t xml:space="preserve"> </w:t>
      </w:r>
      <w:r w:rsidR="007B1C2E" w:rsidRPr="007B1C2E">
        <w:rPr>
          <w:rFonts w:ascii="宋体" w:eastAsia="宋体" w:hAnsi="Times New Roman" w:cs="Times New Roman"/>
        </w:rPr>
        <w:t>(</w:t>
      </w:r>
      <w:r w:rsidRPr="00C90BAE">
        <w:rPr>
          <w:rFonts w:ascii="Times New Roman" w:hAnsi="Times New Roman" w:cs="Times New Roman"/>
        </w:rPr>
        <w:t>real</w:t>
      </w:r>
      <w:r w:rsidR="007B1C2E" w:rsidRPr="007B1C2E">
        <w:rPr>
          <w:rFonts w:ascii="宋体" w:eastAsia="宋体" w:hAnsi="Times New Roman" w:cs="Times New Roman"/>
        </w:rPr>
        <w:t>)</w:t>
      </w:r>
      <w:r w:rsidRPr="00C90BAE">
        <w:rPr>
          <w:rFonts w:ascii="Times New Roman" w:hAnsi="Times New Roman" w:cs="Times New Roman"/>
        </w:rPr>
        <w:t xml:space="preserve"> expensive and few people learned to read</w:t>
      </w:r>
      <w:r w:rsidRPr="00C90BAE">
        <w:rPr>
          <w:rFonts w:ascii="宋体" w:eastAsia="宋体" w:hAnsi="Times New Roman" w:cs="Times New Roman"/>
        </w:rPr>
        <w:t>.</w:t>
      </w:r>
      <w:r w:rsidRPr="00C90BAE">
        <w:rPr>
          <w:rFonts w:ascii="Times New Roman" w:hAnsi="Times New Roman" w:cs="Times New Roman"/>
        </w:rPr>
        <w:t xml:space="preserve"> Therefore, few people wrote</w:t>
      </w:r>
      <w:r w:rsidRPr="00C90BAE">
        <w:rPr>
          <w:rFonts w:ascii="宋体" w:eastAsia="宋体" w:hAnsi="Times New Roman" w:cs="Times New Roman"/>
        </w:rPr>
        <w:t>.</w:t>
      </w:r>
      <w:r w:rsidR="00C657D4">
        <w:rPr>
          <w:rFonts w:ascii="Times New Roman" w:hAnsi="Times New Roman" w:cs="Times New Roman"/>
        </w:rPr>
        <w:t xml:space="preserve"> This all changed, thanks </w:t>
      </w:r>
      <w:r w:rsidR="00C657D4" w:rsidRPr="00C657D4">
        <w:rPr>
          <w:rFonts w:ascii="Times New Roman" w:hAnsi="Times New Roman" w:cs="Times New Roman"/>
          <w:u w:val="single"/>
        </w:rPr>
        <w:t xml:space="preserve">  </w:t>
      </w:r>
      <w:r w:rsidRPr="00C657D4">
        <w:rPr>
          <w:rFonts w:ascii="Times New Roman" w:hAnsi="Times New Roman" w:cs="Times New Roman"/>
          <w:u w:val="single"/>
        </w:rPr>
        <w:t>83</w:t>
      </w:r>
      <w:r w:rsidR="00C657D4" w:rsidRPr="00C657D4">
        <w:rPr>
          <w:rFonts w:ascii="Times New Roman" w:hAnsi="Times New Roman" w:cs="Times New Roman"/>
          <w:u w:val="single"/>
        </w:rPr>
        <w:t xml:space="preserve">  </w:t>
      </w:r>
      <w:r w:rsidR="00C657D4">
        <w:rPr>
          <w:rFonts w:ascii="Times New Roman" w:hAnsi="Times New Roman" w:cs="Times New Roman"/>
        </w:rPr>
        <w:t xml:space="preserve"> </w:t>
      </w:r>
      <w:r w:rsidR="00EF654B">
        <w:rPr>
          <w:rFonts w:ascii="Times New Roman" w:hAnsi="Times New Roman" w:cs="Times New Roman"/>
        </w:rPr>
        <w:t>a</w:t>
      </w:r>
      <w:r w:rsidRPr="00C90BAE">
        <w:rPr>
          <w:rFonts w:ascii="Times New Roman" w:hAnsi="Times New Roman" w:cs="Times New Roman"/>
        </w:rPr>
        <w:t xml:space="preserve"> man named Cai Lun</w:t>
      </w:r>
      <w:r w:rsidRPr="00C90BAE">
        <w:rPr>
          <w:rFonts w:ascii="宋体" w:eastAsia="宋体" w:hAnsi="Times New Roman" w:cs="Times New Roman"/>
        </w:rPr>
        <w:t>.</w:t>
      </w:r>
    </w:p>
    <w:p w:rsidR="00C90BAE" w:rsidRPr="00C90BAE" w:rsidRDefault="00C90BAE" w:rsidP="00C657D4">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 xml:space="preserve">Paper had already existed </w:t>
      </w:r>
      <w:r w:rsidR="007B1C2E" w:rsidRPr="007B1C2E">
        <w:rPr>
          <w:rFonts w:ascii="宋体" w:eastAsia="宋体" w:hAnsi="Times New Roman" w:cs="Times New Roman"/>
        </w:rPr>
        <w:t>(</w:t>
      </w:r>
      <w:r w:rsidRPr="00C90BAE">
        <w:rPr>
          <w:rFonts w:ascii="Times New Roman" w:hAnsi="Times New Roman" w:cs="Times New Roman"/>
        </w:rPr>
        <w:t>存在</w:t>
      </w:r>
      <w:r w:rsidR="007B1C2E" w:rsidRPr="007B1C2E">
        <w:rPr>
          <w:rFonts w:ascii="宋体" w:eastAsia="宋体" w:hAnsi="Times New Roman" w:cs="Times New Roman"/>
        </w:rPr>
        <w:t>)</w:t>
      </w:r>
      <w:r w:rsidRPr="00C90BAE">
        <w:rPr>
          <w:rFonts w:ascii="Times New Roman" w:hAnsi="Times New Roman" w:cs="Times New Roman"/>
        </w:rPr>
        <w:t xml:space="preserve"> in China , but the process for </w:t>
      </w:r>
      <w:r w:rsidR="00C657D4" w:rsidRPr="00C657D4">
        <w:rPr>
          <w:rFonts w:ascii="Times New Roman" w:hAnsi="Times New Roman" w:cs="Times New Roman"/>
          <w:u w:val="single"/>
        </w:rPr>
        <w:t xml:space="preserve">  </w:t>
      </w:r>
      <w:r w:rsidRPr="00C657D4">
        <w:rPr>
          <w:rFonts w:ascii="Times New Roman" w:hAnsi="Times New Roman" w:cs="Times New Roman"/>
          <w:u w:val="single"/>
        </w:rPr>
        <w:t>84</w:t>
      </w:r>
      <w:r w:rsidR="00C657D4" w:rsidRPr="00C657D4">
        <w:rPr>
          <w:rFonts w:ascii="Times New Roman" w:hAnsi="Times New Roman" w:cs="Times New Roman"/>
          <w:u w:val="single"/>
        </w:rPr>
        <w:t xml:space="preserve">  </w:t>
      </w:r>
      <w:r w:rsidR="00C657D4">
        <w:rPr>
          <w:rFonts w:ascii="Times New Roman" w:hAnsi="Times New Roman" w:cs="Times New Roman"/>
        </w:rPr>
        <w:t xml:space="preserve"> </w:t>
      </w:r>
      <w:r w:rsidR="007B1C2E" w:rsidRPr="007B1C2E">
        <w:rPr>
          <w:rFonts w:ascii="宋体" w:eastAsia="宋体" w:hAnsi="Times New Roman" w:cs="Times New Roman"/>
        </w:rPr>
        <w:t>(</w:t>
      </w:r>
      <w:r w:rsidRPr="00C90BAE">
        <w:rPr>
          <w:rFonts w:ascii="Times New Roman" w:hAnsi="Times New Roman" w:cs="Times New Roman"/>
        </w:rPr>
        <w:t>produce</w:t>
      </w:r>
      <w:r w:rsidR="007B1C2E" w:rsidRPr="007B1C2E">
        <w:rPr>
          <w:rFonts w:ascii="宋体" w:eastAsia="宋体" w:hAnsi="Times New Roman" w:cs="Times New Roman"/>
        </w:rPr>
        <w:t>)</w:t>
      </w:r>
      <w:r w:rsidR="00C657D4">
        <w:rPr>
          <w:rFonts w:ascii="Times New Roman" w:hAnsi="Times New Roman" w:cs="Times New Roman"/>
        </w:rPr>
        <w:t xml:space="preserve"> it was</w:t>
      </w:r>
      <w:r w:rsidR="00C657D4">
        <w:rPr>
          <w:rFonts w:ascii="Times New Roman" w:hAnsi="Times New Roman" w:cs="Times New Roman" w:hint="eastAsia"/>
        </w:rPr>
        <w:t xml:space="preserve"> </w:t>
      </w:r>
      <w:r w:rsidRPr="00C90BAE">
        <w:rPr>
          <w:rFonts w:ascii="Times New Roman" w:hAnsi="Times New Roman" w:cs="Times New Roman"/>
        </w:rPr>
        <w:t>difficult and the paper was of low quality</w:t>
      </w:r>
      <w:r w:rsidRPr="00C90BAE">
        <w:rPr>
          <w:rFonts w:ascii="宋体" w:eastAsia="宋体" w:hAnsi="Times New Roman" w:cs="Times New Roman"/>
        </w:rPr>
        <w:t>.</w:t>
      </w:r>
      <w:r w:rsidRPr="00C90BAE">
        <w:rPr>
          <w:rFonts w:ascii="Times New Roman" w:hAnsi="Times New Roman" w:cs="Times New Roman"/>
        </w:rPr>
        <w:t xml:space="preserve"> Cai Lun began experimenting </w:t>
      </w:r>
      <w:r w:rsidR="007B1C2E" w:rsidRPr="007B1C2E">
        <w:rPr>
          <w:rFonts w:ascii="宋体" w:eastAsia="宋体" w:hAnsi="Times New Roman" w:cs="Times New Roman"/>
        </w:rPr>
        <w:t>(</w:t>
      </w:r>
      <w:r w:rsidRPr="00C90BAE">
        <w:rPr>
          <w:rFonts w:ascii="Times New Roman" w:hAnsi="Times New Roman" w:cs="Times New Roman"/>
        </w:rPr>
        <w:t>试验</w:t>
      </w:r>
      <w:r w:rsidR="007B1C2E" w:rsidRPr="007B1C2E">
        <w:rPr>
          <w:rFonts w:ascii="宋体" w:eastAsia="宋体" w:hAnsi="Times New Roman" w:cs="Times New Roman"/>
        </w:rPr>
        <w:t>)</w:t>
      </w:r>
      <w:r w:rsidRPr="00C90BAE">
        <w:rPr>
          <w:rFonts w:ascii="Times New Roman" w:hAnsi="Times New Roman" w:cs="Times New Roman"/>
        </w:rPr>
        <w:t xml:space="preserve"> with many different materials and different </w:t>
      </w:r>
      <w:r w:rsidR="00C657D4" w:rsidRPr="00C657D4">
        <w:rPr>
          <w:rFonts w:ascii="Times New Roman" w:hAnsi="Times New Roman" w:cs="Times New Roman"/>
          <w:u w:val="single"/>
        </w:rPr>
        <w:t xml:space="preserve">  </w:t>
      </w:r>
      <w:r w:rsidRPr="00C657D4">
        <w:rPr>
          <w:rFonts w:ascii="Times New Roman" w:hAnsi="Times New Roman" w:cs="Times New Roman"/>
          <w:u w:val="single"/>
        </w:rPr>
        <w:t>85</w:t>
      </w:r>
      <w:r w:rsidR="00C657D4" w:rsidRPr="00C657D4">
        <w:rPr>
          <w:rFonts w:ascii="Times New Roman" w:hAnsi="Times New Roman" w:cs="Times New Roman"/>
          <w:u w:val="single"/>
        </w:rPr>
        <w:t xml:space="preserve">  </w:t>
      </w:r>
      <w:r w:rsidR="00C657D4">
        <w:rPr>
          <w:rFonts w:ascii="Times New Roman" w:hAnsi="Times New Roman" w:cs="Times New Roman"/>
        </w:rPr>
        <w:t xml:space="preserve"> </w:t>
      </w:r>
      <w:r w:rsidR="007B1C2E" w:rsidRPr="007B1C2E">
        <w:rPr>
          <w:rFonts w:ascii="宋体" w:eastAsia="宋体" w:hAnsi="Times New Roman" w:cs="Times New Roman"/>
        </w:rPr>
        <w:t>(</w:t>
      </w:r>
      <w:r w:rsidRPr="00C90BAE">
        <w:rPr>
          <w:rFonts w:ascii="Times New Roman" w:hAnsi="Times New Roman" w:cs="Times New Roman"/>
        </w:rPr>
        <w:t>method</w:t>
      </w:r>
      <w:r w:rsidR="007B1C2E" w:rsidRPr="007B1C2E">
        <w:rPr>
          <w:rFonts w:ascii="宋体" w:eastAsia="宋体" w:hAnsi="Times New Roman" w:cs="Times New Roman"/>
        </w:rPr>
        <w:t>)</w:t>
      </w:r>
      <w:r w:rsidRPr="00C90BAE">
        <w:rPr>
          <w:rFonts w:ascii="Times New Roman" w:hAnsi="Times New Roman" w:cs="Times New Roman"/>
        </w:rPr>
        <w:t xml:space="preserve"> to turn those materials into paper</w:t>
      </w:r>
      <w:r w:rsidRPr="00C90BAE">
        <w:rPr>
          <w:rFonts w:ascii="宋体" w:eastAsia="宋体" w:hAnsi="Times New Roman" w:cs="Times New Roman"/>
        </w:rPr>
        <w:t>.</w:t>
      </w:r>
      <w:r w:rsidRPr="00C90BAE">
        <w:rPr>
          <w:rFonts w:ascii="Times New Roman" w:hAnsi="Times New Roman" w:cs="Times New Roman"/>
        </w:rPr>
        <w:t xml:space="preserve"> In the year 105, he made it from tree bark, bamboo, cloth rags, and fishing nets</w:t>
      </w:r>
      <w:r w:rsidRPr="00C90BAE">
        <w:rPr>
          <w:rFonts w:ascii="宋体" w:eastAsia="宋体" w:hAnsi="Times New Roman" w:cs="Times New Roman"/>
        </w:rPr>
        <w:t>.</w:t>
      </w:r>
      <w:r w:rsidRPr="00C90BAE">
        <w:rPr>
          <w:rFonts w:ascii="Times New Roman" w:hAnsi="Times New Roman" w:cs="Times New Roman"/>
        </w:rPr>
        <w:t xml:space="preserve"> His paper was </w:t>
      </w:r>
      <w:r w:rsidRPr="00C657D4">
        <w:rPr>
          <w:rFonts w:ascii="Times New Roman" w:hAnsi="Times New Roman" w:cs="Times New Roman"/>
          <w:u w:val="single"/>
        </w:rPr>
        <w:tab/>
      </w:r>
      <w:r w:rsidR="00C657D4" w:rsidRPr="00C657D4">
        <w:rPr>
          <w:rFonts w:ascii="Times New Roman" w:hAnsi="Times New Roman" w:cs="Times New Roman"/>
          <w:u w:val="single"/>
        </w:rPr>
        <w:t xml:space="preserve">  </w:t>
      </w:r>
      <w:r w:rsidRPr="00C657D4">
        <w:rPr>
          <w:rFonts w:ascii="Times New Roman" w:hAnsi="Times New Roman" w:cs="Times New Roman"/>
          <w:u w:val="single"/>
        </w:rPr>
        <w:t>86</w:t>
      </w:r>
      <w:r w:rsidR="00C657D4" w:rsidRPr="00C657D4">
        <w:rPr>
          <w:rFonts w:ascii="Times New Roman" w:hAnsi="Times New Roman" w:cs="Times New Roman"/>
          <w:u w:val="single"/>
        </w:rPr>
        <w:t xml:space="preserve">  </w:t>
      </w:r>
      <w:r w:rsidR="00C657D4">
        <w:rPr>
          <w:rFonts w:ascii="Times New Roman" w:hAnsi="Times New Roman" w:cs="Times New Roman"/>
        </w:rPr>
        <w:t xml:space="preserve"> </w:t>
      </w:r>
      <w:r w:rsidR="007B1C2E" w:rsidRPr="007B1C2E">
        <w:rPr>
          <w:rFonts w:ascii="宋体" w:eastAsia="宋体" w:hAnsi="Times New Roman" w:cs="Times New Roman"/>
        </w:rPr>
        <w:t>(</w:t>
      </w:r>
      <w:r w:rsidRPr="00C90BAE">
        <w:rPr>
          <w:rFonts w:ascii="Times New Roman" w:hAnsi="Times New Roman" w:cs="Times New Roman"/>
        </w:rPr>
        <w:t>strong</w:t>
      </w:r>
      <w:r w:rsidR="007B1C2E" w:rsidRPr="007B1C2E">
        <w:rPr>
          <w:rFonts w:ascii="宋体" w:eastAsia="宋体" w:hAnsi="Times New Roman" w:cs="Times New Roman"/>
        </w:rPr>
        <w:t>)</w:t>
      </w:r>
      <w:r w:rsidRPr="00C90BAE">
        <w:rPr>
          <w:rFonts w:ascii="Times New Roman" w:hAnsi="Times New Roman" w:cs="Times New Roman"/>
        </w:rPr>
        <w:t xml:space="preserve"> and cheaper than any paper that had been made before</w:t>
      </w:r>
      <w:r w:rsidRPr="00C90BAE">
        <w:rPr>
          <w:rFonts w:ascii="宋体" w:eastAsia="宋体" w:hAnsi="Times New Roman" w:cs="Times New Roman"/>
        </w:rPr>
        <w:t>.</w:t>
      </w:r>
    </w:p>
    <w:p w:rsidR="00C90BAE" w:rsidRPr="00C90BAE" w:rsidRDefault="00C90BAE" w:rsidP="00C657D4">
      <w:pPr>
        <w:adjustRightInd w:val="0"/>
        <w:snapToGrid w:val="0"/>
        <w:spacing w:line="440" w:lineRule="atLeast"/>
        <w:ind w:firstLineChars="200" w:firstLine="420"/>
        <w:rPr>
          <w:rFonts w:ascii="Times New Roman" w:hAnsi="Times New Roman" w:cs="Times New Roman"/>
        </w:rPr>
      </w:pPr>
      <w:r w:rsidRPr="00C90BAE">
        <w:rPr>
          <w:rFonts w:ascii="Times New Roman" w:hAnsi="Times New Roman" w:cs="Times New Roman"/>
        </w:rPr>
        <w:t xml:space="preserve">With Cai Lun's papermaking method, Chinese culture </w:t>
      </w:r>
      <w:r w:rsidRPr="00C657D4">
        <w:rPr>
          <w:rFonts w:ascii="Times New Roman" w:hAnsi="Times New Roman" w:cs="Times New Roman"/>
          <w:u w:val="single"/>
        </w:rPr>
        <w:tab/>
      </w:r>
      <w:r w:rsidR="00C657D4" w:rsidRPr="00C657D4">
        <w:rPr>
          <w:rFonts w:ascii="Times New Roman" w:hAnsi="Times New Roman" w:cs="Times New Roman"/>
          <w:u w:val="single"/>
        </w:rPr>
        <w:t xml:space="preserve">  </w:t>
      </w:r>
      <w:r w:rsidRPr="00C657D4">
        <w:rPr>
          <w:rFonts w:ascii="Times New Roman" w:hAnsi="Times New Roman" w:cs="Times New Roman"/>
          <w:u w:val="single"/>
        </w:rPr>
        <w:t>87</w:t>
      </w:r>
      <w:r w:rsidR="00C657D4" w:rsidRPr="00C657D4">
        <w:rPr>
          <w:rFonts w:ascii="Times New Roman" w:hAnsi="Times New Roman" w:cs="Times New Roman"/>
          <w:u w:val="single"/>
        </w:rPr>
        <w:t xml:space="preserve">  </w:t>
      </w:r>
      <w:r w:rsidR="00C657D4">
        <w:rPr>
          <w:rFonts w:ascii="Times New Roman" w:hAnsi="Times New Roman" w:cs="Times New Roman"/>
        </w:rPr>
        <w:t xml:space="preserve"> </w:t>
      </w:r>
      <w:r w:rsidRPr="00C90BAE">
        <w:rPr>
          <w:rFonts w:ascii="Times New Roman" w:hAnsi="Times New Roman" w:cs="Times New Roman"/>
        </w:rPr>
        <w:t>[ɡruː] more rapidly over the next several centuries</w:t>
      </w:r>
      <w:r w:rsidRPr="00C90BAE">
        <w:rPr>
          <w:rFonts w:ascii="宋体" w:eastAsia="宋体" w:hAnsi="Times New Roman" w:cs="Times New Roman"/>
        </w:rPr>
        <w:t>.</w:t>
      </w:r>
      <w:r w:rsidRPr="00C90BAE">
        <w:rPr>
          <w:rFonts w:ascii="Times New Roman" w:hAnsi="Times New Roman" w:cs="Times New Roman"/>
        </w:rPr>
        <w:t xml:space="preserve"> That's because ideas were much easier to share </w:t>
      </w:r>
      <w:r w:rsidR="00C657D4" w:rsidRPr="00C657D4">
        <w:rPr>
          <w:rFonts w:ascii="Times New Roman" w:hAnsi="Times New Roman" w:cs="Times New Roman"/>
          <w:u w:val="single"/>
        </w:rPr>
        <w:t xml:space="preserve">  </w:t>
      </w:r>
      <w:r w:rsidRPr="00C657D4">
        <w:rPr>
          <w:rFonts w:ascii="Times New Roman" w:hAnsi="Times New Roman" w:cs="Times New Roman"/>
          <w:u w:val="single"/>
        </w:rPr>
        <w:t>88</w:t>
      </w:r>
      <w:r w:rsidR="00C657D4" w:rsidRPr="00C657D4">
        <w:rPr>
          <w:rFonts w:ascii="Times New Roman" w:hAnsi="Times New Roman" w:cs="Times New Roman"/>
          <w:u w:val="single"/>
        </w:rPr>
        <w:t xml:space="preserve">  </w:t>
      </w:r>
      <w:r w:rsidR="00C657D4">
        <w:rPr>
          <w:rFonts w:ascii="Times New Roman" w:hAnsi="Times New Roman" w:cs="Times New Roman"/>
        </w:rPr>
        <w:t xml:space="preserve"> </w:t>
      </w:r>
      <w:r w:rsidRPr="00C90BAE">
        <w:rPr>
          <w:rFonts w:ascii="Times New Roman" w:hAnsi="Times New Roman" w:cs="Times New Roman"/>
        </w:rPr>
        <w:t>more people learned to read</w:t>
      </w:r>
      <w:r w:rsidRPr="00C90BAE">
        <w:rPr>
          <w:rFonts w:ascii="宋体" w:eastAsia="宋体" w:hAnsi="Times New Roman" w:cs="Times New Roman"/>
        </w:rPr>
        <w:t>.</w:t>
      </w:r>
      <w:r w:rsidRPr="00C90BAE">
        <w:rPr>
          <w:rFonts w:ascii="Times New Roman" w:hAnsi="Times New Roman" w:cs="Times New Roman"/>
        </w:rPr>
        <w:t xml:space="preserve"> The use of paper spread abroad, helping </w:t>
      </w:r>
      <w:r w:rsidR="00C657D4" w:rsidRPr="00C657D4">
        <w:rPr>
          <w:rFonts w:ascii="Times New Roman" w:hAnsi="Times New Roman" w:cs="Times New Roman"/>
          <w:u w:val="single"/>
        </w:rPr>
        <w:t xml:space="preserve">  </w:t>
      </w:r>
      <w:r w:rsidRPr="00C657D4">
        <w:rPr>
          <w:rFonts w:ascii="Times New Roman" w:hAnsi="Times New Roman" w:cs="Times New Roman"/>
          <w:u w:val="single"/>
        </w:rPr>
        <w:t>89</w:t>
      </w:r>
      <w:r w:rsidR="00C657D4" w:rsidRPr="00C657D4">
        <w:rPr>
          <w:rFonts w:ascii="Times New Roman" w:hAnsi="Times New Roman" w:cs="Times New Roman"/>
          <w:u w:val="single"/>
        </w:rPr>
        <w:t xml:space="preserve">  </w:t>
      </w:r>
      <w:r w:rsidR="00C657D4">
        <w:rPr>
          <w:rFonts w:ascii="Times New Roman" w:hAnsi="Times New Roman" w:cs="Times New Roman"/>
        </w:rPr>
        <w:t xml:space="preserve"> </w:t>
      </w:r>
      <w:r w:rsidRPr="00C90BAE">
        <w:rPr>
          <w:rFonts w:ascii="Times New Roman" w:hAnsi="Times New Roman" w:cs="Times New Roman"/>
        </w:rPr>
        <w:t>['ʌðə] cultures record and spread their ideas</w:t>
      </w:r>
      <w:r w:rsidRPr="00C90BAE">
        <w:rPr>
          <w:rFonts w:ascii="宋体" w:eastAsia="宋体" w:hAnsi="Times New Roman" w:cs="Times New Roman"/>
        </w:rPr>
        <w:t>.</w:t>
      </w:r>
      <w:r w:rsidRPr="00C90BAE">
        <w:rPr>
          <w:rFonts w:ascii="Times New Roman" w:hAnsi="Times New Roman" w:cs="Times New Roman"/>
        </w:rPr>
        <w:t xml:space="preserve"> Today, Cai Lun is considered a national hero in China</w:t>
      </w:r>
      <w:r w:rsidRPr="00C90BAE">
        <w:rPr>
          <w:rFonts w:ascii="宋体" w:eastAsia="宋体" w:hAnsi="Times New Roman" w:cs="Times New Roman"/>
        </w:rPr>
        <w:t>.</w:t>
      </w:r>
      <w:r w:rsidRPr="00C90BAE">
        <w:rPr>
          <w:rFonts w:ascii="Times New Roman" w:hAnsi="Times New Roman" w:cs="Times New Roman"/>
        </w:rPr>
        <w:t xml:space="preserve"> But</w:t>
      </w:r>
      <w:r w:rsidR="00C657D4">
        <w:rPr>
          <w:rFonts w:ascii="Times New Roman" w:hAnsi="Times New Roman" w:cs="Times New Roman"/>
        </w:rPr>
        <w:t xml:space="preserve"> </w:t>
      </w:r>
      <w:r w:rsidR="00C657D4" w:rsidRPr="00C657D4">
        <w:rPr>
          <w:rFonts w:ascii="Times New Roman" w:hAnsi="Times New Roman" w:cs="Times New Roman"/>
          <w:u w:val="single"/>
        </w:rPr>
        <w:t xml:space="preserve">  </w:t>
      </w:r>
      <w:r w:rsidRPr="00C657D4">
        <w:rPr>
          <w:rFonts w:ascii="Times New Roman" w:hAnsi="Times New Roman" w:cs="Times New Roman"/>
          <w:u w:val="single"/>
        </w:rPr>
        <w:t>90</w:t>
      </w:r>
      <w:r w:rsidRPr="00C657D4">
        <w:rPr>
          <w:rFonts w:ascii="Times New Roman" w:hAnsi="Times New Roman" w:cs="Times New Roman"/>
          <w:u w:val="single"/>
        </w:rPr>
        <w:tab/>
      </w:r>
      <w:r w:rsidR="00C657D4" w:rsidRPr="00C657D4">
        <w:rPr>
          <w:rFonts w:ascii="Times New Roman" w:hAnsi="Times New Roman" w:cs="Times New Roman"/>
          <w:u w:val="single"/>
        </w:rPr>
        <w:t xml:space="preserve">  </w:t>
      </w:r>
      <w:r w:rsidR="00C657D4">
        <w:rPr>
          <w:rFonts w:ascii="Times New Roman" w:hAnsi="Times New Roman" w:cs="Times New Roman"/>
        </w:rPr>
        <w:t xml:space="preserve"> </w:t>
      </w:r>
      <w:r w:rsidRPr="00C90BAE">
        <w:rPr>
          <w:rFonts w:ascii="Times New Roman" w:hAnsi="Times New Roman" w:cs="Times New Roman"/>
        </w:rPr>
        <w:t xml:space="preserve">whole </w:t>
      </w:r>
      <w:r w:rsidRPr="00C90BAE">
        <w:rPr>
          <w:rFonts w:ascii="Times New Roman" w:hAnsi="Times New Roman" w:cs="Times New Roman"/>
        </w:rPr>
        <w:lastRenderedPageBreak/>
        <w:t>world should remember the clever Chinese papermaker forever</w:t>
      </w:r>
      <w:r w:rsidRPr="00C90BAE">
        <w:rPr>
          <w:rFonts w:ascii="宋体" w:eastAsia="宋体" w:hAnsi="Times New Roman" w:cs="Times New Roman"/>
        </w:rPr>
        <w:t>.</w:t>
      </w:r>
    </w:p>
    <w:p w:rsidR="00C90BAE" w:rsidRPr="00C657D4" w:rsidRDefault="00C90BAE" w:rsidP="00C657D4">
      <w:pPr>
        <w:adjustRightInd w:val="0"/>
        <w:snapToGrid w:val="0"/>
        <w:spacing w:beforeLines="100" w:before="240" w:line="440" w:lineRule="atLeast"/>
        <w:rPr>
          <w:rFonts w:ascii="Times New Roman" w:eastAsia="黑体" w:hAnsi="Times New Roman" w:cs="Times New Roman"/>
          <w:sz w:val="24"/>
          <w:szCs w:val="24"/>
        </w:rPr>
      </w:pPr>
      <w:r w:rsidRPr="00C657D4">
        <w:rPr>
          <w:rFonts w:ascii="Times New Roman" w:eastAsia="黑体" w:hAnsi="Times New Roman" w:cs="Times New Roman"/>
          <w:sz w:val="24"/>
          <w:szCs w:val="24"/>
        </w:rPr>
        <w:t>Ⅷ</w:t>
      </w:r>
      <w:r w:rsidR="00C657D4" w:rsidRPr="00C657D4">
        <w:rPr>
          <w:rFonts w:ascii="Times New Roman" w:eastAsia="黑体" w:hAnsi="Times New Roman" w:cs="Times New Roman"/>
          <w:sz w:val="24"/>
          <w:szCs w:val="24"/>
        </w:rPr>
        <w:t>.</w:t>
      </w:r>
      <w:r w:rsidRPr="00C657D4">
        <w:rPr>
          <w:rFonts w:ascii="Times New Roman" w:eastAsia="黑体" w:hAnsi="Times New Roman" w:cs="Times New Roman"/>
          <w:sz w:val="24"/>
          <w:szCs w:val="24"/>
        </w:rPr>
        <w:t>书面表达（满分</w:t>
      </w:r>
      <w:r w:rsidR="00C657D4" w:rsidRPr="00C657D4">
        <w:rPr>
          <w:rFonts w:ascii="Times New Roman" w:eastAsia="黑体" w:hAnsi="Times New Roman" w:cs="Times New Roman"/>
          <w:sz w:val="24"/>
          <w:szCs w:val="24"/>
        </w:rPr>
        <w:t>15</w:t>
      </w:r>
      <w:r w:rsidRPr="00C657D4">
        <w:rPr>
          <w:rFonts w:ascii="Times New Roman" w:eastAsia="黑体" w:hAnsi="Times New Roman" w:cs="Times New Roman"/>
          <w:sz w:val="24"/>
          <w:szCs w:val="24"/>
        </w:rPr>
        <w:t>分）</w:t>
      </w:r>
    </w:p>
    <w:p w:rsidR="00C90BAE" w:rsidRPr="00C90BAE" w:rsidRDefault="00C657D4" w:rsidP="00C90BAE">
      <w:pPr>
        <w:adjustRightInd w:val="0"/>
        <w:snapToGrid w:val="0"/>
        <w:spacing w:line="440" w:lineRule="atLeast"/>
        <w:rPr>
          <w:rFonts w:ascii="Times New Roman" w:hAnsi="Times New Roman" w:cs="Times New Roman"/>
        </w:rPr>
      </w:pPr>
      <w:r w:rsidRPr="00C90BAE">
        <w:rPr>
          <w:rFonts w:ascii="Times New Roman" w:hAnsi="Times New Roman" w:cs="Times New Roman"/>
          <w:noProof/>
        </w:rPr>
        <mc:AlternateContent>
          <mc:Choice Requires="wps">
            <w:drawing>
              <wp:anchor distT="0" distB="0" distL="114300" distR="114300" simplePos="0" relativeHeight="251696128" behindDoc="1" locked="0" layoutInCell="1" allowOverlap="1" wp14:anchorId="23525C66" wp14:editId="29AF6D7A">
                <wp:simplePos x="0" y="0"/>
                <wp:positionH relativeFrom="margin">
                  <wp:posOffset>-635</wp:posOffset>
                </wp:positionH>
                <wp:positionV relativeFrom="paragraph">
                  <wp:posOffset>758825</wp:posOffset>
                </wp:positionV>
                <wp:extent cx="5499735" cy="0"/>
                <wp:effectExtent l="0" t="0" r="24765" b="19050"/>
                <wp:wrapTopAndBottom/>
                <wp:docPr id="3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997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065D0" id="直接连接符 33" o:spid="_x0000_s1026" style="position:absolute;left:0;text-align:left;flip:y;z-index:-251620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pt,59.75pt" to="433pt,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" strokeweight=".48pt">
                <w10:wrap type="topAndBottom" anchorx="margin"/>
              </v:line>
            </w:pict>
          </mc:Fallback>
        </mc:AlternateContent>
      </w:r>
      <w:r w:rsidRPr="00C90BAE">
        <w:rPr>
          <w:rFonts w:ascii="Times New Roman" w:hAnsi="Times New Roman" w:cs="Times New Roman"/>
          <w:noProof/>
        </w:rPr>
        <mc:AlternateContent>
          <mc:Choice Requires="wps">
            <w:drawing>
              <wp:anchor distT="0" distB="0" distL="114300" distR="114300" simplePos="0" relativeHeight="251698176" behindDoc="1" locked="0" layoutInCell="1" allowOverlap="1" wp14:anchorId="0BC567D1" wp14:editId="2F2C74C0">
                <wp:simplePos x="0" y="0"/>
                <wp:positionH relativeFrom="page">
                  <wp:posOffset>4333066</wp:posOffset>
                </wp:positionH>
                <wp:positionV relativeFrom="paragraph">
                  <wp:posOffset>821343</wp:posOffset>
                </wp:positionV>
                <wp:extent cx="1475740" cy="147320"/>
                <wp:effectExtent l="0" t="1270" r="3175" b="3810"/>
                <wp:wrapTopAndBottom/>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74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2E92" w:rsidRDefault="00C62E92" w:rsidP="00C90BAE">
                            <w:pPr>
                              <w:pStyle w:val="af1"/>
                              <w:spacing w:line="231" w:lineRule="exact"/>
                            </w:pPr>
                            <w:r>
                              <w:t xml:space="preserve">From: </w:t>
                            </w:r>
                            <w:hyperlink r:id="rId52">
                              <w:r>
                                <w:t>Harry@hotmail.com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C567D1" id="文本框 31" o:spid="_x0000_s1046" type="#_x0000_t202" style="position:absolute;left:0;text-align:left;margin-left:341.2pt;margin-top:64.65pt;width:116.2pt;height:11.6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" filled="f" stroked="f">
                <v:textbox inset="0,0,0,0">
                  <w:txbxContent>
                    <w:p w:rsidR="00C62E92" w:rsidRDefault="00C62E92" w:rsidP="00C90BAE">
                      <w:pPr>
                        <w:pStyle w:val="af1"/>
                        <w:spacing w:line="231" w:lineRule="exact"/>
                      </w:pPr>
                      <w:r>
                        <w:t xml:space="preserve">From: </w:t>
                      </w:r>
                      <w:hyperlink r:id="rId53">
                        <w:r>
                          <w:t>Harry@hotmail.com</w:t>
                        </w:r>
                      </w:hyperlink>
                    </w:p>
                  </w:txbxContent>
                </v:textbox>
                <w10:wrap type="topAndBottom" anchorx="page"/>
              </v:shape>
            </w:pict>
          </mc:Fallback>
        </mc:AlternateContent>
      </w:r>
      <w:r w:rsidR="00C90BAE" w:rsidRPr="00C90BAE">
        <w:rPr>
          <w:rFonts w:ascii="Times New Roman" w:hAnsi="Times New Roman" w:cs="Times New Roman"/>
          <w:noProof/>
        </w:rPr>
        <mc:AlternateContent>
          <mc:Choice Requires="wps">
            <w:drawing>
              <wp:anchor distT="0" distB="0" distL="114300" distR="114300" simplePos="0" relativeHeight="251700224" behindDoc="0" locked="0" layoutInCell="1" allowOverlap="1" wp14:anchorId="5787A996" wp14:editId="0A81D668">
                <wp:simplePos x="0" y="0"/>
                <wp:positionH relativeFrom="page">
                  <wp:posOffset>1941195</wp:posOffset>
                </wp:positionH>
                <wp:positionV relativeFrom="paragraph">
                  <wp:posOffset>1256030</wp:posOffset>
                </wp:positionV>
                <wp:extent cx="31750" cy="0"/>
                <wp:effectExtent l="7620" t="13335" r="8255" b="5715"/>
                <wp:wrapNone/>
                <wp:docPr id="34" name="直接连接符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53F1F" id="直接连接符 34"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2.85pt,98.9pt" to="155.35pt,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yOOLAIAADMEAAAOAAAAZHJzL2Uyb0RvYy54bWysU82O0zAQviPxDpbv3SRtKG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" strokeweight=".48pt">
                <w10:wrap anchorx="page"/>
              </v:line>
            </w:pict>
          </mc:Fallback>
        </mc:AlternateContent>
      </w:r>
      <w:r w:rsidR="00C90BAE" w:rsidRPr="00C90BAE">
        <w:rPr>
          <w:rFonts w:ascii="Times New Roman" w:hAnsi="Times New Roman" w:cs="Times New Roman"/>
        </w:rPr>
        <w:t>91</w:t>
      </w:r>
      <w:r w:rsidR="00C90BAE" w:rsidRPr="00C90BAE">
        <w:rPr>
          <w:rFonts w:ascii="宋体" w:eastAsia="宋体" w:hAnsi="Times New Roman" w:cs="Times New Roman"/>
        </w:rPr>
        <w:t>.</w:t>
      </w:r>
      <w:r w:rsidR="00C90BAE" w:rsidRPr="00C90BAE">
        <w:rPr>
          <w:rFonts w:ascii="Times New Roman" w:hAnsi="Times New Roman" w:cs="Times New Roman"/>
        </w:rPr>
        <w:t xml:space="preserve"> </w:t>
      </w:r>
      <w:r w:rsidR="00C90BAE" w:rsidRPr="00C90BAE">
        <w:rPr>
          <w:rFonts w:ascii="Times New Roman" w:hAnsi="Times New Roman" w:cs="Times New Roman"/>
        </w:rPr>
        <w:t>假定你是李华，收到英国笔友</w:t>
      </w:r>
      <w:r>
        <w:rPr>
          <w:rFonts w:ascii="Times New Roman" w:hAnsi="Times New Roman" w:cs="Times New Roman"/>
        </w:rPr>
        <w:t>Harry</w:t>
      </w:r>
      <w:r w:rsidR="00C90BAE" w:rsidRPr="00C90BAE">
        <w:rPr>
          <w:rFonts w:ascii="Times New Roman" w:hAnsi="Times New Roman" w:cs="Times New Roman"/>
        </w:rPr>
        <w:t>的邮件，获悉他在机器人制作比赛中获奖。请根据邮件内容给他回复。词数</w:t>
      </w:r>
      <w:r>
        <w:rPr>
          <w:rFonts w:ascii="Times New Roman" w:hAnsi="Times New Roman" w:cs="Times New Roman"/>
        </w:rPr>
        <w:t>80</w:t>
      </w:r>
      <w:r w:rsidR="00C90BAE" w:rsidRPr="00C90BAE">
        <w:rPr>
          <w:rFonts w:ascii="Times New Roman" w:hAnsi="Times New Roman" w:cs="Times New Roman"/>
        </w:rPr>
        <w:t>左右。</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noProof/>
        </w:rPr>
        <mc:AlternateContent>
          <mc:Choice Requires="wps">
            <w:drawing>
              <wp:anchor distT="0" distB="0" distL="114300" distR="114300" simplePos="0" relativeHeight="251697152" behindDoc="1" locked="0" layoutInCell="1" allowOverlap="1" wp14:anchorId="0ABDCCC6" wp14:editId="2E657ACF">
                <wp:simplePos x="0" y="0"/>
                <wp:positionH relativeFrom="page">
                  <wp:posOffset>1907540</wp:posOffset>
                </wp:positionH>
                <wp:positionV relativeFrom="paragraph">
                  <wp:posOffset>297180</wp:posOffset>
                </wp:positionV>
                <wp:extent cx="1428115" cy="147320"/>
                <wp:effectExtent l="2540" t="1270" r="0" b="3810"/>
                <wp:wrapTopAndBottom/>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2E92" w:rsidRDefault="00C62E92" w:rsidP="00C90BAE">
                            <w:pPr>
                              <w:pStyle w:val="af1"/>
                              <w:spacing w:line="231" w:lineRule="exact"/>
                            </w:pPr>
                            <w:r>
                              <w:t xml:space="preserve">To: Lihua </w:t>
                            </w:r>
                            <w:hyperlink r:id="rId54">
                              <w:r>
                                <w:t>2019@163.com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DCCC6" id="文本框 32" o:spid="_x0000_s1047" type="#_x0000_t202" style="position:absolute;left:0;text-align:left;margin-left:150.2pt;margin-top:23.4pt;width:112.45pt;height:11.6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" filled="f" stroked="f">
                <v:textbox inset="0,0,0,0">
                  <w:txbxContent>
                    <w:p w:rsidR="00C62E92" w:rsidRDefault="00C62E92" w:rsidP="00C90BAE">
                      <w:pPr>
                        <w:pStyle w:val="af1"/>
                        <w:spacing w:line="231" w:lineRule="exact"/>
                      </w:pPr>
                      <w:r>
                        <w:t xml:space="preserve">To: Lihua </w:t>
                      </w:r>
                      <w:hyperlink r:id="rId55">
                        <w:r>
                          <w:t>2019@163.com</w:t>
                        </w:r>
                      </w:hyperlink>
                    </w:p>
                  </w:txbxContent>
                </v:textbox>
                <w10:wrap type="topAndBottom" anchorx="page"/>
              </v:shape>
            </w:pict>
          </mc:Fallback>
        </mc:AlternateContent>
      </w:r>
      <w:r w:rsidRPr="00C90BAE">
        <w:rPr>
          <w:rFonts w:ascii="Times New Roman" w:hAnsi="Times New Roman" w:cs="Times New Roman"/>
          <w:noProof/>
        </w:rPr>
        <mc:AlternateContent>
          <mc:Choice Requires="wps">
            <w:drawing>
              <wp:inline distT="0" distB="0" distL="0" distR="0">
                <wp:extent cx="5500255" cy="1801091"/>
                <wp:effectExtent l="0" t="0" r="24765" b="27940"/>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0255" cy="1801091"/>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62E92" w:rsidRPr="00C657D4" w:rsidRDefault="00C62E92" w:rsidP="00C90BAE">
                            <w:pPr>
                              <w:spacing w:before="65"/>
                              <w:ind w:left="103"/>
                              <w:rPr>
                                <w:rFonts w:ascii="Times New Roman" w:hAnsi="Times New Roman" w:cs="Times New Roman"/>
                                <w:i/>
                              </w:rPr>
                            </w:pPr>
                            <w:r w:rsidRPr="00C657D4">
                              <w:rPr>
                                <w:rFonts w:ascii="Times New Roman" w:hAnsi="Times New Roman" w:cs="Times New Roman"/>
                                <w:i/>
                              </w:rPr>
                              <w:t>Dear Li Hua,</w:t>
                            </w:r>
                          </w:p>
                          <w:p w:rsidR="00C62E92" w:rsidRPr="00C657D4" w:rsidRDefault="00C62E92" w:rsidP="00C90BAE">
                            <w:pPr>
                              <w:spacing w:before="133" w:line="369" w:lineRule="auto"/>
                              <w:ind w:left="104" w:right="61" w:firstLine="523"/>
                              <w:rPr>
                                <w:rFonts w:ascii="Times New Roman" w:hAnsi="Times New Roman" w:cs="Times New Roman"/>
                                <w:i/>
                              </w:rPr>
                            </w:pPr>
                            <w:r w:rsidRPr="00C657D4">
                              <w:rPr>
                                <w:rFonts w:ascii="Times New Roman" w:hAnsi="Times New Roman" w:cs="Times New Roman"/>
                                <w:i/>
                              </w:rPr>
                              <w:t>I’m glad to tell you that I’ve just won the the first place in a robot- making competition. I love robots! They bring me great fun.</w:t>
                            </w:r>
                          </w:p>
                          <w:p w:rsidR="00C62E92" w:rsidRPr="00C657D4" w:rsidRDefault="00C62E92" w:rsidP="00C90BAE">
                            <w:pPr>
                              <w:spacing w:before="5" w:line="372" w:lineRule="auto"/>
                              <w:ind w:left="627" w:right="3368"/>
                              <w:rPr>
                                <w:rFonts w:ascii="Times New Roman" w:hAnsi="Times New Roman" w:cs="Times New Roman"/>
                                <w:i/>
                              </w:rPr>
                            </w:pPr>
                            <w:r w:rsidRPr="00C657D4">
                              <w:rPr>
                                <w:rFonts w:ascii="Times New Roman" w:hAnsi="Times New Roman" w:cs="Times New Roman"/>
                                <w:i/>
                              </w:rPr>
                              <w:t>What do yo think of robots? Do you want to have your own robot? Why? Looking forward to hearing from you.</w:t>
                            </w:r>
                          </w:p>
                          <w:p w:rsidR="00C62E92" w:rsidRPr="00C657D4" w:rsidRDefault="00C62E92" w:rsidP="00C90BAE">
                            <w:pPr>
                              <w:spacing w:before="1"/>
                              <w:ind w:left="7244"/>
                              <w:rPr>
                                <w:rFonts w:ascii="Times New Roman" w:hAnsi="Times New Roman" w:cs="Times New Roman"/>
                                <w:i/>
                              </w:rPr>
                            </w:pPr>
                            <w:r w:rsidRPr="00C657D4">
                              <w:rPr>
                                <w:rFonts w:ascii="Times New Roman" w:hAnsi="Times New Roman" w:cs="Times New Roman"/>
                                <w:i/>
                              </w:rPr>
                              <w:t>Yours,</w:t>
                            </w:r>
                          </w:p>
                          <w:p w:rsidR="00C62E92" w:rsidRPr="00C657D4" w:rsidRDefault="00C62E92" w:rsidP="00C90BAE">
                            <w:pPr>
                              <w:spacing w:before="133"/>
                              <w:ind w:left="7244"/>
                              <w:rPr>
                                <w:rFonts w:ascii="Times New Roman" w:hAnsi="Times New Roman" w:cs="Times New Roman"/>
                                <w:i/>
                              </w:rPr>
                            </w:pPr>
                            <w:r w:rsidRPr="00C657D4">
                              <w:rPr>
                                <w:rFonts w:ascii="Times New Roman" w:hAnsi="Times New Roman" w:cs="Times New Roman"/>
                                <w:i/>
                              </w:rPr>
                              <w:t>Harry</w:t>
                            </w:r>
                          </w:p>
                        </w:txbxContent>
                      </wps:txbx>
                      <wps:bodyPr rot="0" vert="horz" wrap="square" lIns="0" tIns="0" rIns="0" bIns="0" anchor="t" anchorCtr="0" upright="1">
                        <a:noAutofit/>
                      </wps:bodyPr>
                    </wps:wsp>
                  </a:graphicData>
                </a:graphic>
              </wp:inline>
            </w:drawing>
          </mc:Choice>
          <mc:Fallback>
            <w:pict>
              <v:shape id="文本框 30" o:spid="_x0000_s1048" type="#_x0000_t202" style="width:433.1pt;height:14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" filled="f" strokeweight=".48pt">
                <v:textbox inset="0,0,0,0">
                  <w:txbxContent>
                    <w:p w:rsidR="00C62E92" w:rsidRPr="00C657D4" w:rsidRDefault="00C62E92" w:rsidP="00C90BAE">
                      <w:pPr>
                        <w:spacing w:before="65"/>
                        <w:ind w:left="103"/>
                        <w:rPr>
                          <w:rFonts w:ascii="Times New Roman" w:hAnsi="Times New Roman" w:cs="Times New Roman"/>
                          <w:i/>
                        </w:rPr>
                      </w:pPr>
                      <w:r w:rsidRPr="00C657D4">
                        <w:rPr>
                          <w:rFonts w:ascii="Times New Roman" w:hAnsi="Times New Roman" w:cs="Times New Roman"/>
                          <w:i/>
                        </w:rPr>
                        <w:t>Dear Li Hua,</w:t>
                      </w:r>
                    </w:p>
                    <w:p w:rsidR="00C62E92" w:rsidRPr="00C657D4" w:rsidRDefault="00C62E92" w:rsidP="00C90BAE">
                      <w:pPr>
                        <w:spacing w:before="133" w:line="369" w:lineRule="auto"/>
                        <w:ind w:left="104" w:right="61" w:firstLine="523"/>
                        <w:rPr>
                          <w:rFonts w:ascii="Times New Roman" w:hAnsi="Times New Roman" w:cs="Times New Roman"/>
                          <w:i/>
                        </w:rPr>
                      </w:pPr>
                      <w:r w:rsidRPr="00C657D4">
                        <w:rPr>
                          <w:rFonts w:ascii="Times New Roman" w:hAnsi="Times New Roman" w:cs="Times New Roman"/>
                          <w:i/>
                        </w:rPr>
                        <w:t>I’m glad to tell you that I’ve just won the the first place in a robot- making competition. I love robots! They bring me great fun.</w:t>
                      </w:r>
                    </w:p>
                    <w:p w:rsidR="00C62E92" w:rsidRPr="00C657D4" w:rsidRDefault="00C62E92" w:rsidP="00C90BAE">
                      <w:pPr>
                        <w:spacing w:before="5" w:line="372" w:lineRule="auto"/>
                        <w:ind w:left="627" w:right="3368"/>
                        <w:rPr>
                          <w:rFonts w:ascii="Times New Roman" w:hAnsi="Times New Roman" w:cs="Times New Roman"/>
                          <w:i/>
                        </w:rPr>
                      </w:pPr>
                      <w:r w:rsidRPr="00C657D4">
                        <w:rPr>
                          <w:rFonts w:ascii="Times New Roman" w:hAnsi="Times New Roman" w:cs="Times New Roman"/>
                          <w:i/>
                        </w:rPr>
                        <w:t>What do yo think of robots? Do you want to have your own robot? Why? Looking forward to hearing from you.</w:t>
                      </w:r>
                    </w:p>
                    <w:p w:rsidR="00C62E92" w:rsidRPr="00C657D4" w:rsidRDefault="00C62E92" w:rsidP="00C90BAE">
                      <w:pPr>
                        <w:spacing w:before="1"/>
                        <w:ind w:left="7244"/>
                        <w:rPr>
                          <w:rFonts w:ascii="Times New Roman" w:hAnsi="Times New Roman" w:cs="Times New Roman"/>
                          <w:i/>
                        </w:rPr>
                      </w:pPr>
                      <w:r w:rsidRPr="00C657D4">
                        <w:rPr>
                          <w:rFonts w:ascii="Times New Roman" w:hAnsi="Times New Roman" w:cs="Times New Roman"/>
                          <w:i/>
                        </w:rPr>
                        <w:t>Yours,</w:t>
                      </w:r>
                    </w:p>
                    <w:p w:rsidR="00C62E92" w:rsidRPr="00C657D4" w:rsidRDefault="00C62E92" w:rsidP="00C90BAE">
                      <w:pPr>
                        <w:spacing w:before="133"/>
                        <w:ind w:left="7244"/>
                        <w:rPr>
                          <w:rFonts w:ascii="Times New Roman" w:hAnsi="Times New Roman" w:cs="Times New Roman"/>
                          <w:i/>
                        </w:rPr>
                      </w:pPr>
                      <w:r w:rsidRPr="00C657D4">
                        <w:rPr>
                          <w:rFonts w:ascii="Times New Roman" w:hAnsi="Times New Roman" w:cs="Times New Roman"/>
                          <w:i/>
                        </w:rPr>
                        <w:t>Harry</w:t>
                      </w:r>
                    </w:p>
                  </w:txbxContent>
                </v:textbox>
                <w10:anchorlock/>
              </v:shape>
            </w:pict>
          </mc:Fallback>
        </mc:AlternateContent>
      </w:r>
    </w:p>
    <w:p w:rsidR="00C657D4"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参考词汇：</w:t>
      </w:r>
      <w:r w:rsidR="00C657D4">
        <w:rPr>
          <w:rFonts w:ascii="Times New Roman" w:hAnsi="Times New Roman" w:cs="Times New Roman"/>
        </w:rPr>
        <w:t>congratulation</w:t>
      </w:r>
      <w:r w:rsidRPr="00C90BAE">
        <w:rPr>
          <w:rFonts w:ascii="Times New Roman" w:hAnsi="Times New Roman" w:cs="Times New Roman"/>
        </w:rPr>
        <w:t>祝贺</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注意事项：</w:t>
      </w:r>
    </w:p>
    <w:p w:rsidR="00C90BAE" w:rsidRPr="00C90BAE" w:rsidRDefault="00C657D4" w:rsidP="00C657D4">
      <w:pPr>
        <w:adjustRightInd w:val="0"/>
        <w:snapToGrid w:val="0"/>
        <w:spacing w:line="440" w:lineRule="atLeast"/>
        <w:ind w:leftChars="450" w:left="945"/>
        <w:rPr>
          <w:rFonts w:ascii="Times New Roman" w:hAnsi="Times New Roman" w:cs="Times New Roman"/>
        </w:rPr>
      </w:pPr>
      <w:r>
        <w:rPr>
          <w:rFonts w:ascii="Times New Roman" w:hAnsi="Times New Roman" w:cs="Times New Roman" w:hint="eastAsia"/>
        </w:rPr>
        <w:t xml:space="preserve">1. </w:t>
      </w:r>
      <w:r w:rsidR="00C90BAE" w:rsidRPr="00C90BAE">
        <w:rPr>
          <w:rFonts w:ascii="Times New Roman" w:hAnsi="Times New Roman" w:cs="Times New Roman"/>
        </w:rPr>
        <w:t>回复邮件时可适当发挥，邮件格式已给出，不计入总词数；</w:t>
      </w:r>
    </w:p>
    <w:p w:rsidR="00C90BAE" w:rsidRPr="00C90BAE" w:rsidRDefault="00C657D4" w:rsidP="00C657D4">
      <w:pPr>
        <w:adjustRightInd w:val="0"/>
        <w:snapToGrid w:val="0"/>
        <w:spacing w:line="440" w:lineRule="atLeast"/>
        <w:ind w:leftChars="450" w:left="945"/>
        <w:rPr>
          <w:rFonts w:ascii="Times New Roman" w:hAnsi="Times New Roman" w:cs="Times New Roman"/>
        </w:rPr>
      </w:pPr>
      <w:r>
        <w:rPr>
          <w:rFonts w:ascii="Times New Roman" w:hAnsi="Times New Roman" w:cs="Times New Roman" w:hint="eastAsia"/>
        </w:rPr>
        <w:t xml:space="preserve">2. </w:t>
      </w:r>
      <w:r w:rsidR="00C90BAE" w:rsidRPr="00C90BAE">
        <w:rPr>
          <w:rFonts w:ascii="Times New Roman" w:hAnsi="Times New Roman" w:cs="Times New Roman"/>
        </w:rPr>
        <w:t>意思清楚，表达通顺，行文连贯，书写规范；</w:t>
      </w:r>
    </w:p>
    <w:p w:rsidR="00C90BAE" w:rsidRPr="00C90BAE" w:rsidRDefault="00C657D4" w:rsidP="00C657D4">
      <w:pPr>
        <w:adjustRightInd w:val="0"/>
        <w:snapToGrid w:val="0"/>
        <w:spacing w:line="440" w:lineRule="atLeast"/>
        <w:ind w:leftChars="450" w:left="945"/>
        <w:rPr>
          <w:rFonts w:ascii="Times New Roman" w:hAnsi="Times New Roman" w:cs="Times New Roman"/>
        </w:rPr>
      </w:pPr>
      <w:r>
        <w:rPr>
          <w:rFonts w:ascii="Times New Roman" w:hAnsi="Times New Roman" w:cs="Times New Roman" w:hint="eastAsia"/>
        </w:rPr>
        <w:t xml:space="preserve">3. </w:t>
      </w:r>
      <w:r w:rsidR="00C90BAE" w:rsidRPr="00C90BAE">
        <w:rPr>
          <w:rFonts w:ascii="Times New Roman" w:hAnsi="Times New Roman" w:cs="Times New Roman"/>
        </w:rPr>
        <w:t>请勿在文中使用真实的姓名、校名及地名。</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Dear Harry,</w:t>
      </w:r>
    </w:p>
    <w:p w:rsidR="00C90BAE" w:rsidRPr="00C90BAE" w:rsidRDefault="00C90BAE" w:rsidP="00C90BAE">
      <w:pPr>
        <w:adjustRightInd w:val="0"/>
        <w:snapToGrid w:val="0"/>
        <w:spacing w:line="440" w:lineRule="atLeast"/>
        <w:rPr>
          <w:rFonts w:ascii="Times New Roman" w:hAnsi="Times New Roman" w:cs="Times New Roman"/>
        </w:rPr>
      </w:pPr>
      <w:r w:rsidRPr="00C90BAE">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90BAE" w:rsidRPr="00C90BAE" w:rsidRDefault="00C90BAE" w:rsidP="00C657D4">
      <w:pPr>
        <w:adjustRightInd w:val="0"/>
        <w:snapToGrid w:val="0"/>
        <w:spacing w:line="440" w:lineRule="atLeast"/>
        <w:jc w:val="right"/>
        <w:rPr>
          <w:rFonts w:ascii="Times New Roman" w:hAnsi="Times New Roman" w:cs="Times New Roman"/>
        </w:rPr>
      </w:pPr>
      <w:r w:rsidRPr="00C90BAE">
        <w:rPr>
          <w:rFonts w:ascii="Times New Roman" w:hAnsi="Times New Roman" w:cs="Times New Roman"/>
        </w:rPr>
        <w:t>Yours, Li Hua</w:t>
      </w:r>
    </w:p>
    <w:p w:rsidR="003D02F3" w:rsidRPr="00C90BAE" w:rsidRDefault="003D02F3" w:rsidP="00C90BAE">
      <w:pPr>
        <w:adjustRightInd w:val="0"/>
        <w:snapToGrid w:val="0"/>
        <w:spacing w:line="440" w:lineRule="atLeast"/>
        <w:rPr>
          <w:rFonts w:ascii="Times New Roman" w:hAnsi="Times New Roman" w:cs="Times New Roman"/>
        </w:rPr>
      </w:pPr>
    </w:p>
    <w:p w:rsidR="003D02F3" w:rsidRPr="003D02F3" w:rsidRDefault="003D02F3" w:rsidP="003C141D">
      <w:pPr>
        <w:spacing w:line="340" w:lineRule="atLeast"/>
        <w:rPr>
          <w:rFonts w:ascii="Times New Roman" w:eastAsia="黑体" w:hAnsi="Times New Roman" w:cs="Times New Roman"/>
          <w:sz w:val="24"/>
          <w:szCs w:val="24"/>
        </w:rPr>
      </w:pPr>
    </w:p>
    <w:p w:rsidR="003D02F3" w:rsidRPr="003D02F3" w:rsidRDefault="003D02F3" w:rsidP="003C141D">
      <w:pPr>
        <w:spacing w:line="340" w:lineRule="atLeast"/>
        <w:rPr>
          <w:rFonts w:ascii="Times New Roman" w:eastAsia="黑体" w:hAnsi="Times New Roman" w:cs="Times New Roman"/>
          <w:sz w:val="24"/>
          <w:szCs w:val="24"/>
        </w:rPr>
      </w:pPr>
    </w:p>
    <w:p w:rsidR="001D2938" w:rsidRDefault="001D2938">
      <w:pPr>
        <w:widowControl/>
        <w:jc w:val="left"/>
        <w:rPr>
          <w:rFonts w:ascii="Times New Roman" w:eastAsia="黑体" w:hAnsi="Times New Roman" w:cs="Times New Roman"/>
          <w:sz w:val="24"/>
          <w:szCs w:val="24"/>
        </w:rPr>
      </w:pPr>
      <w:r>
        <w:rPr>
          <w:rFonts w:ascii="Times New Roman" w:eastAsia="黑体" w:hAnsi="Times New Roman" w:cs="Times New Roman"/>
          <w:sz w:val="24"/>
          <w:szCs w:val="24"/>
        </w:rPr>
        <w:br w:type="page"/>
      </w:r>
    </w:p>
    <w:p w:rsidR="001D2938" w:rsidRPr="00693E7D" w:rsidRDefault="001D2938" w:rsidP="001D2938">
      <w:pPr>
        <w:shd w:val="clear" w:color="000000" w:fill="auto"/>
        <w:spacing w:beforeLines="50" w:before="120" w:afterLines="50" w:after="120" w:line="460" w:lineRule="atLeast"/>
        <w:jc w:val="center"/>
        <w:rPr>
          <w:rFonts w:ascii="Times New Roman" w:hAnsi="Times New Roman" w:cs="Times New Roman"/>
          <w:sz w:val="32"/>
          <w:szCs w:val="32"/>
        </w:rPr>
      </w:pPr>
      <w:r w:rsidRPr="00693E7D">
        <w:rPr>
          <w:rFonts w:ascii="Times New Roman" w:hAnsi="Times New Roman" w:cs="Times New Roman"/>
          <w:sz w:val="32"/>
          <w:szCs w:val="32"/>
        </w:rPr>
        <w:lastRenderedPageBreak/>
        <w:t>福建省</w:t>
      </w:r>
      <w:r w:rsidRPr="00693E7D">
        <w:rPr>
          <w:rFonts w:ascii="Times New Roman" w:hAnsi="Times New Roman" w:cs="Times New Roman"/>
          <w:sz w:val="32"/>
          <w:szCs w:val="32"/>
        </w:rPr>
        <w:t>2019</w:t>
      </w:r>
      <w:r w:rsidRPr="00693E7D">
        <w:rPr>
          <w:rFonts w:ascii="Times New Roman" w:hAnsi="Times New Roman" w:cs="Times New Roman"/>
          <w:sz w:val="32"/>
          <w:szCs w:val="32"/>
        </w:rPr>
        <w:t>年初中学生毕业和高中阶段学校招生考试</w:t>
      </w:r>
    </w:p>
    <w:p w:rsidR="001D2938" w:rsidRPr="000E4498" w:rsidRDefault="001D2938" w:rsidP="001D2938">
      <w:pPr>
        <w:spacing w:beforeLines="50" w:before="120" w:afterLines="50" w:after="120" w:line="320" w:lineRule="atLeast"/>
        <w:jc w:val="center"/>
        <w:rPr>
          <w:rFonts w:ascii="黑体" w:eastAsia="黑体" w:hAnsi="黑体" w:cs="Times New Roman"/>
          <w:bCs/>
          <w:sz w:val="44"/>
          <w:szCs w:val="44"/>
        </w:rPr>
      </w:pPr>
      <w:r w:rsidRPr="000E4498">
        <w:rPr>
          <w:rFonts w:ascii="黑体" w:eastAsia="黑体" w:hAnsi="黑体" w:cs="Times New Roman" w:hint="eastAsia"/>
          <w:bCs/>
          <w:sz w:val="44"/>
          <w:szCs w:val="44"/>
        </w:rPr>
        <w:t>英语</w:t>
      </w:r>
      <w:r>
        <w:rPr>
          <w:rFonts w:ascii="黑体" w:eastAsia="黑体" w:hAnsi="黑体" w:cs="Times New Roman" w:hint="eastAsia"/>
          <w:bCs/>
          <w:sz w:val="44"/>
          <w:szCs w:val="44"/>
        </w:rPr>
        <w:t>答案解析</w:t>
      </w:r>
    </w:p>
    <w:p w:rsidR="001D2938" w:rsidRDefault="001D2938" w:rsidP="001D2938">
      <w:pPr>
        <w:spacing w:line="440" w:lineRule="atLeast"/>
        <w:rPr>
          <w:rFonts w:ascii="Times New Roman" w:eastAsia="黑体" w:hAnsi="Times New Roman" w:cs="Times New Roman"/>
          <w:sz w:val="24"/>
          <w:szCs w:val="24"/>
        </w:rPr>
      </w:pPr>
      <w:r w:rsidRPr="003D02F3">
        <w:rPr>
          <w:rFonts w:ascii="Times New Roman" w:eastAsia="黑体" w:hAnsi="Times New Roman" w:cs="Times New Roman"/>
          <w:sz w:val="24"/>
          <w:szCs w:val="24"/>
        </w:rPr>
        <w:t>Ⅰ</w:t>
      </w:r>
      <w:r w:rsidRPr="00C90BAE">
        <w:rPr>
          <w:rFonts w:hAnsi="Times New Roman" w:cs="Times New Roman"/>
          <w:sz w:val="24"/>
          <w:szCs w:val="24"/>
        </w:rPr>
        <w:t>.</w:t>
      </w:r>
      <w:r w:rsidRPr="003D02F3">
        <w:rPr>
          <w:rFonts w:ascii="Times New Roman" w:eastAsia="黑体" w:hAnsi="Times New Roman" w:cs="Times New Roman"/>
          <w:sz w:val="24"/>
          <w:szCs w:val="24"/>
        </w:rPr>
        <w:t>听力</w:t>
      </w:r>
      <w:r>
        <w:rPr>
          <w:rFonts w:ascii="Times New Roman" w:eastAsia="黑体" w:hAnsi="Times New Roman" w:cs="Times New Roman" w:hint="eastAsia"/>
          <w:sz w:val="24"/>
          <w:szCs w:val="24"/>
        </w:rPr>
        <w:t>（略）</w:t>
      </w:r>
    </w:p>
    <w:p w:rsidR="001D2938" w:rsidRDefault="001D2938" w:rsidP="001D2938">
      <w:pPr>
        <w:spacing w:line="440" w:lineRule="atLeast"/>
        <w:rPr>
          <w:rFonts w:ascii="Times New Roman" w:hAnsi="Times New Roman" w:cs="Times New Roman"/>
        </w:rPr>
      </w:pPr>
      <w:r w:rsidRPr="00C90BAE">
        <w:rPr>
          <w:rFonts w:ascii="Times New Roman" w:eastAsia="黑体" w:hAnsi="Times New Roman" w:cs="Times New Roman"/>
          <w:sz w:val="24"/>
          <w:szCs w:val="24"/>
        </w:rPr>
        <w:t>Ⅱ.</w:t>
      </w:r>
      <w:r w:rsidRPr="00C90BAE">
        <w:rPr>
          <w:rFonts w:ascii="Times New Roman" w:eastAsia="黑体" w:hAnsi="Times New Roman" w:cs="Times New Roman"/>
          <w:sz w:val="24"/>
          <w:szCs w:val="24"/>
        </w:rPr>
        <w:t>单项选择</w:t>
      </w:r>
    </w:p>
    <w:p w:rsidR="001D2938" w:rsidRDefault="001D2938" w:rsidP="001D2938">
      <w:pPr>
        <w:spacing w:line="440" w:lineRule="atLeast"/>
        <w:rPr>
          <w:rFonts w:ascii="Times New Roman" w:hAnsi="Times New Roman" w:cs="Times New Roman"/>
        </w:rPr>
      </w:pPr>
      <w:r>
        <w:rPr>
          <w:rFonts w:ascii="Times New Roman" w:hAnsi="Times New Roman" w:cs="Times New Roman"/>
        </w:rPr>
        <w:t>21</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Pr="002378C9" w:rsidRDefault="001D2938" w:rsidP="001D2938">
      <w:pPr>
        <w:pStyle w:val="TableParagraph"/>
        <w:spacing w:line="440" w:lineRule="atLeast"/>
        <w:jc w:val="both"/>
        <w:rPr>
          <w:sz w:val="21"/>
          <w:lang w:val="en-US"/>
        </w:rPr>
      </w:pPr>
      <w:r>
        <w:t>【解析】</w:t>
      </w:r>
      <w:r w:rsidRPr="002378C9">
        <w:rPr>
          <w:sz w:val="21"/>
          <w:lang w:val="en-US"/>
        </w:rPr>
        <w:t>a</w:t>
      </w:r>
      <w:r w:rsidRPr="00F132A2">
        <w:rPr>
          <w:sz w:val="21"/>
          <w:lang w:val="en-US"/>
        </w:rPr>
        <w:t xml:space="preserve"> </w:t>
      </w:r>
      <w:r w:rsidRPr="002378C9">
        <w:rPr>
          <w:sz w:val="21"/>
          <w:lang w:val="en-US"/>
        </w:rPr>
        <w:t>large</w:t>
      </w:r>
      <w:r w:rsidRPr="00F132A2">
        <w:rPr>
          <w:sz w:val="21"/>
          <w:lang w:val="en-US"/>
        </w:rPr>
        <w:t xml:space="preserve"> </w:t>
      </w:r>
      <w:r w:rsidRPr="002378C9">
        <w:rPr>
          <w:sz w:val="21"/>
          <w:lang w:val="en-US"/>
        </w:rPr>
        <w:t>bowl</w:t>
      </w:r>
      <w:r w:rsidRPr="00F132A2">
        <w:rPr>
          <w:sz w:val="21"/>
          <w:lang w:val="en-US"/>
        </w:rPr>
        <w:t xml:space="preserve"> </w:t>
      </w:r>
      <w:r w:rsidRPr="002378C9">
        <w:rPr>
          <w:sz w:val="21"/>
          <w:lang w:val="en-US"/>
        </w:rPr>
        <w:t>of</w:t>
      </w:r>
      <w:r w:rsidRPr="00F132A2">
        <w:rPr>
          <w:sz w:val="21"/>
          <w:lang w:val="en-US"/>
        </w:rPr>
        <w:t xml:space="preserve"> </w:t>
      </w:r>
      <w:r w:rsidRPr="000F7BF7">
        <w:rPr>
          <w:i/>
          <w:sz w:val="21"/>
          <w:lang w:val="en-US"/>
        </w:rPr>
        <w:t>jiaozi</w:t>
      </w:r>
      <w:r>
        <w:rPr>
          <w:sz w:val="21"/>
        </w:rPr>
        <w:t>为单数</w:t>
      </w:r>
      <w:r w:rsidRPr="002378C9">
        <w:rPr>
          <w:sz w:val="21"/>
          <w:lang w:val="en-US"/>
        </w:rPr>
        <w:t>，</w:t>
      </w:r>
      <w:r>
        <w:rPr>
          <w:sz w:val="21"/>
        </w:rPr>
        <w:t>故选</w:t>
      </w:r>
      <w:r w:rsidRPr="002378C9">
        <w:rPr>
          <w:sz w:val="21"/>
          <w:lang w:val="en-US"/>
        </w:rPr>
        <w:t>A</w:t>
      </w:r>
      <w:r>
        <w:rPr>
          <w:sz w:val="21"/>
        </w:rP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主谓一致，</w:t>
      </w:r>
      <w:r>
        <w:rPr>
          <w:rFonts w:ascii="Times New Roman" w:eastAsia="Times New Roman"/>
        </w:rPr>
        <w:t>there</w:t>
      </w:r>
      <w:r w:rsidRPr="00F132A2">
        <w:rPr>
          <w:rFonts w:ascii="Times New Roman" w:eastAsia="Times New Roman"/>
        </w:rPr>
        <w:t xml:space="preserve"> </w:t>
      </w:r>
      <w:r>
        <w:rPr>
          <w:rFonts w:ascii="Times New Roman" w:eastAsia="Times New Roman"/>
        </w:rPr>
        <w:t>be</w:t>
      </w:r>
      <w:r>
        <w:t>句型</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22</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Default="001D2938" w:rsidP="001D2938">
      <w:pPr>
        <w:spacing w:line="440" w:lineRule="atLeast"/>
        <w:rPr>
          <w:rFonts w:ascii="Times New Roman" w:hAnsi="Times New Roman" w:cs="Times New Roman"/>
        </w:rPr>
      </w:pPr>
      <w:r>
        <w:rPr>
          <w:rFonts w:ascii="Times New Roman" w:hAnsi="Times New Roman" w:cs="Times New Roman"/>
        </w:rPr>
        <w:t>【解析】</w:t>
      </w:r>
      <w:r>
        <w:t>表</w:t>
      </w:r>
      <w:r w:rsidRPr="002378C9">
        <w:rPr>
          <w:rFonts w:asciiTheme="minorEastAsia" w:hAnsiTheme="minorEastAsia"/>
        </w:rPr>
        <w:t>示“穿着”</w:t>
      </w:r>
      <w:r>
        <w:t>，故选</w:t>
      </w:r>
      <w:r>
        <w:rPr>
          <w:rFonts w:ascii="Times New Roman" w:eastAsia="Times New Roman" w:hAnsi="Times New Roman"/>
        </w:rPr>
        <w:t>C</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介词</w:t>
      </w:r>
      <w:r>
        <w:rPr>
          <w:rFonts w:ascii="Times New Roman" w:eastAsia="Times New Roman" w:hAnsi="Times New Roman"/>
        </w:rPr>
        <w:t>in</w:t>
      </w:r>
      <w:r>
        <w:t>的用法</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23</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Default="001D2938" w:rsidP="001D2938">
      <w:pPr>
        <w:spacing w:line="440" w:lineRule="atLeast"/>
        <w:rPr>
          <w:rFonts w:ascii="Times New Roman" w:hAnsi="Times New Roman" w:cs="Times New Roman"/>
        </w:rPr>
      </w:pPr>
      <w:r>
        <w:rPr>
          <w:rFonts w:ascii="Times New Roman" w:hAnsi="Times New Roman" w:cs="Times New Roman"/>
        </w:rPr>
        <w:t>【解析】</w:t>
      </w:r>
      <w:r w:rsidRPr="000F7BF7">
        <w:rPr>
          <w:rFonts w:ascii="Times New Roman" w:eastAsia="Times New Roman" w:hAnsi="Times New Roman"/>
          <w:spacing w:val="-9"/>
        </w:rPr>
        <w:t>your</w:t>
      </w:r>
      <w:r w:rsidRPr="000F7BF7">
        <w:t>你</w:t>
      </w:r>
      <w:r w:rsidRPr="000F7BF7">
        <w:t>(</w:t>
      </w:r>
      <w:r w:rsidRPr="000F7BF7">
        <w:t>们</w:t>
      </w:r>
      <w:r w:rsidRPr="000F7BF7">
        <w:t>)</w:t>
      </w:r>
      <w:r w:rsidRPr="000F7BF7">
        <w:t>的；</w:t>
      </w:r>
      <w:r w:rsidRPr="000F7BF7">
        <w:rPr>
          <w:rFonts w:ascii="Times New Roman" w:eastAsia="Times New Roman" w:hAnsi="Times New Roman"/>
          <w:spacing w:val="-9"/>
        </w:rPr>
        <w:t>our</w:t>
      </w:r>
      <w:r w:rsidRPr="000F7BF7">
        <w:t>我们的；</w:t>
      </w:r>
      <w:r w:rsidRPr="000F7BF7">
        <w:rPr>
          <w:rFonts w:ascii="Times New Roman" w:eastAsia="Times New Roman" w:hAnsi="Times New Roman"/>
          <w:spacing w:val="-9"/>
        </w:rPr>
        <w:t>mine</w:t>
      </w:r>
      <w:r w:rsidRPr="000F7BF7">
        <w:rPr>
          <w:rFonts w:hint="eastAsia"/>
        </w:rPr>
        <w:t>我</w:t>
      </w:r>
      <w:r>
        <w:t>的。题</w:t>
      </w:r>
      <w:r w:rsidRPr="002378C9">
        <w:rPr>
          <w:rFonts w:asciiTheme="minorEastAsia" w:hAnsiTheme="minorEastAsia"/>
        </w:rPr>
        <w:t>意为“你可以共用我的伞</w:t>
      </w:r>
      <w:r w:rsidRPr="002378C9">
        <w:rPr>
          <w:rFonts w:asciiTheme="minorEastAsia" w:hAnsiTheme="minorEastAsia"/>
          <w:spacing w:val="25"/>
        </w:rPr>
        <w:t>”</w:t>
      </w:r>
      <w:r>
        <w:rPr>
          <w:spacing w:val="-14"/>
        </w:rPr>
        <w:t>，故选</w:t>
      </w:r>
      <w:r>
        <w:rPr>
          <w:rFonts w:ascii="Times New Roman" w:eastAsia="Times New Roman" w:hAnsi="Times New Roman"/>
        </w:rPr>
        <w:t>C</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物主代词</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24</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Default="001D2938" w:rsidP="001D2938">
      <w:pPr>
        <w:spacing w:line="440" w:lineRule="atLeast"/>
        <w:rPr>
          <w:rFonts w:ascii="Times New Roman" w:hAnsi="Times New Roman" w:cs="Times New Roman"/>
        </w:rPr>
      </w:pPr>
      <w:r>
        <w:rPr>
          <w:rFonts w:ascii="Times New Roman" w:hAnsi="Times New Roman" w:cs="Times New Roman"/>
        </w:rPr>
        <w:t>【解析】</w:t>
      </w:r>
      <w:r>
        <w:rPr>
          <w:rFonts w:ascii="Times New Roman" w:eastAsia="Times New Roman" w:hAnsi="Times New Roman"/>
        </w:rPr>
        <w:t>list</w:t>
      </w:r>
      <w:r>
        <w:t>清单</w:t>
      </w:r>
      <w:r>
        <w:rPr>
          <w:spacing w:val="-9"/>
        </w:rPr>
        <w:t>；</w:t>
      </w:r>
      <w:r>
        <w:rPr>
          <w:rFonts w:ascii="Times New Roman" w:eastAsia="Times New Roman" w:hAnsi="Times New Roman"/>
          <w:spacing w:val="-9"/>
        </w:rPr>
        <w:t>card</w:t>
      </w:r>
      <w:r>
        <w:t>卡片</w:t>
      </w:r>
      <w:r>
        <w:rPr>
          <w:spacing w:val="-6"/>
        </w:rPr>
        <w:t>；</w:t>
      </w:r>
      <w:r>
        <w:rPr>
          <w:rFonts w:ascii="Times New Roman" w:eastAsia="Times New Roman" w:hAnsi="Times New Roman"/>
          <w:spacing w:val="-6"/>
        </w:rPr>
        <w:t>report</w:t>
      </w:r>
      <w:r>
        <w:rPr>
          <w:spacing w:val="-6"/>
        </w:rPr>
        <w:t>；</w:t>
      </w:r>
      <w:r>
        <w:t>报告题意</w:t>
      </w:r>
      <w:r w:rsidRPr="002378C9">
        <w:rPr>
          <w:rFonts w:asciiTheme="minorEastAsia" w:hAnsiTheme="minorEastAsia"/>
        </w:rPr>
        <w:t>为“</w:t>
      </w:r>
      <w:r w:rsidRPr="002378C9">
        <w:rPr>
          <w:rFonts w:asciiTheme="minorEastAsia" w:hAnsiTheme="minorEastAsia"/>
          <w:spacing w:val="-14"/>
        </w:rPr>
        <w:t>我</w:t>
      </w:r>
      <w:r w:rsidRPr="002378C9">
        <w:rPr>
          <w:rFonts w:asciiTheme="minorEastAsia" w:hAnsiTheme="minorEastAsia"/>
        </w:rPr>
        <w:t>们最好做一个关于食物，饮料，药品等的清单”，故选</w:t>
      </w:r>
      <w:r w:rsidRPr="00F132A2">
        <w:rPr>
          <w:rFonts w:asciiTheme="minorEastAsia" w:hAnsiTheme="minorEastAsia"/>
          <w:spacing w:val="-51"/>
        </w:rPr>
        <w:t xml:space="preserve"> </w:t>
      </w:r>
      <w:r>
        <w:rPr>
          <w:rFonts w:ascii="Times New Roman" w:eastAsia="Times New Roman" w:hAnsi="Times New Roman"/>
        </w:rPr>
        <w:t>A</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名词的词意辨析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25</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Pr="002378C9" w:rsidRDefault="001D2938" w:rsidP="001D2938">
      <w:pPr>
        <w:pStyle w:val="TableParagraph"/>
        <w:spacing w:line="440" w:lineRule="atLeast"/>
        <w:jc w:val="both"/>
        <w:rPr>
          <w:sz w:val="21"/>
        </w:rPr>
      </w:pPr>
      <w:r>
        <w:t>【解析】</w:t>
      </w:r>
      <w:r>
        <w:rPr>
          <w:sz w:val="21"/>
        </w:rPr>
        <w:t>someone某人；everyone每个人；anyone任何人。题意</w:t>
      </w:r>
      <w:r w:rsidRPr="002378C9">
        <w:rPr>
          <w:rFonts w:asciiTheme="minorEastAsia" w:eastAsiaTheme="minorEastAsia" w:hAnsiTheme="minorEastAsia"/>
          <w:sz w:val="21"/>
        </w:rPr>
        <w:t>为“我们组的每个人都去过了第二届数字中国建设峰会”</w:t>
      </w:r>
      <w:r>
        <w:rPr>
          <w:sz w:val="21"/>
        </w:rPr>
        <w:t>，故选B。</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不定代词的词意辨析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26</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Pr="002378C9" w:rsidRDefault="001D2938" w:rsidP="001D2938">
      <w:pPr>
        <w:pStyle w:val="TableParagraph"/>
        <w:spacing w:line="440" w:lineRule="atLeast"/>
        <w:jc w:val="both"/>
        <w:rPr>
          <w:sz w:val="21"/>
          <w:lang w:val="en-US"/>
        </w:rPr>
      </w:pPr>
      <w:r>
        <w:t>【解析】</w:t>
      </w:r>
      <w:r w:rsidRPr="002378C9">
        <w:rPr>
          <w:sz w:val="21"/>
          <w:lang w:val="en-US"/>
        </w:rPr>
        <w:t>central</w:t>
      </w:r>
      <w:r>
        <w:rPr>
          <w:sz w:val="21"/>
        </w:rPr>
        <w:t>中心的</w:t>
      </w:r>
      <w:r w:rsidRPr="002378C9">
        <w:rPr>
          <w:sz w:val="21"/>
          <w:lang w:val="en-US"/>
        </w:rPr>
        <w:t>；special</w:t>
      </w:r>
      <w:r w:rsidRPr="00F132A2">
        <w:rPr>
          <w:sz w:val="21"/>
          <w:lang w:val="en-US"/>
        </w:rPr>
        <w:t xml:space="preserve"> </w:t>
      </w:r>
      <w:r>
        <w:rPr>
          <w:sz w:val="21"/>
        </w:rPr>
        <w:t>特别的</w:t>
      </w:r>
      <w:r w:rsidRPr="002378C9">
        <w:rPr>
          <w:sz w:val="21"/>
          <w:lang w:val="en-US"/>
        </w:rPr>
        <w:t>；valuable</w:t>
      </w:r>
      <w:r>
        <w:rPr>
          <w:sz w:val="21"/>
        </w:rPr>
        <w:t>有价值的。题</w:t>
      </w:r>
      <w:r w:rsidRPr="002378C9">
        <w:rPr>
          <w:rFonts w:asciiTheme="minorEastAsia" w:eastAsiaTheme="minorEastAsia" w:hAnsiTheme="minorEastAsia"/>
          <w:sz w:val="21"/>
        </w:rPr>
        <w:t>意为</w:t>
      </w:r>
      <w:r w:rsidRPr="002378C9">
        <w:rPr>
          <w:rFonts w:asciiTheme="minorEastAsia" w:eastAsiaTheme="minorEastAsia" w:hAnsiTheme="minorEastAsia"/>
          <w:sz w:val="21"/>
          <w:lang w:val="en-US"/>
        </w:rPr>
        <w:t>“</w:t>
      </w:r>
      <w:r w:rsidRPr="002378C9">
        <w:rPr>
          <w:rFonts w:asciiTheme="minorEastAsia" w:eastAsiaTheme="minorEastAsia" w:hAnsiTheme="minorEastAsia"/>
          <w:sz w:val="21"/>
        </w:rPr>
        <w:t>越来越多的人意识到绿水青山就是金山银山</w:t>
      </w:r>
      <w:r w:rsidRPr="002378C9">
        <w:rPr>
          <w:rFonts w:asciiTheme="minorEastAsia" w:eastAsiaTheme="minorEastAsia" w:hAnsiTheme="minorEastAsia"/>
          <w:sz w:val="21"/>
          <w:lang w:val="en-US"/>
        </w:rPr>
        <w:t>”，</w:t>
      </w:r>
      <w:r>
        <w:rPr>
          <w:sz w:val="21"/>
        </w:rPr>
        <w:t>故选</w:t>
      </w:r>
      <w:r w:rsidRPr="002378C9">
        <w:rPr>
          <w:sz w:val="21"/>
          <w:lang w:val="en-US"/>
        </w:rPr>
        <w:t>C</w:t>
      </w:r>
      <w:r>
        <w:rPr>
          <w:sz w:val="21"/>
        </w:rP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形容词的词意辨析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27</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Default="001D2938" w:rsidP="001D2938">
      <w:pPr>
        <w:spacing w:line="440" w:lineRule="atLeast"/>
        <w:rPr>
          <w:rFonts w:ascii="Times New Roman" w:hAnsi="Times New Roman" w:cs="Times New Roman"/>
        </w:rPr>
      </w:pPr>
      <w:r>
        <w:rPr>
          <w:rFonts w:ascii="Times New Roman" w:hAnsi="Times New Roman" w:cs="Times New Roman"/>
        </w:rPr>
        <w:t>【解析】</w:t>
      </w:r>
      <w:r>
        <w:rPr>
          <w:rFonts w:ascii="Times New Roman" w:eastAsia="Times New Roman" w:hAnsi="Times New Roman"/>
        </w:rPr>
        <w:t>reading</w:t>
      </w:r>
      <w:r>
        <w:t>阅读；</w:t>
      </w:r>
      <w:r>
        <w:rPr>
          <w:rFonts w:ascii="Times New Roman" w:eastAsia="Times New Roman" w:hAnsi="Times New Roman"/>
        </w:rPr>
        <w:t>writing</w:t>
      </w:r>
      <w:r>
        <w:t>书写；</w:t>
      </w:r>
      <w:r>
        <w:rPr>
          <w:rFonts w:ascii="Times New Roman" w:eastAsia="Times New Roman" w:hAnsi="Times New Roman"/>
        </w:rPr>
        <w:t>speaking</w:t>
      </w:r>
      <w:r>
        <w:t>说话，演讲。题意为</w:t>
      </w:r>
      <w:r>
        <w:t>“</w:t>
      </w:r>
      <w:r>
        <w:t>我在说英语方面有困难</w:t>
      </w:r>
      <w:r>
        <w:t>”</w:t>
      </w:r>
      <w:r>
        <w:t>，故选</w:t>
      </w:r>
      <w:r>
        <w:rPr>
          <w:rFonts w:ascii="Times New Roman" w:eastAsia="Times New Roman" w:hAnsi="Times New Roman"/>
        </w:rPr>
        <w:t>C</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动词的词意辨析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28</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Pr="002378C9" w:rsidRDefault="001D2938" w:rsidP="001D2938">
      <w:pPr>
        <w:pStyle w:val="TableParagraph"/>
        <w:spacing w:line="440" w:lineRule="atLeast"/>
        <w:jc w:val="both"/>
        <w:rPr>
          <w:sz w:val="21"/>
          <w:lang w:val="en-US"/>
        </w:rPr>
      </w:pPr>
      <w:r>
        <w:t>【解析】</w:t>
      </w:r>
      <w:r w:rsidRPr="002378C9">
        <w:rPr>
          <w:sz w:val="21"/>
          <w:lang w:val="en-US"/>
        </w:rPr>
        <w:t>How</w:t>
      </w:r>
      <w:r w:rsidRPr="00F132A2">
        <w:rPr>
          <w:sz w:val="21"/>
          <w:lang w:val="en-US"/>
        </w:rPr>
        <w:t xml:space="preserve"> </w:t>
      </w:r>
      <w:r w:rsidRPr="002378C9">
        <w:rPr>
          <w:sz w:val="21"/>
          <w:lang w:val="en-US"/>
        </w:rPr>
        <w:t>long</w:t>
      </w:r>
      <w:r>
        <w:rPr>
          <w:sz w:val="21"/>
        </w:rPr>
        <w:t>多长</w:t>
      </w:r>
      <w:r w:rsidRPr="002378C9">
        <w:rPr>
          <w:sz w:val="21"/>
          <w:lang w:val="en-US"/>
        </w:rPr>
        <w:t>，</w:t>
      </w:r>
      <w:r>
        <w:rPr>
          <w:sz w:val="21"/>
        </w:rPr>
        <w:t>多久</w:t>
      </w:r>
      <w:r w:rsidRPr="002378C9">
        <w:rPr>
          <w:sz w:val="21"/>
          <w:lang w:val="en-US"/>
        </w:rPr>
        <w:t>；How</w:t>
      </w:r>
      <w:r w:rsidRPr="00F132A2">
        <w:rPr>
          <w:sz w:val="21"/>
          <w:lang w:val="en-US"/>
        </w:rPr>
        <w:t xml:space="preserve"> </w:t>
      </w:r>
      <w:r w:rsidRPr="002378C9">
        <w:rPr>
          <w:sz w:val="21"/>
          <w:lang w:val="en-US"/>
        </w:rPr>
        <w:t>high</w:t>
      </w:r>
      <w:r>
        <w:rPr>
          <w:sz w:val="21"/>
        </w:rPr>
        <w:t>多高</w:t>
      </w:r>
      <w:r w:rsidRPr="002378C9">
        <w:rPr>
          <w:sz w:val="21"/>
          <w:lang w:val="en-US"/>
        </w:rPr>
        <w:t>；How</w:t>
      </w:r>
      <w:r w:rsidRPr="00F132A2">
        <w:rPr>
          <w:sz w:val="21"/>
          <w:lang w:val="en-US"/>
        </w:rPr>
        <w:t xml:space="preserve"> </w:t>
      </w:r>
      <w:r w:rsidRPr="002378C9">
        <w:rPr>
          <w:sz w:val="21"/>
          <w:lang w:val="en-US"/>
        </w:rPr>
        <w:t>wide</w:t>
      </w:r>
      <w:r>
        <w:rPr>
          <w:spacing w:val="-1"/>
          <w:sz w:val="21"/>
        </w:rPr>
        <w:t>多宽。根据答句</w:t>
      </w:r>
      <w:r w:rsidRPr="00F132A2">
        <w:rPr>
          <w:spacing w:val="-1"/>
          <w:sz w:val="21"/>
          <w:lang w:val="en-US"/>
        </w:rPr>
        <w:t>“</w:t>
      </w:r>
      <w:r w:rsidRPr="000B606C">
        <w:rPr>
          <w:sz w:val="21"/>
          <w:lang w:val="en-US"/>
        </w:rPr>
        <w:t>55</w:t>
      </w:r>
      <w:r w:rsidRPr="00F132A2">
        <w:rPr>
          <w:sz w:val="21"/>
          <w:lang w:val="en-US"/>
        </w:rPr>
        <w:t xml:space="preserve"> </w:t>
      </w:r>
      <w:r w:rsidRPr="000B606C">
        <w:rPr>
          <w:sz w:val="21"/>
          <w:lang w:val="en-US"/>
        </w:rPr>
        <w:t>kilometers</w:t>
      </w:r>
      <w:r w:rsidRPr="000B606C">
        <w:rPr>
          <w:rFonts w:asciiTheme="minorEastAsia" w:eastAsiaTheme="minorEastAsia" w:hAnsiTheme="minorEastAsia"/>
          <w:sz w:val="21"/>
          <w:lang w:val="en-US"/>
        </w:rPr>
        <w:t>”</w:t>
      </w:r>
      <w:r>
        <w:rPr>
          <w:spacing w:val="-5"/>
          <w:sz w:val="21"/>
        </w:rPr>
        <w:t>可知问的是长度</w:t>
      </w:r>
      <w:r w:rsidRPr="002378C9">
        <w:rPr>
          <w:spacing w:val="-5"/>
          <w:sz w:val="21"/>
          <w:lang w:val="en-US"/>
        </w:rPr>
        <w:t>，</w:t>
      </w:r>
      <w:r>
        <w:rPr>
          <w:spacing w:val="-5"/>
          <w:sz w:val="21"/>
        </w:rPr>
        <w:t>故选</w:t>
      </w:r>
      <w:r w:rsidRPr="002378C9">
        <w:rPr>
          <w:sz w:val="21"/>
          <w:lang w:val="en-US"/>
        </w:rPr>
        <w:t>A</w:t>
      </w:r>
      <w:r>
        <w:rPr>
          <w:sz w:val="21"/>
        </w:rP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rPr>
          <w:rFonts w:ascii="Times New Roman" w:eastAsia="Times New Roman"/>
        </w:rPr>
        <w:t>How</w:t>
      </w:r>
      <w:r>
        <w:t>句型的词意辨析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29</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Pr="002378C9" w:rsidRDefault="001D2938" w:rsidP="001D2938">
      <w:pPr>
        <w:pStyle w:val="TableParagraph"/>
        <w:spacing w:line="440" w:lineRule="atLeast"/>
        <w:jc w:val="both"/>
        <w:rPr>
          <w:sz w:val="21"/>
          <w:lang w:val="en-US"/>
        </w:rPr>
      </w:pPr>
      <w:r>
        <w:t>【解析】</w:t>
      </w:r>
      <w:r>
        <w:rPr>
          <w:sz w:val="21"/>
          <w:lang w:val="en-US"/>
        </w:rPr>
        <w:t>hand</w:t>
      </w:r>
      <w:r w:rsidRPr="00F132A2">
        <w:rPr>
          <w:sz w:val="21"/>
          <w:lang w:val="en-US"/>
        </w:rPr>
        <w:t xml:space="preserve"> </w:t>
      </w:r>
      <w:r>
        <w:rPr>
          <w:sz w:val="21"/>
          <w:lang w:val="en-US"/>
        </w:rPr>
        <w:t>in</w:t>
      </w:r>
      <w:r>
        <w:rPr>
          <w:sz w:val="21"/>
        </w:rPr>
        <w:t>上交</w:t>
      </w:r>
      <w:r w:rsidRPr="002378C9">
        <w:rPr>
          <w:sz w:val="21"/>
          <w:lang w:val="en-US"/>
        </w:rPr>
        <w:t>；</w:t>
      </w:r>
      <w:r>
        <w:rPr>
          <w:sz w:val="21"/>
          <w:lang w:val="en-US"/>
        </w:rPr>
        <w:t>put</w:t>
      </w:r>
      <w:r w:rsidRPr="00F132A2">
        <w:rPr>
          <w:sz w:val="21"/>
          <w:lang w:val="en-US"/>
        </w:rPr>
        <w:t xml:space="preserve"> </w:t>
      </w:r>
      <w:r>
        <w:rPr>
          <w:sz w:val="21"/>
          <w:lang w:val="en-US"/>
        </w:rPr>
        <w:t>on</w:t>
      </w:r>
      <w:r>
        <w:rPr>
          <w:sz w:val="21"/>
        </w:rPr>
        <w:t>上演</w:t>
      </w:r>
      <w:r w:rsidRPr="002378C9">
        <w:rPr>
          <w:sz w:val="21"/>
          <w:lang w:val="en-US"/>
        </w:rPr>
        <w:t>，</w:t>
      </w:r>
      <w:r>
        <w:rPr>
          <w:sz w:val="21"/>
        </w:rPr>
        <w:t>穿上</w:t>
      </w:r>
      <w:r w:rsidRPr="002378C9">
        <w:rPr>
          <w:sz w:val="21"/>
          <w:lang w:val="en-US"/>
        </w:rPr>
        <w:t>，</w:t>
      </w:r>
      <w:r>
        <w:rPr>
          <w:sz w:val="21"/>
        </w:rPr>
        <w:t>增重</w:t>
      </w:r>
      <w:r w:rsidRPr="002378C9">
        <w:rPr>
          <w:sz w:val="21"/>
          <w:lang w:val="en-US"/>
        </w:rPr>
        <w:t>；take</w:t>
      </w:r>
      <w:r w:rsidRPr="00F132A2">
        <w:rPr>
          <w:sz w:val="21"/>
          <w:lang w:val="en-US"/>
        </w:rPr>
        <w:t xml:space="preserve"> </w:t>
      </w:r>
      <w:r w:rsidRPr="002378C9">
        <w:rPr>
          <w:sz w:val="21"/>
          <w:lang w:val="en-US"/>
        </w:rPr>
        <w:t>out</w:t>
      </w:r>
      <w:r w:rsidRPr="00F132A2">
        <w:rPr>
          <w:sz w:val="21"/>
          <w:lang w:val="en-US"/>
        </w:rPr>
        <w:t xml:space="preserve"> </w:t>
      </w:r>
      <w:r>
        <w:rPr>
          <w:sz w:val="21"/>
        </w:rPr>
        <w:t>带出去。题意为</w:t>
      </w:r>
      <w:r w:rsidRPr="002378C9">
        <w:rPr>
          <w:sz w:val="21"/>
          <w:lang w:val="en-US"/>
        </w:rPr>
        <w:t>“</w:t>
      </w:r>
      <w:r>
        <w:rPr>
          <w:sz w:val="21"/>
        </w:rPr>
        <w:t>我的同桌和我打算上演一个谈话节目来庆祝祖国的</w:t>
      </w:r>
      <w:r w:rsidRPr="002378C9">
        <w:rPr>
          <w:sz w:val="21"/>
          <w:lang w:val="en-US"/>
        </w:rPr>
        <w:t>70</w:t>
      </w:r>
      <w:r>
        <w:rPr>
          <w:sz w:val="21"/>
        </w:rPr>
        <w:t>周年诞辰</w:t>
      </w:r>
      <w:r w:rsidRPr="002378C9">
        <w:rPr>
          <w:sz w:val="21"/>
          <w:lang w:val="en-US"/>
        </w:rPr>
        <w:t>”，</w:t>
      </w:r>
      <w:r>
        <w:rPr>
          <w:sz w:val="21"/>
        </w:rPr>
        <w:t>故选</w:t>
      </w:r>
      <w:r w:rsidRPr="002378C9">
        <w:rPr>
          <w:sz w:val="21"/>
          <w:lang w:val="en-US"/>
        </w:rPr>
        <w:t>B</w:t>
      </w:r>
      <w:r>
        <w:rPr>
          <w:sz w:val="21"/>
        </w:rP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动词词组的词意辨析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30</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Default="001D2938" w:rsidP="001D2938">
      <w:pPr>
        <w:spacing w:line="440" w:lineRule="atLeast"/>
        <w:rPr>
          <w:rFonts w:ascii="Times New Roman" w:hAnsi="Times New Roman" w:cs="Times New Roman"/>
        </w:rPr>
      </w:pPr>
      <w:r>
        <w:rPr>
          <w:rFonts w:ascii="Times New Roman" w:hAnsi="Times New Roman" w:cs="Times New Roman"/>
        </w:rPr>
        <w:t>【解析】</w:t>
      </w:r>
      <w:r>
        <w:rPr>
          <w:rFonts w:ascii="Times New Roman" w:eastAsia="Times New Roman" w:hAnsi="Times New Roman"/>
          <w:spacing w:val="-9"/>
        </w:rPr>
        <w:t>slower</w:t>
      </w:r>
      <w:r>
        <w:rPr>
          <w:spacing w:val="-3"/>
        </w:rPr>
        <w:t>更慢的；</w:t>
      </w:r>
      <w:r>
        <w:rPr>
          <w:rFonts w:ascii="Times New Roman" w:eastAsia="Times New Roman" w:hAnsi="Times New Roman"/>
          <w:spacing w:val="-9"/>
        </w:rPr>
        <w:t>better</w:t>
      </w:r>
      <w:r>
        <w:rPr>
          <w:spacing w:val="-2"/>
        </w:rPr>
        <w:t>更好的；</w:t>
      </w:r>
      <w:r>
        <w:rPr>
          <w:rFonts w:ascii="Times New Roman" w:eastAsia="Times New Roman" w:hAnsi="Times New Roman"/>
          <w:spacing w:val="-8"/>
        </w:rPr>
        <w:t>harder</w:t>
      </w:r>
      <w:r>
        <w:rPr>
          <w:spacing w:val="-4"/>
        </w:rPr>
        <w:t>更困难的。题意为</w:t>
      </w:r>
      <w:r>
        <w:rPr>
          <w:spacing w:val="-4"/>
        </w:rPr>
        <w:t>“</w:t>
      </w:r>
      <w:r>
        <w:rPr>
          <w:spacing w:val="-4"/>
        </w:rPr>
        <w:t>我认为唱歌可以帮助植物长得更好</w:t>
      </w:r>
      <w:r>
        <w:rPr>
          <w:spacing w:val="-4"/>
        </w:rPr>
        <w:t>”</w:t>
      </w:r>
      <w:r>
        <w:rPr>
          <w:spacing w:val="-4"/>
        </w:rPr>
        <w:t>，故选</w:t>
      </w:r>
      <w:r>
        <w:rPr>
          <w:rFonts w:ascii="Times New Roman" w:eastAsia="Times New Roman" w:hAnsi="Times New Roman"/>
        </w:rPr>
        <w:t>B</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rPr>
          <w:spacing w:val="-1"/>
        </w:rPr>
        <w:t>形容词比较级的词义辨析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31</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Pr="002378C9" w:rsidRDefault="001D2938" w:rsidP="001D2938">
      <w:pPr>
        <w:pStyle w:val="TableParagraph"/>
        <w:spacing w:line="440" w:lineRule="atLeast"/>
        <w:jc w:val="both"/>
        <w:rPr>
          <w:sz w:val="21"/>
        </w:rPr>
      </w:pPr>
      <w:r>
        <w:t>【解析】</w:t>
      </w:r>
      <w:r>
        <w:rPr>
          <w:w w:val="99"/>
          <w:sz w:val="21"/>
        </w:rPr>
        <w:t>A</w:t>
      </w:r>
      <w:r>
        <w:rPr>
          <w:spacing w:val="-1"/>
          <w:w w:val="99"/>
          <w:sz w:val="21"/>
        </w:rPr>
        <w:t>lt</w:t>
      </w:r>
      <w:r>
        <w:rPr>
          <w:spacing w:val="1"/>
          <w:w w:val="99"/>
          <w:sz w:val="21"/>
        </w:rPr>
        <w:t>hou</w:t>
      </w:r>
      <w:r>
        <w:rPr>
          <w:spacing w:val="-2"/>
          <w:w w:val="99"/>
          <w:sz w:val="21"/>
        </w:rPr>
        <w:t>g</w:t>
      </w:r>
      <w:r>
        <w:rPr>
          <w:w w:val="99"/>
          <w:sz w:val="21"/>
        </w:rPr>
        <w:t>h</w:t>
      </w:r>
      <w:r w:rsidRPr="000B606C">
        <w:t>虽然</w:t>
      </w:r>
      <w:r w:rsidRPr="000B606C">
        <w:rPr>
          <w:rFonts w:hint="eastAsia"/>
        </w:rPr>
        <w:t>；</w:t>
      </w:r>
      <w:r>
        <w:rPr>
          <w:w w:val="99"/>
          <w:sz w:val="21"/>
        </w:rPr>
        <w:t>O</w:t>
      </w:r>
      <w:r>
        <w:rPr>
          <w:spacing w:val="1"/>
          <w:w w:val="99"/>
          <w:sz w:val="21"/>
        </w:rPr>
        <w:t>n</w:t>
      </w:r>
      <w:r>
        <w:rPr>
          <w:w w:val="99"/>
          <w:sz w:val="21"/>
        </w:rPr>
        <w:t>ce</w:t>
      </w:r>
      <w:r>
        <w:rPr>
          <w:spacing w:val="-32"/>
          <w:w w:val="99"/>
          <w:sz w:val="21"/>
        </w:rPr>
        <w:t>一</w:t>
      </w:r>
      <w:r w:rsidRPr="000B606C">
        <w:t>旦；</w:t>
      </w:r>
      <w:r>
        <w:rPr>
          <w:w w:val="99"/>
          <w:sz w:val="21"/>
        </w:rPr>
        <w:t>If</w:t>
      </w:r>
      <w:r>
        <w:rPr>
          <w:spacing w:val="-17"/>
          <w:w w:val="99"/>
          <w:sz w:val="21"/>
        </w:rPr>
        <w:t>如果。题意为</w:t>
      </w:r>
      <w:r w:rsidRPr="002378C9">
        <w:rPr>
          <w:rFonts w:asciiTheme="minorEastAsia" w:eastAsiaTheme="minorEastAsia" w:hAnsiTheme="minorEastAsia"/>
          <w:spacing w:val="-2"/>
          <w:w w:val="99"/>
          <w:sz w:val="21"/>
        </w:rPr>
        <w:t>“</w:t>
      </w:r>
      <w:r>
        <w:rPr>
          <w:w w:val="99"/>
          <w:sz w:val="21"/>
        </w:rPr>
        <w:t>虽</w:t>
      </w:r>
      <w:r>
        <w:rPr>
          <w:spacing w:val="-5"/>
          <w:sz w:val="21"/>
        </w:rPr>
        <w:t>然今天是一个公共节假日，我们城市的消防员仍然在岗值守</w:t>
      </w:r>
      <w:r w:rsidRPr="002378C9">
        <w:rPr>
          <w:rFonts w:asciiTheme="minorEastAsia" w:eastAsiaTheme="minorEastAsia" w:hAnsiTheme="minorEastAsia"/>
          <w:sz w:val="21"/>
        </w:rPr>
        <w:t>”</w:t>
      </w:r>
      <w:r>
        <w:rPr>
          <w:spacing w:val="-30"/>
          <w:sz w:val="21"/>
        </w:rPr>
        <w:t>。故选</w:t>
      </w:r>
      <w:r w:rsidRPr="00F132A2">
        <w:rPr>
          <w:spacing w:val="-30"/>
          <w:sz w:val="21"/>
        </w:rPr>
        <w:t xml:space="preserve"> </w:t>
      </w:r>
      <w:r>
        <w:rPr>
          <w:sz w:val="21"/>
        </w:rPr>
        <w:t>A。</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rPr>
          <w:spacing w:val="-10"/>
          <w:w w:val="99"/>
        </w:rPr>
        <w:t>连词的词义辨析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32</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Pr="002378C9" w:rsidRDefault="001D2938" w:rsidP="001D2938">
      <w:pPr>
        <w:pStyle w:val="TableParagraph"/>
        <w:spacing w:line="440" w:lineRule="atLeast"/>
        <w:jc w:val="both"/>
        <w:rPr>
          <w:sz w:val="21"/>
          <w:lang w:val="en-US"/>
        </w:rPr>
      </w:pPr>
      <w:r>
        <w:t>【解析】</w:t>
      </w:r>
      <w:r>
        <w:rPr>
          <w:sz w:val="21"/>
        </w:rPr>
        <w:t>根据答句</w:t>
      </w:r>
      <w:r w:rsidRPr="002378C9">
        <w:rPr>
          <w:rFonts w:asciiTheme="minorEastAsia" w:eastAsiaTheme="minorEastAsia" w:hAnsiTheme="minorEastAsia"/>
          <w:sz w:val="21"/>
          <w:lang w:val="en-US"/>
        </w:rPr>
        <w:t>“i</w:t>
      </w:r>
      <w:r w:rsidRPr="002378C9">
        <w:rPr>
          <w:sz w:val="21"/>
          <w:lang w:val="en-US"/>
        </w:rPr>
        <w:t>t</w:t>
      </w:r>
      <w:r w:rsidRPr="00F132A2">
        <w:rPr>
          <w:sz w:val="21"/>
          <w:lang w:val="en-US"/>
        </w:rPr>
        <w:t xml:space="preserve"> </w:t>
      </w:r>
      <w:r w:rsidRPr="002378C9">
        <w:rPr>
          <w:sz w:val="21"/>
          <w:lang w:val="en-US"/>
        </w:rPr>
        <w:t>looks</w:t>
      </w:r>
      <w:r w:rsidRPr="00F132A2">
        <w:rPr>
          <w:sz w:val="21"/>
          <w:lang w:val="en-US"/>
        </w:rPr>
        <w:t xml:space="preserve"> </w:t>
      </w:r>
      <w:r w:rsidRPr="002378C9">
        <w:rPr>
          <w:sz w:val="21"/>
          <w:lang w:val="en-US"/>
        </w:rPr>
        <w:t>very</w:t>
      </w:r>
      <w:r w:rsidRPr="00F132A2">
        <w:rPr>
          <w:sz w:val="21"/>
          <w:lang w:val="en-US"/>
        </w:rPr>
        <w:t xml:space="preserve"> </w:t>
      </w:r>
      <w:r w:rsidRPr="002378C9">
        <w:rPr>
          <w:sz w:val="21"/>
          <w:lang w:val="en-US"/>
        </w:rPr>
        <w:t>nice</w:t>
      </w:r>
      <w:r w:rsidRPr="00F132A2">
        <w:rPr>
          <w:sz w:val="21"/>
          <w:lang w:val="en-US"/>
        </w:rPr>
        <w:t xml:space="preserve"> </w:t>
      </w:r>
      <w:r w:rsidRPr="002378C9">
        <w:rPr>
          <w:sz w:val="21"/>
          <w:lang w:val="en-US"/>
        </w:rPr>
        <w:t>on</w:t>
      </w:r>
      <w:r w:rsidRPr="00F132A2">
        <w:rPr>
          <w:sz w:val="21"/>
          <w:lang w:val="en-US"/>
        </w:rPr>
        <w:t xml:space="preserve"> </w:t>
      </w:r>
      <w:r w:rsidRPr="002378C9">
        <w:rPr>
          <w:sz w:val="21"/>
          <w:lang w:val="en-US"/>
        </w:rPr>
        <w:t>you</w:t>
      </w:r>
      <w:r>
        <w:rPr>
          <w:rFonts w:asciiTheme="minorEastAsia" w:eastAsiaTheme="minorEastAsia" w:hAnsiTheme="minorEastAsia"/>
          <w:sz w:val="21"/>
          <w:lang w:val="en-US"/>
        </w:rPr>
        <w:t>”</w:t>
      </w:r>
      <w:r>
        <w:rPr>
          <w:sz w:val="21"/>
        </w:rPr>
        <w:t>可知这件裙子已经做好了</w:t>
      </w:r>
      <w:r w:rsidRPr="002378C9">
        <w:rPr>
          <w:sz w:val="21"/>
          <w:lang w:val="en-US"/>
        </w:rPr>
        <w:t>，</w:t>
      </w:r>
      <w:r>
        <w:rPr>
          <w:sz w:val="21"/>
        </w:rPr>
        <w:t>故本题考查现在完成时的用法</w:t>
      </w:r>
      <w:r w:rsidRPr="002378C9">
        <w:rPr>
          <w:sz w:val="21"/>
          <w:lang w:val="en-US"/>
        </w:rPr>
        <w:t>，</w:t>
      </w:r>
      <w:r>
        <w:rPr>
          <w:sz w:val="21"/>
        </w:rPr>
        <w:t>其结构为</w:t>
      </w:r>
      <w:r w:rsidRPr="002378C9">
        <w:rPr>
          <w:rFonts w:asciiTheme="minorEastAsia" w:eastAsiaTheme="minorEastAsia" w:hAnsiTheme="minorEastAsia"/>
          <w:sz w:val="21"/>
          <w:lang w:val="en-US"/>
        </w:rPr>
        <w:t>“</w:t>
      </w:r>
      <w:r w:rsidRPr="002378C9">
        <w:rPr>
          <w:sz w:val="21"/>
          <w:lang w:val="en-US"/>
        </w:rPr>
        <w:t>have/has</w:t>
      </w:r>
      <w:r w:rsidRPr="00F132A2">
        <w:rPr>
          <w:sz w:val="21"/>
          <w:lang w:val="en-US"/>
        </w:rPr>
        <w:t xml:space="preserve"> </w:t>
      </w:r>
      <w:r w:rsidRPr="002378C9">
        <w:rPr>
          <w:sz w:val="21"/>
          <w:lang w:val="en-US"/>
        </w:rPr>
        <w:t>+</w:t>
      </w:r>
      <w:r>
        <w:rPr>
          <w:sz w:val="21"/>
        </w:rPr>
        <w:t>动词过去分词</w:t>
      </w:r>
      <w:r>
        <w:rPr>
          <w:rFonts w:asciiTheme="minorEastAsia" w:eastAsiaTheme="minorEastAsia" w:hAnsiTheme="minorEastAsia"/>
          <w:sz w:val="21"/>
          <w:lang w:val="en-US"/>
        </w:rPr>
        <w:t>”</w:t>
      </w:r>
      <w:r>
        <w:rPr>
          <w:sz w:val="21"/>
        </w:rPr>
        <w:t>。故选</w:t>
      </w:r>
      <w:r w:rsidRPr="002378C9">
        <w:rPr>
          <w:sz w:val="21"/>
          <w:lang w:val="en-US"/>
        </w:rPr>
        <w:t>B</w:t>
      </w:r>
      <w:r>
        <w:rPr>
          <w:sz w:val="21"/>
        </w:rP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动词时态</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33</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Default="001D2938" w:rsidP="001D2938">
      <w:pPr>
        <w:spacing w:line="440" w:lineRule="atLeast"/>
        <w:rPr>
          <w:rFonts w:ascii="Times New Roman" w:hAnsi="Times New Roman" w:cs="Times New Roman"/>
        </w:rPr>
      </w:pPr>
      <w:r>
        <w:rPr>
          <w:rFonts w:ascii="Times New Roman" w:hAnsi="Times New Roman" w:cs="Times New Roman"/>
        </w:rPr>
        <w:t>【解析】</w:t>
      </w:r>
      <w:r>
        <w:rPr>
          <w:spacing w:val="-8"/>
        </w:rPr>
        <w:t>根据先行词</w:t>
      </w:r>
      <w:r>
        <w:rPr>
          <w:rFonts w:ascii="Times New Roman" w:eastAsia="Times New Roman"/>
        </w:rPr>
        <w:t>hero</w:t>
      </w:r>
      <w:r>
        <w:rPr>
          <w:spacing w:val="-11"/>
        </w:rPr>
        <w:t>英雄，可知关系代词指代人，故选</w:t>
      </w:r>
      <w:r>
        <w:rPr>
          <w:rFonts w:ascii="Times New Roman" w:eastAsia="Times New Roman"/>
        </w:rPr>
        <w:t>A</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lastRenderedPageBreak/>
        <w:t>【考点】</w:t>
      </w:r>
      <w:r>
        <w:rPr>
          <w:spacing w:val="-8"/>
        </w:rPr>
        <w:t>定语从句</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34</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Pr="002378C9" w:rsidRDefault="001D2938" w:rsidP="001D2938">
      <w:pPr>
        <w:pStyle w:val="TableParagraph"/>
        <w:spacing w:line="440" w:lineRule="atLeast"/>
        <w:jc w:val="both"/>
        <w:rPr>
          <w:sz w:val="21"/>
          <w:lang w:val="en-US"/>
        </w:rPr>
      </w:pPr>
      <w:r>
        <w:t>【解析】</w:t>
      </w:r>
      <w:r w:rsidRPr="002378C9">
        <w:rPr>
          <w:sz w:val="21"/>
          <w:lang w:val="en-US"/>
        </w:rPr>
        <w:t>volleyball</w:t>
      </w:r>
      <w:r>
        <w:rPr>
          <w:sz w:val="21"/>
        </w:rPr>
        <w:t>和</w:t>
      </w:r>
      <w:r w:rsidRPr="002378C9">
        <w:rPr>
          <w:sz w:val="21"/>
          <w:lang w:val="en-US"/>
        </w:rPr>
        <w:t>include</w:t>
      </w:r>
      <w:r w:rsidRPr="00F132A2">
        <w:rPr>
          <w:sz w:val="21"/>
          <w:lang w:val="en-US"/>
        </w:rPr>
        <w:t xml:space="preserve"> </w:t>
      </w:r>
      <w:r>
        <w:rPr>
          <w:sz w:val="21"/>
        </w:rPr>
        <w:t>为被动关系</w:t>
      </w:r>
      <w:r w:rsidRPr="002378C9">
        <w:rPr>
          <w:sz w:val="21"/>
          <w:lang w:val="en-US"/>
        </w:rPr>
        <w:t>，</w:t>
      </w:r>
      <w:r>
        <w:rPr>
          <w:sz w:val="21"/>
        </w:rPr>
        <w:t>其结构为</w:t>
      </w:r>
      <w:r w:rsidRPr="002378C9">
        <w:rPr>
          <w:sz w:val="21"/>
          <w:lang w:val="en-US"/>
        </w:rPr>
        <w:t>“be+</w:t>
      </w:r>
      <w:r>
        <w:rPr>
          <w:sz w:val="21"/>
        </w:rPr>
        <w:t>动词过去分词</w:t>
      </w:r>
      <w:r w:rsidRPr="002378C9">
        <w:rPr>
          <w:sz w:val="21"/>
          <w:lang w:val="en-US"/>
        </w:rPr>
        <w:t>”，</w:t>
      </w:r>
      <w:r>
        <w:rPr>
          <w:sz w:val="21"/>
        </w:rPr>
        <w:t>并结合时间</w:t>
      </w:r>
      <w:r w:rsidRPr="002378C9">
        <w:rPr>
          <w:sz w:val="21"/>
          <w:lang w:val="en-US"/>
        </w:rPr>
        <w:t>in</w:t>
      </w:r>
      <w:r w:rsidRPr="00F132A2">
        <w:rPr>
          <w:sz w:val="21"/>
          <w:lang w:val="en-US"/>
        </w:rPr>
        <w:t xml:space="preserve"> </w:t>
      </w:r>
      <w:r w:rsidRPr="002378C9">
        <w:rPr>
          <w:sz w:val="21"/>
          <w:lang w:val="en-US"/>
        </w:rPr>
        <w:t>1964</w:t>
      </w:r>
      <w:r w:rsidRPr="00F132A2">
        <w:rPr>
          <w:sz w:val="21"/>
          <w:lang w:val="en-US"/>
        </w:rPr>
        <w:t xml:space="preserve"> </w:t>
      </w:r>
      <w:r>
        <w:rPr>
          <w:sz w:val="21"/>
        </w:rPr>
        <w:t>可知发生在过去</w:t>
      </w:r>
      <w:r w:rsidRPr="002378C9">
        <w:rPr>
          <w:sz w:val="21"/>
          <w:lang w:val="en-US"/>
        </w:rPr>
        <w:t>，</w:t>
      </w:r>
      <w:r>
        <w:rPr>
          <w:sz w:val="21"/>
        </w:rPr>
        <w:t>故选</w:t>
      </w:r>
      <w:r w:rsidRPr="002378C9">
        <w:rPr>
          <w:sz w:val="21"/>
          <w:lang w:val="en-US"/>
        </w:rPr>
        <w:t>C</w:t>
      </w:r>
      <w:r>
        <w:rPr>
          <w:sz w:val="21"/>
        </w:rP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被动语态</w:t>
      </w:r>
    </w:p>
    <w:p w:rsidR="001D2938" w:rsidRDefault="001D2938" w:rsidP="001D2938">
      <w:pPr>
        <w:spacing w:line="440" w:lineRule="atLeast"/>
        <w:rPr>
          <w:rFonts w:ascii="Times New Roman" w:hAnsi="Times New Roman" w:cs="Times New Roman"/>
        </w:rPr>
      </w:pPr>
      <w:r>
        <w:rPr>
          <w:rFonts w:ascii="Times New Roman" w:hAnsi="Times New Roman" w:cs="Times New Roman"/>
        </w:rPr>
        <w:t>35</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【解析】</w:t>
      </w:r>
      <w:r>
        <w:rPr>
          <w:spacing w:val="-10"/>
        </w:rPr>
        <w:t>根据三要素中的陈述语序可排除</w:t>
      </w:r>
      <w:r>
        <w:rPr>
          <w:rFonts w:ascii="Times New Roman" w:eastAsia="Times New Roman" w:hAnsi="Times New Roman"/>
          <w:spacing w:val="-24"/>
        </w:rPr>
        <w:t>C</w:t>
      </w:r>
      <w:r>
        <w:rPr>
          <w:spacing w:val="-6"/>
        </w:rPr>
        <w:t>，且题意为</w:t>
      </w:r>
      <w:r w:rsidRPr="002378C9">
        <w:rPr>
          <w:rFonts w:asciiTheme="minorEastAsia" w:hAnsiTheme="minorEastAsia"/>
        </w:rPr>
        <w:t>“</w:t>
      </w:r>
      <w:r>
        <w:t>我们不知道这个故事是否是真的，但是它告诉我们友谊的重要性</w:t>
      </w:r>
      <w:r w:rsidRPr="002378C9">
        <w:rPr>
          <w:rFonts w:asciiTheme="minorEastAsia" w:hAnsiTheme="minorEastAsia"/>
        </w:rPr>
        <w:t>”</w:t>
      </w:r>
      <w:r>
        <w:rPr>
          <w:spacing w:val="-17"/>
        </w:rPr>
        <w:t>，故选</w:t>
      </w:r>
      <w:r>
        <w:rPr>
          <w:rFonts w:ascii="Times New Roman" w:eastAsia="Times New Roman" w:hAnsi="Times New Roman"/>
        </w:rPr>
        <w:t>B</w:t>
      </w:r>
      <w:r>
        <w:t>。</w:t>
      </w:r>
    </w:p>
    <w:p w:rsidR="001D2938" w:rsidRDefault="001D2938" w:rsidP="001D2938">
      <w:pPr>
        <w:spacing w:line="440" w:lineRule="atLeast"/>
        <w:rPr>
          <w:spacing w:val="-10"/>
        </w:rPr>
      </w:pPr>
      <w:r>
        <w:rPr>
          <w:rFonts w:ascii="Times New Roman" w:hAnsi="Times New Roman" w:cs="Times New Roman" w:hint="eastAsia"/>
        </w:rPr>
        <w:t>【考点】</w:t>
      </w:r>
      <w:r>
        <w:rPr>
          <w:spacing w:val="-10"/>
        </w:rPr>
        <w:t>宾语从句</w:t>
      </w:r>
    </w:p>
    <w:p w:rsidR="001D2938" w:rsidRDefault="001D2938" w:rsidP="001D2938">
      <w:pPr>
        <w:spacing w:line="440" w:lineRule="atLeast"/>
        <w:rPr>
          <w:rFonts w:ascii="Times New Roman" w:hAnsi="Times New Roman" w:cs="Times New Roman"/>
        </w:rPr>
      </w:pPr>
      <w:r w:rsidRPr="007B1C2E">
        <w:rPr>
          <w:rFonts w:ascii="Times New Roman" w:eastAsia="黑体" w:hAnsi="Times New Roman" w:cs="Times New Roman"/>
          <w:sz w:val="24"/>
          <w:szCs w:val="24"/>
        </w:rPr>
        <w:t>Ⅲ</w:t>
      </w:r>
      <w:r>
        <w:rPr>
          <w:rFonts w:ascii="Times New Roman" w:eastAsia="黑体" w:hAnsi="Times New Roman" w:cs="Times New Roman"/>
          <w:sz w:val="24"/>
          <w:szCs w:val="24"/>
        </w:rPr>
        <w:t>.</w:t>
      </w:r>
      <w:r w:rsidRPr="007B1C2E">
        <w:rPr>
          <w:rFonts w:ascii="Times New Roman" w:eastAsia="黑体" w:hAnsi="Times New Roman" w:cs="Times New Roman"/>
          <w:sz w:val="24"/>
          <w:szCs w:val="24"/>
        </w:rPr>
        <w:t>完形填空</w:t>
      </w:r>
    </w:p>
    <w:p w:rsidR="001D2938" w:rsidRPr="00723270" w:rsidRDefault="001D2938" w:rsidP="001D2938">
      <w:pPr>
        <w:pStyle w:val="af1"/>
        <w:spacing w:line="440" w:lineRule="atLeast"/>
        <w:jc w:val="both"/>
      </w:pPr>
      <w:r>
        <w:t>【文章大意】文章讲述了我和一个朋友作为志愿者，在一个名为BuddyBall的项目中分别帮助两个残疾儿童逐渐变得热爱运动，自信坚强，并喜欢社交的故事。</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36</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Default="001D2938" w:rsidP="001D2938">
      <w:pPr>
        <w:pStyle w:val="TableParagraph"/>
        <w:spacing w:line="440" w:lineRule="atLeast"/>
        <w:jc w:val="both"/>
        <w:rPr>
          <w:sz w:val="21"/>
        </w:rPr>
      </w:pPr>
      <w:r>
        <w:t>【解析】</w:t>
      </w:r>
      <w:r>
        <w:rPr>
          <w:sz w:val="21"/>
        </w:rPr>
        <w:t>A.decision决定；B</w:t>
      </w:r>
      <w:r>
        <w:rPr>
          <w:spacing w:val="-2"/>
          <w:sz w:val="21"/>
        </w:rPr>
        <w:t>.</w:t>
      </w:r>
      <w:r>
        <w:rPr>
          <w:sz w:val="21"/>
        </w:rPr>
        <w:t>subject科目；C.program计划，项目。</w:t>
      </w:r>
    </w:p>
    <w:p w:rsidR="001D2938" w:rsidRDefault="001D2938" w:rsidP="001D2938">
      <w:pPr>
        <w:spacing w:line="440" w:lineRule="atLeast"/>
        <w:rPr>
          <w:rFonts w:ascii="Times New Roman" w:hAnsi="Times New Roman" w:cs="Times New Roman"/>
        </w:rPr>
      </w:pPr>
      <w:r>
        <w:t>句意：这是一个帮助残疾儿童开展运动并交朋友的计划。故选</w:t>
      </w:r>
      <w:r>
        <w:rPr>
          <w:rFonts w:ascii="Times New Roman" w:eastAsia="Times New Roman"/>
        </w:rPr>
        <w:t>C</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名词词义及语境理解</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37</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Pr="00CC5F57" w:rsidRDefault="001D2938" w:rsidP="001D2938">
      <w:pPr>
        <w:pStyle w:val="TableParagraph"/>
        <w:spacing w:line="440" w:lineRule="atLeast"/>
        <w:jc w:val="both"/>
        <w:rPr>
          <w:sz w:val="21"/>
        </w:rPr>
      </w:pPr>
      <w:r>
        <w:t>【解析】</w:t>
      </w:r>
      <w:r w:rsidRPr="006D3E1E">
        <w:rPr>
          <w:sz w:val="21"/>
          <w:lang w:val="en-US"/>
        </w:rPr>
        <w:t>A.</w:t>
      </w:r>
      <w:r w:rsidRPr="00CC5F57">
        <w:rPr>
          <w:sz w:val="21"/>
          <w:lang w:val="en-US"/>
        </w:rPr>
        <w:t xml:space="preserve"> </w:t>
      </w:r>
      <w:r w:rsidRPr="006D3E1E">
        <w:rPr>
          <w:sz w:val="21"/>
          <w:lang w:val="en-US"/>
        </w:rPr>
        <w:t>In</w:t>
      </w:r>
      <w:r w:rsidRPr="00CC5F57">
        <w:rPr>
          <w:sz w:val="21"/>
          <w:lang w:val="en-US"/>
        </w:rPr>
        <w:t xml:space="preserve"> </w:t>
      </w:r>
      <w:r w:rsidRPr="006D3E1E">
        <w:rPr>
          <w:sz w:val="21"/>
          <w:lang w:val="en-US"/>
        </w:rPr>
        <w:t>the</w:t>
      </w:r>
      <w:r w:rsidRPr="00CC5F57">
        <w:rPr>
          <w:sz w:val="21"/>
          <w:lang w:val="en-US"/>
        </w:rPr>
        <w:t xml:space="preserve"> </w:t>
      </w:r>
      <w:r w:rsidRPr="006D3E1E">
        <w:rPr>
          <w:sz w:val="21"/>
          <w:lang w:val="en-US"/>
        </w:rPr>
        <w:t>end</w:t>
      </w:r>
      <w:r>
        <w:rPr>
          <w:sz w:val="21"/>
        </w:rPr>
        <w:t>最后</w:t>
      </w:r>
      <w:r w:rsidRPr="006D3E1E">
        <w:rPr>
          <w:sz w:val="21"/>
          <w:lang w:val="en-US"/>
        </w:rPr>
        <w:t>；B.On</w:t>
      </w:r>
      <w:r w:rsidRPr="00CC5F57">
        <w:rPr>
          <w:sz w:val="21"/>
          <w:lang w:val="en-US"/>
        </w:rPr>
        <w:t xml:space="preserve"> </w:t>
      </w:r>
      <w:r w:rsidRPr="006D3E1E">
        <w:rPr>
          <w:sz w:val="21"/>
          <w:lang w:val="en-US"/>
        </w:rPr>
        <w:t>the</w:t>
      </w:r>
      <w:r w:rsidRPr="00CC5F57">
        <w:rPr>
          <w:sz w:val="21"/>
          <w:lang w:val="en-US"/>
        </w:rPr>
        <w:t xml:space="preserve"> </w:t>
      </w:r>
      <w:r w:rsidRPr="006D3E1E">
        <w:rPr>
          <w:sz w:val="21"/>
          <w:lang w:val="en-US"/>
        </w:rPr>
        <w:t>way</w:t>
      </w:r>
      <w:r>
        <w:rPr>
          <w:sz w:val="21"/>
        </w:rPr>
        <w:t>在路上</w:t>
      </w:r>
      <w:r w:rsidRPr="006D3E1E">
        <w:rPr>
          <w:sz w:val="21"/>
          <w:lang w:val="en-US"/>
        </w:rPr>
        <w:t>；C.</w:t>
      </w:r>
      <w:r w:rsidRPr="00CC5F57">
        <w:rPr>
          <w:sz w:val="21"/>
          <w:lang w:val="en-US"/>
        </w:rPr>
        <w:t xml:space="preserve"> </w:t>
      </w:r>
      <w:r w:rsidRPr="006D3E1E">
        <w:rPr>
          <w:sz w:val="21"/>
          <w:lang w:val="en-US"/>
        </w:rPr>
        <w:t>At</w:t>
      </w:r>
      <w:r w:rsidRPr="00CC5F57">
        <w:rPr>
          <w:sz w:val="21"/>
          <w:lang w:val="en-US"/>
        </w:rPr>
        <w:t xml:space="preserve"> </w:t>
      </w:r>
      <w:r w:rsidRPr="006D3E1E">
        <w:rPr>
          <w:sz w:val="21"/>
          <w:lang w:val="en-US"/>
        </w:rPr>
        <w:t>the</w:t>
      </w:r>
      <w:r w:rsidRPr="00CC5F57">
        <w:rPr>
          <w:sz w:val="21"/>
          <w:lang w:val="en-US"/>
        </w:rPr>
        <w:t xml:space="preserve"> </w:t>
      </w:r>
      <w:r w:rsidRPr="006D3E1E">
        <w:rPr>
          <w:sz w:val="21"/>
          <w:lang w:val="en-US"/>
        </w:rPr>
        <w:t>moment</w:t>
      </w:r>
      <w:r w:rsidRPr="00CC5F57">
        <w:rPr>
          <w:sz w:val="21"/>
          <w:lang w:val="en-US"/>
        </w:rPr>
        <w:t xml:space="preserve"> </w:t>
      </w:r>
      <w:r>
        <w:rPr>
          <w:sz w:val="21"/>
        </w:rPr>
        <w:t>此刻</w:t>
      </w:r>
      <w:r w:rsidRPr="006D3E1E">
        <w:rPr>
          <w:sz w:val="21"/>
          <w:lang w:val="en-US"/>
        </w:rPr>
        <w:t>，</w:t>
      </w:r>
      <w:r>
        <w:rPr>
          <w:sz w:val="21"/>
        </w:rPr>
        <w:t>当时。句意</w:t>
      </w:r>
      <w:r w:rsidRPr="00CC5F57">
        <w:rPr>
          <w:sz w:val="21"/>
          <w:lang w:val="en-US"/>
        </w:rPr>
        <w:t>：</w:t>
      </w:r>
      <w:r>
        <w:rPr>
          <w:sz w:val="21"/>
        </w:rPr>
        <w:t>现在我是一个</w:t>
      </w:r>
      <w:r w:rsidRPr="00CC5F57">
        <w:rPr>
          <w:sz w:val="21"/>
          <w:lang w:val="en-US"/>
        </w:rPr>
        <w:t>11</w:t>
      </w:r>
      <w:r>
        <w:rPr>
          <w:sz w:val="21"/>
        </w:rPr>
        <w:t>岁男孩的伙伴。结合句意，最符合的选</w:t>
      </w:r>
      <w:r>
        <w:t>项为C。</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副词词组及语境理解</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38</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Pr="00CC5F57" w:rsidRDefault="001D2938" w:rsidP="001D2938">
      <w:pPr>
        <w:pStyle w:val="TableParagraph"/>
        <w:spacing w:line="440" w:lineRule="atLeast"/>
        <w:jc w:val="both"/>
        <w:rPr>
          <w:sz w:val="21"/>
          <w:lang w:val="en-US"/>
        </w:rPr>
      </w:pPr>
      <w:r>
        <w:t>【解析】</w:t>
      </w:r>
      <w:r w:rsidRPr="006D3E1E">
        <w:rPr>
          <w:sz w:val="21"/>
          <w:lang w:val="en-US"/>
        </w:rPr>
        <w:t>A.</w:t>
      </w:r>
      <w:r w:rsidRPr="00CC5F57">
        <w:rPr>
          <w:spacing w:val="-2"/>
          <w:sz w:val="21"/>
          <w:lang w:val="en-US"/>
        </w:rPr>
        <w:t xml:space="preserve"> </w:t>
      </w:r>
      <w:r w:rsidRPr="006D3E1E">
        <w:rPr>
          <w:sz w:val="21"/>
          <w:lang w:val="en-US"/>
        </w:rPr>
        <w:t>when</w:t>
      </w:r>
      <w:r>
        <w:rPr>
          <w:sz w:val="21"/>
        </w:rPr>
        <w:t>当</w:t>
      </w:r>
      <w:r w:rsidRPr="006D3E1E">
        <w:rPr>
          <w:sz w:val="21"/>
          <w:lang w:val="en-US"/>
        </w:rPr>
        <w:t>…</w:t>
      </w:r>
      <w:r>
        <w:rPr>
          <w:spacing w:val="-2"/>
          <w:sz w:val="21"/>
        </w:rPr>
        <w:t>的时候</w:t>
      </w:r>
      <w:r w:rsidRPr="006D3E1E">
        <w:rPr>
          <w:spacing w:val="-2"/>
          <w:sz w:val="21"/>
          <w:lang w:val="en-US"/>
        </w:rPr>
        <w:t>；</w:t>
      </w:r>
      <w:r w:rsidRPr="006D3E1E">
        <w:rPr>
          <w:spacing w:val="-5"/>
          <w:sz w:val="21"/>
          <w:lang w:val="en-US"/>
        </w:rPr>
        <w:t>B</w:t>
      </w:r>
      <w:r w:rsidRPr="006D3E1E">
        <w:rPr>
          <w:spacing w:val="-3"/>
          <w:sz w:val="21"/>
          <w:lang w:val="en-US"/>
        </w:rPr>
        <w:t>.</w:t>
      </w:r>
      <w:r w:rsidRPr="00CC5F57">
        <w:rPr>
          <w:spacing w:val="-3"/>
          <w:sz w:val="21"/>
          <w:lang w:val="en-US"/>
        </w:rPr>
        <w:t xml:space="preserve"> </w:t>
      </w:r>
      <w:r w:rsidRPr="006D3E1E">
        <w:rPr>
          <w:sz w:val="21"/>
          <w:lang w:val="en-US"/>
        </w:rPr>
        <w:t>until</w:t>
      </w:r>
      <w:r>
        <w:rPr>
          <w:sz w:val="21"/>
        </w:rPr>
        <w:t>直到</w:t>
      </w:r>
      <w:r w:rsidRPr="006D3E1E">
        <w:rPr>
          <w:spacing w:val="-3"/>
          <w:sz w:val="21"/>
          <w:lang w:val="en-US"/>
        </w:rPr>
        <w:t>…；C</w:t>
      </w:r>
      <w:r w:rsidRPr="006D3E1E">
        <w:rPr>
          <w:spacing w:val="-2"/>
          <w:sz w:val="21"/>
          <w:lang w:val="en-US"/>
        </w:rPr>
        <w:t>.</w:t>
      </w:r>
      <w:r w:rsidRPr="00CC5F57">
        <w:rPr>
          <w:spacing w:val="-2"/>
          <w:sz w:val="21"/>
          <w:lang w:val="en-US"/>
        </w:rPr>
        <w:t xml:space="preserve"> </w:t>
      </w:r>
      <w:r w:rsidRPr="006D3E1E">
        <w:rPr>
          <w:sz w:val="21"/>
          <w:lang w:val="en-US"/>
        </w:rPr>
        <w:t>before</w:t>
      </w:r>
      <w:r>
        <w:rPr>
          <w:sz w:val="21"/>
        </w:rPr>
        <w:t>在</w:t>
      </w:r>
      <w:r w:rsidRPr="006D3E1E">
        <w:rPr>
          <w:sz w:val="21"/>
          <w:lang w:val="en-US"/>
        </w:rPr>
        <w:t>…</w:t>
      </w:r>
      <w:r>
        <w:rPr>
          <w:spacing w:val="-4"/>
          <w:sz w:val="21"/>
        </w:rPr>
        <w:t>之前。句意</w:t>
      </w:r>
      <w:r w:rsidRPr="00CC5F57">
        <w:rPr>
          <w:spacing w:val="-4"/>
          <w:sz w:val="21"/>
          <w:lang w:val="en-US"/>
        </w:rPr>
        <w:t>：</w:t>
      </w:r>
      <w:r>
        <w:t>当他投篮失败</w:t>
      </w:r>
      <w:r w:rsidRPr="00CC5F57">
        <w:rPr>
          <w:lang w:val="en-US"/>
        </w:rPr>
        <w:t>(miss a</w:t>
      </w:r>
      <w:r w:rsidRPr="00CC5F57">
        <w:rPr>
          <w:spacing w:val="-5"/>
          <w:lang w:val="en-US"/>
        </w:rPr>
        <w:t xml:space="preserve"> </w:t>
      </w:r>
      <w:r w:rsidRPr="00CC5F57">
        <w:rPr>
          <w:lang w:val="en-US"/>
        </w:rPr>
        <w:t>shot)</w:t>
      </w:r>
      <w:r>
        <w:t>或者传球很差</w:t>
      </w:r>
      <w:r w:rsidRPr="00CC5F57">
        <w:rPr>
          <w:lang w:val="en-US"/>
        </w:rPr>
        <w:t>(make</w:t>
      </w:r>
      <w:r w:rsidRPr="00CC5F57">
        <w:rPr>
          <w:spacing w:val="-2"/>
          <w:lang w:val="en-US"/>
        </w:rPr>
        <w:t xml:space="preserve"> </w:t>
      </w:r>
      <w:r w:rsidRPr="00CC5F57">
        <w:rPr>
          <w:lang w:val="en-US"/>
        </w:rPr>
        <w:t>a</w:t>
      </w:r>
      <w:r w:rsidRPr="00CC5F57">
        <w:rPr>
          <w:spacing w:val="-1"/>
          <w:lang w:val="en-US"/>
        </w:rPr>
        <w:t xml:space="preserve"> </w:t>
      </w:r>
      <w:r w:rsidRPr="00CC5F57">
        <w:rPr>
          <w:lang w:val="en-US"/>
        </w:rPr>
        <w:t>bad</w:t>
      </w:r>
      <w:r w:rsidRPr="00CC5F57">
        <w:rPr>
          <w:spacing w:val="-2"/>
          <w:lang w:val="en-US"/>
        </w:rPr>
        <w:t xml:space="preserve"> </w:t>
      </w:r>
      <w:r w:rsidRPr="00CC5F57">
        <w:rPr>
          <w:lang w:val="en-US"/>
        </w:rPr>
        <w:t>pass)</w:t>
      </w:r>
      <w:r>
        <w:t>时会沮丧。本句句意较难看懂，</w:t>
      </w:r>
      <w:r>
        <w:rPr>
          <w:spacing w:val="-17"/>
        </w:rPr>
        <w:t>可从</w:t>
      </w:r>
      <w:r>
        <w:t>missed</w:t>
      </w:r>
      <w:r>
        <w:rPr>
          <w:spacing w:val="-27"/>
        </w:rPr>
        <w:t>和</w:t>
      </w:r>
      <w:r>
        <w:t>bad</w:t>
      </w:r>
      <w:r>
        <w:rPr>
          <w:spacing w:val="-5"/>
        </w:rPr>
        <w:t>两词推断出从句部分是与</w:t>
      </w:r>
      <w:r>
        <w:t>upset</w:t>
      </w:r>
      <w:r>
        <w:rPr>
          <w:spacing w:val="-5"/>
        </w:rPr>
        <w:t>同时发生的，故选择</w:t>
      </w:r>
      <w:r>
        <w:t>A。</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rPr>
          <w:spacing w:val="-2"/>
        </w:rPr>
        <w:t>语境的理解</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39</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Pr="00CC5F57" w:rsidRDefault="001D2938" w:rsidP="001D2938">
      <w:pPr>
        <w:pStyle w:val="TableParagraph"/>
        <w:spacing w:line="440" w:lineRule="atLeast"/>
        <w:jc w:val="both"/>
        <w:rPr>
          <w:sz w:val="21"/>
          <w:lang w:val="en-US"/>
        </w:rPr>
      </w:pPr>
      <w:r>
        <w:t>【解析】</w:t>
      </w:r>
      <w:r w:rsidRPr="006D3E1E">
        <w:rPr>
          <w:sz w:val="21"/>
          <w:lang w:val="en-US"/>
        </w:rPr>
        <w:t>A.</w:t>
      </w:r>
      <w:r w:rsidRPr="00CC5F57">
        <w:rPr>
          <w:spacing w:val="-4"/>
          <w:sz w:val="21"/>
          <w:lang w:val="en-US"/>
        </w:rPr>
        <w:t xml:space="preserve"> </w:t>
      </w:r>
      <w:r w:rsidRPr="006D3E1E">
        <w:rPr>
          <w:sz w:val="21"/>
          <w:lang w:val="en-US"/>
        </w:rPr>
        <w:t>keep</w:t>
      </w:r>
      <w:r w:rsidRPr="00CC5F57">
        <w:rPr>
          <w:spacing w:val="2"/>
          <w:sz w:val="21"/>
          <w:lang w:val="en-US"/>
        </w:rPr>
        <w:t xml:space="preserve"> </w:t>
      </w:r>
      <w:r w:rsidRPr="006D3E1E">
        <w:rPr>
          <w:sz w:val="21"/>
          <w:lang w:val="en-US"/>
        </w:rPr>
        <w:t>on</w:t>
      </w:r>
      <w:r>
        <w:rPr>
          <w:spacing w:val="-6"/>
          <w:sz w:val="21"/>
        </w:rPr>
        <w:t>继续</w:t>
      </w:r>
      <w:r w:rsidRPr="006D3E1E">
        <w:rPr>
          <w:spacing w:val="-6"/>
          <w:sz w:val="21"/>
          <w:lang w:val="en-US"/>
        </w:rPr>
        <w:t>；</w:t>
      </w:r>
      <w:r w:rsidRPr="006D3E1E">
        <w:rPr>
          <w:spacing w:val="-18"/>
          <w:sz w:val="21"/>
          <w:lang w:val="en-US"/>
        </w:rPr>
        <w:t>B</w:t>
      </w:r>
      <w:r w:rsidRPr="006D3E1E">
        <w:rPr>
          <w:spacing w:val="-10"/>
          <w:sz w:val="21"/>
          <w:lang w:val="en-US"/>
        </w:rPr>
        <w:t>.</w:t>
      </w:r>
      <w:r w:rsidRPr="00CC5F57">
        <w:rPr>
          <w:spacing w:val="-10"/>
          <w:sz w:val="21"/>
          <w:lang w:val="en-US"/>
        </w:rPr>
        <w:t xml:space="preserve"> </w:t>
      </w:r>
      <w:r w:rsidRPr="006D3E1E">
        <w:rPr>
          <w:sz w:val="21"/>
          <w:lang w:val="en-US"/>
        </w:rPr>
        <w:t>get</w:t>
      </w:r>
      <w:r w:rsidRPr="00CC5F57">
        <w:rPr>
          <w:spacing w:val="1"/>
          <w:sz w:val="21"/>
          <w:lang w:val="en-US"/>
        </w:rPr>
        <w:t xml:space="preserve"> </w:t>
      </w:r>
      <w:r w:rsidRPr="006D3E1E">
        <w:rPr>
          <w:sz w:val="21"/>
          <w:lang w:val="en-US"/>
        </w:rPr>
        <w:t>down</w:t>
      </w:r>
      <w:r>
        <w:rPr>
          <w:spacing w:val="-13"/>
          <w:sz w:val="21"/>
        </w:rPr>
        <w:t>下来</w:t>
      </w:r>
      <w:r w:rsidRPr="006D3E1E">
        <w:rPr>
          <w:spacing w:val="-13"/>
          <w:sz w:val="21"/>
          <w:lang w:val="en-US"/>
        </w:rPr>
        <w:t>，</w:t>
      </w:r>
      <w:r>
        <w:rPr>
          <w:spacing w:val="-13"/>
          <w:sz w:val="21"/>
        </w:rPr>
        <w:t>沮丧</w:t>
      </w:r>
      <w:r w:rsidRPr="006D3E1E">
        <w:rPr>
          <w:spacing w:val="-13"/>
          <w:sz w:val="21"/>
          <w:lang w:val="en-US"/>
        </w:rPr>
        <w:t>；</w:t>
      </w:r>
      <w:r w:rsidRPr="006D3E1E">
        <w:rPr>
          <w:spacing w:val="-18"/>
          <w:sz w:val="21"/>
          <w:lang w:val="en-US"/>
        </w:rPr>
        <w:t>C</w:t>
      </w:r>
      <w:r w:rsidRPr="006D3E1E">
        <w:rPr>
          <w:spacing w:val="-9"/>
          <w:sz w:val="21"/>
          <w:lang w:val="en-US"/>
        </w:rPr>
        <w:t>.</w:t>
      </w:r>
      <w:r w:rsidRPr="00CC5F57">
        <w:rPr>
          <w:spacing w:val="-9"/>
          <w:sz w:val="21"/>
          <w:lang w:val="en-US"/>
        </w:rPr>
        <w:t xml:space="preserve"> </w:t>
      </w:r>
      <w:r w:rsidRPr="006D3E1E">
        <w:rPr>
          <w:sz w:val="21"/>
          <w:lang w:val="en-US"/>
        </w:rPr>
        <w:t>give</w:t>
      </w:r>
      <w:r w:rsidRPr="00CC5F57">
        <w:rPr>
          <w:sz w:val="21"/>
          <w:lang w:val="en-US"/>
        </w:rPr>
        <w:t xml:space="preserve"> </w:t>
      </w:r>
      <w:r w:rsidRPr="006D3E1E">
        <w:rPr>
          <w:sz w:val="21"/>
          <w:lang w:val="en-US"/>
        </w:rPr>
        <w:t>up</w:t>
      </w:r>
      <w:r>
        <w:rPr>
          <w:sz w:val="21"/>
        </w:rPr>
        <w:t>放</w:t>
      </w:r>
      <w:r>
        <w:rPr>
          <w:spacing w:val="-20"/>
          <w:w w:val="99"/>
        </w:rPr>
        <w:t>弃。句意</w:t>
      </w:r>
      <w:r w:rsidRPr="000F7BF7">
        <w:rPr>
          <w:spacing w:val="-20"/>
          <w:w w:val="99"/>
          <w:lang w:val="en-US"/>
        </w:rPr>
        <w:t>：</w:t>
      </w:r>
      <w:r>
        <w:rPr>
          <w:spacing w:val="-20"/>
          <w:w w:val="99"/>
        </w:rPr>
        <w:t>他有时候甚至想要放弃。根据语境，上文说到“他开始哭泣并且不想打球了”，</w:t>
      </w:r>
      <w:r>
        <w:rPr>
          <w:spacing w:val="-22"/>
        </w:rPr>
        <w:t>所以本句应为甚至想“放弃”。故选</w:t>
      </w:r>
      <w:r>
        <w:rPr>
          <w:rFonts w:hint="eastAsia"/>
          <w:spacing w:val="-22"/>
        </w:rPr>
        <w:t xml:space="preserve"> </w:t>
      </w:r>
      <w:r w:rsidRPr="000F7BF7">
        <w:rPr>
          <w:sz w:val="21"/>
          <w:szCs w:val="21"/>
        </w:rPr>
        <w:t>C</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rPr>
          <w:spacing w:val="-4"/>
        </w:rPr>
        <w:t>动介词组含义及语境理解</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40</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Pr="00CC5F57" w:rsidRDefault="001D2938" w:rsidP="001D2938">
      <w:pPr>
        <w:pStyle w:val="TableParagraph"/>
        <w:spacing w:line="440" w:lineRule="atLeast"/>
        <w:jc w:val="both"/>
        <w:rPr>
          <w:sz w:val="21"/>
          <w:lang w:val="en-US"/>
        </w:rPr>
      </w:pPr>
      <w:r>
        <w:t>【解析】</w:t>
      </w:r>
      <w:r w:rsidRPr="006D3E1E">
        <w:rPr>
          <w:sz w:val="21"/>
          <w:lang w:val="en-US"/>
        </w:rPr>
        <w:t>A.</w:t>
      </w:r>
      <w:r w:rsidRPr="00CC5F57">
        <w:rPr>
          <w:sz w:val="21"/>
          <w:lang w:val="en-US"/>
        </w:rPr>
        <w:t xml:space="preserve"> </w:t>
      </w:r>
      <w:r w:rsidRPr="006D3E1E">
        <w:rPr>
          <w:sz w:val="21"/>
          <w:lang w:val="en-US"/>
        </w:rPr>
        <w:t>dream</w:t>
      </w:r>
      <w:r>
        <w:rPr>
          <w:sz w:val="21"/>
        </w:rPr>
        <w:t>梦想</w:t>
      </w:r>
      <w:r w:rsidRPr="006D3E1E">
        <w:rPr>
          <w:sz w:val="21"/>
          <w:lang w:val="en-US"/>
        </w:rPr>
        <w:t>；B.</w:t>
      </w:r>
      <w:r w:rsidRPr="00CC5F57">
        <w:rPr>
          <w:sz w:val="21"/>
          <w:lang w:val="en-US"/>
        </w:rPr>
        <w:t xml:space="preserve"> </w:t>
      </w:r>
      <w:r w:rsidRPr="006D3E1E">
        <w:rPr>
          <w:sz w:val="21"/>
          <w:lang w:val="en-US"/>
        </w:rPr>
        <w:t>improve</w:t>
      </w:r>
      <w:r>
        <w:rPr>
          <w:sz w:val="21"/>
        </w:rPr>
        <w:t>提升</w:t>
      </w:r>
      <w:r w:rsidRPr="006D3E1E">
        <w:rPr>
          <w:sz w:val="21"/>
          <w:lang w:val="en-US"/>
        </w:rPr>
        <w:t>；C.</w:t>
      </w:r>
      <w:r w:rsidRPr="00CC5F57">
        <w:rPr>
          <w:sz w:val="21"/>
          <w:lang w:val="en-US"/>
        </w:rPr>
        <w:t xml:space="preserve"> </w:t>
      </w:r>
      <w:r w:rsidRPr="006D3E1E">
        <w:rPr>
          <w:sz w:val="21"/>
          <w:lang w:val="en-US"/>
        </w:rPr>
        <w:t>prepare</w:t>
      </w:r>
      <w:r>
        <w:rPr>
          <w:sz w:val="21"/>
        </w:rPr>
        <w:t>准备。句意</w:t>
      </w:r>
      <w:r w:rsidRPr="006D3E1E">
        <w:rPr>
          <w:sz w:val="21"/>
          <w:lang w:val="en-US"/>
        </w:rPr>
        <w:t>：</w:t>
      </w:r>
      <w:r>
        <w:rPr>
          <w:sz w:val="21"/>
        </w:rPr>
        <w:t>很高兴见到他的进步并且他不再那么轻易感到沮丧。根据上文</w:t>
      </w:r>
      <w:r w:rsidRPr="00CC5F57">
        <w:rPr>
          <w:sz w:val="21"/>
          <w:lang w:val="en-US"/>
        </w:rPr>
        <w:t>“</w:t>
      </w:r>
      <w:r>
        <w:rPr>
          <w:sz w:val="21"/>
        </w:rPr>
        <w:t>我们一起练习篮球技巧</w:t>
      </w:r>
      <w:r>
        <w:t>（skills）”可知应该是取得进步，而非只是梦想和准备，故选B。</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动词词义及语境理解</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41</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Pr="00CC5F57" w:rsidRDefault="001D2938" w:rsidP="001D2938">
      <w:pPr>
        <w:pStyle w:val="TableParagraph"/>
        <w:spacing w:line="440" w:lineRule="atLeast"/>
        <w:jc w:val="both"/>
        <w:rPr>
          <w:sz w:val="21"/>
          <w:lang w:val="en-US"/>
        </w:rPr>
      </w:pPr>
      <w:r>
        <w:t>【解析】</w:t>
      </w:r>
      <w:r w:rsidRPr="005043AD">
        <w:rPr>
          <w:sz w:val="21"/>
          <w:lang w:val="en-US"/>
        </w:rPr>
        <w:t>A.</w:t>
      </w:r>
      <w:r w:rsidRPr="00CC5F57">
        <w:rPr>
          <w:sz w:val="21"/>
          <w:lang w:val="en-US"/>
        </w:rPr>
        <w:t xml:space="preserve"> </w:t>
      </w:r>
      <w:r w:rsidRPr="005043AD">
        <w:rPr>
          <w:sz w:val="21"/>
          <w:lang w:val="en-US"/>
        </w:rPr>
        <w:t>wild</w:t>
      </w:r>
      <w:r>
        <w:rPr>
          <w:spacing w:val="3"/>
          <w:sz w:val="21"/>
        </w:rPr>
        <w:t>狂野的</w:t>
      </w:r>
      <w:r w:rsidRPr="005043AD">
        <w:rPr>
          <w:spacing w:val="3"/>
          <w:sz w:val="21"/>
          <w:lang w:val="en-US"/>
        </w:rPr>
        <w:t>；</w:t>
      </w:r>
      <w:r w:rsidRPr="005043AD">
        <w:rPr>
          <w:sz w:val="21"/>
          <w:lang w:val="en-US"/>
        </w:rPr>
        <w:t>B</w:t>
      </w:r>
      <w:r w:rsidRPr="005043AD">
        <w:rPr>
          <w:spacing w:val="1"/>
          <w:sz w:val="21"/>
          <w:lang w:val="en-US"/>
        </w:rPr>
        <w:t>.</w:t>
      </w:r>
      <w:r w:rsidRPr="00CC5F57">
        <w:rPr>
          <w:spacing w:val="1"/>
          <w:sz w:val="21"/>
          <w:lang w:val="en-US"/>
        </w:rPr>
        <w:t xml:space="preserve"> </w:t>
      </w:r>
      <w:r w:rsidRPr="005043AD">
        <w:rPr>
          <w:sz w:val="21"/>
          <w:lang w:val="en-US"/>
        </w:rPr>
        <w:t>friendly</w:t>
      </w:r>
      <w:r>
        <w:rPr>
          <w:spacing w:val="3"/>
          <w:sz w:val="21"/>
        </w:rPr>
        <w:t>有好的</w:t>
      </w:r>
      <w:r w:rsidRPr="005043AD">
        <w:rPr>
          <w:spacing w:val="3"/>
          <w:sz w:val="21"/>
          <w:lang w:val="en-US"/>
        </w:rPr>
        <w:t>；</w:t>
      </w:r>
      <w:r w:rsidRPr="005043AD">
        <w:rPr>
          <w:sz w:val="21"/>
          <w:lang w:val="en-US"/>
        </w:rPr>
        <w:t>C</w:t>
      </w:r>
      <w:r w:rsidRPr="005043AD">
        <w:rPr>
          <w:spacing w:val="1"/>
          <w:sz w:val="21"/>
          <w:lang w:val="en-US"/>
        </w:rPr>
        <w:t>.</w:t>
      </w:r>
      <w:r w:rsidRPr="00CC5F57">
        <w:rPr>
          <w:spacing w:val="1"/>
          <w:sz w:val="21"/>
          <w:lang w:val="en-US"/>
        </w:rPr>
        <w:t xml:space="preserve"> </w:t>
      </w:r>
      <w:r w:rsidRPr="005043AD">
        <w:rPr>
          <w:sz w:val="21"/>
          <w:lang w:val="en-US"/>
        </w:rPr>
        <w:t>easy-going</w:t>
      </w:r>
      <w:r>
        <w:rPr>
          <w:spacing w:val="2"/>
          <w:sz w:val="21"/>
        </w:rPr>
        <w:t>平易</w:t>
      </w:r>
      <w:r w:rsidRPr="000F7BF7">
        <w:rPr>
          <w:spacing w:val="3"/>
          <w:sz w:val="21"/>
        </w:rPr>
        <w:t>近人的。句意：她还有一点狂野。根据下文“她喜欢逃跑”可知她的性格有点不好掌控，</w:t>
      </w:r>
      <w:r>
        <w:t>故选A。</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rPr>
          <w:spacing w:val="4"/>
        </w:rPr>
        <w:t>形容词词义及语境理解</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42</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Pr="00CC5F57" w:rsidRDefault="001D2938" w:rsidP="001D2938">
      <w:pPr>
        <w:pStyle w:val="TableParagraph"/>
        <w:spacing w:line="440" w:lineRule="atLeast"/>
        <w:jc w:val="both"/>
        <w:rPr>
          <w:sz w:val="21"/>
        </w:rPr>
      </w:pPr>
      <w:r>
        <w:t>【解析】</w:t>
      </w:r>
      <w:r w:rsidRPr="006D3E1E">
        <w:rPr>
          <w:sz w:val="21"/>
          <w:lang w:val="en-US"/>
        </w:rPr>
        <w:t>A.</w:t>
      </w:r>
      <w:r w:rsidRPr="00CC5F57">
        <w:rPr>
          <w:sz w:val="21"/>
          <w:lang w:val="en-US"/>
        </w:rPr>
        <w:t xml:space="preserve"> </w:t>
      </w:r>
      <w:r w:rsidRPr="006D3E1E">
        <w:rPr>
          <w:sz w:val="21"/>
          <w:lang w:val="en-US"/>
        </w:rPr>
        <w:t>game</w:t>
      </w:r>
      <w:r>
        <w:rPr>
          <w:sz w:val="21"/>
        </w:rPr>
        <w:t>游戏</w:t>
      </w:r>
      <w:r w:rsidRPr="006D3E1E">
        <w:rPr>
          <w:sz w:val="21"/>
          <w:lang w:val="en-US"/>
        </w:rPr>
        <w:t>，</w:t>
      </w:r>
      <w:r>
        <w:rPr>
          <w:sz w:val="21"/>
        </w:rPr>
        <w:t>比赛</w:t>
      </w:r>
      <w:r w:rsidRPr="006D3E1E">
        <w:rPr>
          <w:sz w:val="21"/>
          <w:lang w:val="en-US"/>
        </w:rPr>
        <w:t>；B</w:t>
      </w:r>
      <w:r w:rsidRPr="006D3E1E">
        <w:rPr>
          <w:spacing w:val="-1"/>
          <w:sz w:val="21"/>
          <w:lang w:val="en-US"/>
        </w:rPr>
        <w:t>.</w:t>
      </w:r>
      <w:r w:rsidRPr="00CC5F57">
        <w:rPr>
          <w:spacing w:val="-1"/>
          <w:sz w:val="21"/>
          <w:lang w:val="en-US"/>
        </w:rPr>
        <w:t xml:space="preserve"> </w:t>
      </w:r>
      <w:r w:rsidRPr="006D3E1E">
        <w:rPr>
          <w:sz w:val="21"/>
          <w:lang w:val="en-US"/>
        </w:rPr>
        <w:t>discussion</w:t>
      </w:r>
      <w:r>
        <w:rPr>
          <w:sz w:val="21"/>
        </w:rPr>
        <w:t>讨论</w:t>
      </w:r>
      <w:r w:rsidRPr="006D3E1E">
        <w:rPr>
          <w:sz w:val="21"/>
          <w:lang w:val="en-US"/>
        </w:rPr>
        <w:t>；C</w:t>
      </w:r>
      <w:r w:rsidRPr="006D3E1E">
        <w:rPr>
          <w:spacing w:val="-1"/>
          <w:sz w:val="21"/>
          <w:lang w:val="en-US"/>
        </w:rPr>
        <w:t>.</w:t>
      </w:r>
      <w:r w:rsidRPr="00CC5F57">
        <w:rPr>
          <w:spacing w:val="-1"/>
          <w:sz w:val="21"/>
          <w:lang w:val="en-US"/>
        </w:rPr>
        <w:t xml:space="preserve"> </w:t>
      </w:r>
      <w:r w:rsidRPr="006D3E1E">
        <w:rPr>
          <w:sz w:val="21"/>
          <w:lang w:val="en-US"/>
        </w:rPr>
        <w:t>lesson</w:t>
      </w:r>
      <w:r>
        <w:rPr>
          <w:sz w:val="21"/>
        </w:rPr>
        <w:t>课程。</w:t>
      </w:r>
      <w:r>
        <w:rPr>
          <w:spacing w:val="-9"/>
          <w:sz w:val="21"/>
        </w:rPr>
        <w:t>全文一直在说的是篮球</w:t>
      </w:r>
      <w:r w:rsidRPr="006D3E1E">
        <w:rPr>
          <w:spacing w:val="-9"/>
          <w:sz w:val="21"/>
          <w:lang w:val="en-US"/>
        </w:rPr>
        <w:t>，</w:t>
      </w:r>
      <w:r>
        <w:rPr>
          <w:spacing w:val="-9"/>
          <w:sz w:val="21"/>
        </w:rPr>
        <w:t>篮球是一种</w:t>
      </w:r>
      <w:r w:rsidRPr="006D3E1E">
        <w:rPr>
          <w:spacing w:val="-10"/>
          <w:sz w:val="21"/>
          <w:lang w:val="en-US"/>
        </w:rPr>
        <w:t>game</w:t>
      </w:r>
      <w:r w:rsidRPr="006D3E1E">
        <w:rPr>
          <w:spacing w:val="-18"/>
          <w:sz w:val="21"/>
          <w:lang w:val="en-US"/>
        </w:rPr>
        <w:t>，</w:t>
      </w:r>
      <w:r>
        <w:rPr>
          <w:spacing w:val="-18"/>
          <w:sz w:val="21"/>
        </w:rPr>
        <w:t>故选</w:t>
      </w:r>
      <w:r w:rsidRPr="006D3E1E">
        <w:rPr>
          <w:sz w:val="21"/>
          <w:lang w:val="en-US"/>
        </w:rPr>
        <w:t>A</w:t>
      </w:r>
      <w:r>
        <w:rPr>
          <w:spacing w:val="-17"/>
          <w:sz w:val="21"/>
        </w:rPr>
        <w:t>。句意：</w:t>
      </w:r>
      <w:r>
        <w:rPr>
          <w:spacing w:val="-11"/>
          <w:sz w:val="21"/>
        </w:rPr>
        <w:t>Ally</w:t>
      </w:r>
      <w:r>
        <w:rPr>
          <w:spacing w:val="-6"/>
          <w:sz w:val="21"/>
        </w:rPr>
        <w:t>已经在学习如何与</w:t>
      </w:r>
      <w:r>
        <w:rPr>
          <w:sz w:val="21"/>
        </w:rPr>
        <w:t>Clara</w:t>
      </w:r>
      <w:r>
        <w:t>相处并让她参与篮球运动。</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t>名词词义及语境理解</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43</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Pr="00CC5F57" w:rsidRDefault="001D2938" w:rsidP="001D2938">
      <w:pPr>
        <w:pStyle w:val="TableParagraph"/>
        <w:spacing w:line="440" w:lineRule="atLeast"/>
        <w:jc w:val="both"/>
        <w:rPr>
          <w:sz w:val="21"/>
        </w:rPr>
      </w:pPr>
      <w:r>
        <w:t>【解析】</w:t>
      </w:r>
      <w:r w:rsidRPr="006D3E1E">
        <w:rPr>
          <w:sz w:val="21"/>
          <w:lang w:val="en-US"/>
        </w:rPr>
        <w:t>A.</w:t>
      </w:r>
      <w:r w:rsidRPr="00CC5F57">
        <w:rPr>
          <w:spacing w:val="-2"/>
          <w:sz w:val="21"/>
          <w:lang w:val="en-US"/>
        </w:rPr>
        <w:t xml:space="preserve"> </w:t>
      </w:r>
      <w:r w:rsidRPr="006D3E1E">
        <w:rPr>
          <w:sz w:val="21"/>
          <w:lang w:val="en-US"/>
        </w:rPr>
        <w:t>hardly</w:t>
      </w:r>
      <w:r>
        <w:rPr>
          <w:spacing w:val="-2"/>
          <w:sz w:val="21"/>
        </w:rPr>
        <w:t>几乎不</w:t>
      </w:r>
      <w:r w:rsidRPr="006D3E1E">
        <w:rPr>
          <w:spacing w:val="-2"/>
          <w:sz w:val="21"/>
          <w:lang w:val="en-US"/>
        </w:rPr>
        <w:t>；</w:t>
      </w:r>
      <w:r w:rsidRPr="006D3E1E">
        <w:rPr>
          <w:spacing w:val="-7"/>
          <w:sz w:val="21"/>
          <w:lang w:val="en-US"/>
        </w:rPr>
        <w:t>B</w:t>
      </w:r>
      <w:r w:rsidRPr="006D3E1E">
        <w:rPr>
          <w:spacing w:val="-5"/>
          <w:sz w:val="21"/>
          <w:lang w:val="en-US"/>
        </w:rPr>
        <w:t>.</w:t>
      </w:r>
      <w:r w:rsidRPr="00CC5F57">
        <w:rPr>
          <w:spacing w:val="-5"/>
          <w:sz w:val="21"/>
          <w:lang w:val="en-US"/>
        </w:rPr>
        <w:t xml:space="preserve"> </w:t>
      </w:r>
      <w:r w:rsidRPr="006D3E1E">
        <w:rPr>
          <w:sz w:val="21"/>
          <w:lang w:val="en-US"/>
        </w:rPr>
        <w:t>truly</w:t>
      </w:r>
      <w:r>
        <w:rPr>
          <w:spacing w:val="-2"/>
          <w:sz w:val="21"/>
        </w:rPr>
        <w:t>真实地</w:t>
      </w:r>
      <w:r w:rsidRPr="006D3E1E">
        <w:rPr>
          <w:spacing w:val="-2"/>
          <w:sz w:val="21"/>
          <w:lang w:val="en-US"/>
        </w:rPr>
        <w:t>；</w:t>
      </w:r>
      <w:r w:rsidRPr="006D3E1E">
        <w:rPr>
          <w:spacing w:val="-8"/>
          <w:sz w:val="21"/>
          <w:lang w:val="en-US"/>
        </w:rPr>
        <w:t>C</w:t>
      </w:r>
      <w:r w:rsidRPr="006D3E1E">
        <w:rPr>
          <w:spacing w:val="-5"/>
          <w:sz w:val="21"/>
          <w:lang w:val="en-US"/>
        </w:rPr>
        <w:t>.</w:t>
      </w:r>
      <w:r w:rsidRPr="00CC5F57">
        <w:rPr>
          <w:spacing w:val="-5"/>
          <w:sz w:val="21"/>
          <w:lang w:val="en-US"/>
        </w:rPr>
        <w:t xml:space="preserve"> </w:t>
      </w:r>
      <w:r w:rsidRPr="006D3E1E">
        <w:rPr>
          <w:sz w:val="21"/>
          <w:lang w:val="en-US"/>
        </w:rPr>
        <w:t>possible</w:t>
      </w:r>
      <w:r>
        <w:rPr>
          <w:spacing w:val="-5"/>
          <w:sz w:val="21"/>
        </w:rPr>
        <w:t>可能。句意</w:t>
      </w:r>
      <w:r w:rsidRPr="006D3E1E">
        <w:rPr>
          <w:spacing w:val="-5"/>
          <w:sz w:val="21"/>
          <w:lang w:val="en-US"/>
        </w:rPr>
        <w:t>：</w:t>
      </w:r>
      <w:r>
        <w:rPr>
          <w:spacing w:val="-5"/>
          <w:sz w:val="21"/>
        </w:rPr>
        <w:t>她的父母发自肺腑地为</w:t>
      </w:r>
      <w:r w:rsidRPr="006D3E1E">
        <w:rPr>
          <w:sz w:val="21"/>
          <w:lang w:val="en-US"/>
        </w:rPr>
        <w:t>BuddyBall</w:t>
      </w:r>
      <w:r>
        <w:rPr>
          <w:spacing w:val="-4"/>
          <w:sz w:val="21"/>
        </w:rPr>
        <w:t>高兴。根据下半句“他们说</w:t>
      </w:r>
      <w:r>
        <w:rPr>
          <w:sz w:val="21"/>
        </w:rPr>
        <w:t>Clara变得更自信了”可</w:t>
      </w:r>
      <w:r>
        <w:t>知，父母是真的很高兴。故选B。</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rPr>
          <w:spacing w:val="-2"/>
        </w:rPr>
        <w:t>副词词义及语境理解</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44</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Pr="00CC5F57" w:rsidRDefault="001D2938" w:rsidP="001D2938">
      <w:pPr>
        <w:pStyle w:val="TableParagraph"/>
        <w:spacing w:line="440" w:lineRule="atLeast"/>
        <w:jc w:val="both"/>
        <w:rPr>
          <w:sz w:val="21"/>
          <w:lang w:val="en-US"/>
        </w:rPr>
      </w:pPr>
      <w:r>
        <w:t>【解析】</w:t>
      </w:r>
      <w:r w:rsidRPr="006D3E1E">
        <w:rPr>
          <w:sz w:val="21"/>
          <w:lang w:val="en-US"/>
        </w:rPr>
        <w:t>A.</w:t>
      </w:r>
      <w:r w:rsidRPr="00CC5F57">
        <w:rPr>
          <w:sz w:val="21"/>
          <w:lang w:val="en-US"/>
        </w:rPr>
        <w:t xml:space="preserve"> </w:t>
      </w:r>
      <w:r w:rsidRPr="006D3E1E">
        <w:rPr>
          <w:sz w:val="21"/>
          <w:lang w:val="en-US"/>
        </w:rPr>
        <w:t>careful</w:t>
      </w:r>
      <w:r>
        <w:rPr>
          <w:spacing w:val="-3"/>
          <w:sz w:val="21"/>
        </w:rPr>
        <w:t>细心的</w:t>
      </w:r>
      <w:r w:rsidRPr="006D3E1E">
        <w:rPr>
          <w:spacing w:val="-3"/>
          <w:sz w:val="21"/>
          <w:lang w:val="en-US"/>
        </w:rPr>
        <w:t>；</w:t>
      </w:r>
      <w:r w:rsidRPr="006D3E1E">
        <w:rPr>
          <w:spacing w:val="-10"/>
          <w:sz w:val="21"/>
          <w:lang w:val="en-US"/>
        </w:rPr>
        <w:t>B</w:t>
      </w:r>
      <w:r w:rsidRPr="006D3E1E">
        <w:rPr>
          <w:spacing w:val="-5"/>
          <w:sz w:val="21"/>
          <w:lang w:val="en-US"/>
        </w:rPr>
        <w:t>.</w:t>
      </w:r>
      <w:r w:rsidRPr="00CC5F57">
        <w:rPr>
          <w:spacing w:val="-5"/>
          <w:sz w:val="21"/>
          <w:lang w:val="en-US"/>
        </w:rPr>
        <w:t xml:space="preserve"> </w:t>
      </w:r>
      <w:r w:rsidRPr="006D3E1E">
        <w:rPr>
          <w:sz w:val="21"/>
          <w:lang w:val="en-US"/>
        </w:rPr>
        <w:t>sociable</w:t>
      </w:r>
      <w:r>
        <w:rPr>
          <w:spacing w:val="-2"/>
          <w:sz w:val="21"/>
        </w:rPr>
        <w:t>好交际的</w:t>
      </w:r>
      <w:r w:rsidRPr="006D3E1E">
        <w:rPr>
          <w:spacing w:val="-2"/>
          <w:sz w:val="21"/>
          <w:lang w:val="en-US"/>
        </w:rPr>
        <w:t>；</w:t>
      </w:r>
      <w:r w:rsidRPr="006D3E1E">
        <w:rPr>
          <w:spacing w:val="-10"/>
          <w:sz w:val="21"/>
          <w:lang w:val="en-US"/>
        </w:rPr>
        <w:t>C</w:t>
      </w:r>
      <w:r w:rsidRPr="006D3E1E">
        <w:rPr>
          <w:spacing w:val="-5"/>
          <w:sz w:val="21"/>
          <w:lang w:val="en-US"/>
        </w:rPr>
        <w:t>.</w:t>
      </w:r>
      <w:r w:rsidRPr="00CC5F57">
        <w:rPr>
          <w:spacing w:val="-5"/>
          <w:sz w:val="21"/>
          <w:lang w:val="en-US"/>
        </w:rPr>
        <w:t xml:space="preserve"> </w:t>
      </w:r>
      <w:r w:rsidRPr="006D3E1E">
        <w:rPr>
          <w:sz w:val="21"/>
          <w:lang w:val="en-US"/>
        </w:rPr>
        <w:t>creative</w:t>
      </w:r>
      <w:r>
        <w:rPr>
          <w:sz w:val="21"/>
        </w:rPr>
        <w:t>有创造力的。根据上文可知</w:t>
      </w:r>
      <w:r w:rsidRPr="006D3E1E">
        <w:rPr>
          <w:sz w:val="21"/>
          <w:lang w:val="en-US"/>
        </w:rPr>
        <w:t>，BuddyBall</w:t>
      </w:r>
      <w:r>
        <w:rPr>
          <w:sz w:val="21"/>
        </w:rPr>
        <w:t>是帮助残疾儿童交朋友的项目</w:t>
      </w:r>
      <w:r w:rsidRPr="006D3E1E">
        <w:rPr>
          <w:sz w:val="21"/>
          <w:lang w:val="en-US"/>
        </w:rPr>
        <w:t>，</w:t>
      </w:r>
      <w:r>
        <w:rPr>
          <w:sz w:val="21"/>
        </w:rPr>
        <w:t>因此可以帮助孩子变得</w:t>
      </w:r>
      <w:r>
        <w:t>更自信和更</w:t>
      </w:r>
      <w:r w:rsidRPr="000F7BF7">
        <w:rPr>
          <w:lang w:val="en-US"/>
        </w:rPr>
        <w:t>“</w:t>
      </w:r>
      <w:r>
        <w:t>好交际的</w:t>
      </w:r>
      <w:r w:rsidRPr="000F7BF7">
        <w:rPr>
          <w:lang w:val="en-US"/>
        </w:rPr>
        <w:t>”，</w:t>
      </w:r>
      <w:r>
        <w:t>故选</w:t>
      </w:r>
      <w:r w:rsidRPr="000F7BF7">
        <w:rPr>
          <w:lang w:val="en-US"/>
        </w:rPr>
        <w:t>B</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rPr>
          <w:spacing w:val="-3"/>
        </w:rPr>
        <w:t>形容词及语境理解</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45</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Pr="00CC5F57" w:rsidRDefault="001D2938" w:rsidP="001D2938">
      <w:pPr>
        <w:pStyle w:val="TableParagraph"/>
        <w:spacing w:line="440" w:lineRule="atLeast"/>
        <w:jc w:val="both"/>
        <w:rPr>
          <w:sz w:val="21"/>
          <w:lang w:val="en-US"/>
        </w:rPr>
      </w:pPr>
      <w:r>
        <w:t>【解析】</w:t>
      </w:r>
      <w:r w:rsidRPr="00CC5F57">
        <w:rPr>
          <w:sz w:val="21"/>
          <w:lang w:val="en-US"/>
        </w:rPr>
        <w:t>A. increase</w:t>
      </w:r>
      <w:r>
        <w:rPr>
          <w:sz w:val="21"/>
        </w:rPr>
        <w:t>增长</w:t>
      </w:r>
      <w:r w:rsidRPr="00CC5F57">
        <w:rPr>
          <w:sz w:val="21"/>
          <w:lang w:val="en-US"/>
        </w:rPr>
        <w:t>；B. remain</w:t>
      </w:r>
      <w:r>
        <w:rPr>
          <w:sz w:val="21"/>
        </w:rPr>
        <w:t>留存</w:t>
      </w:r>
      <w:r w:rsidRPr="00CC5F57">
        <w:rPr>
          <w:sz w:val="21"/>
          <w:lang w:val="en-US"/>
        </w:rPr>
        <w:t>；C</w:t>
      </w:r>
      <w:r w:rsidRPr="00CC5F57">
        <w:rPr>
          <w:spacing w:val="-1"/>
          <w:sz w:val="21"/>
          <w:lang w:val="en-US"/>
        </w:rPr>
        <w:t xml:space="preserve">. </w:t>
      </w:r>
      <w:r w:rsidRPr="00CC5F57">
        <w:rPr>
          <w:sz w:val="21"/>
          <w:lang w:val="en-US"/>
        </w:rPr>
        <w:t>disappear</w:t>
      </w:r>
      <w:r>
        <w:rPr>
          <w:spacing w:val="-2"/>
          <w:sz w:val="21"/>
        </w:rPr>
        <w:t>消失。根</w:t>
      </w:r>
      <w:r w:rsidRPr="000F7BF7">
        <w:rPr>
          <w:sz w:val="21"/>
          <w:szCs w:val="21"/>
        </w:rPr>
        <w:t>据下文“我们意识到我们其实也是爱运动的孩子”可知，大家都有一样的兴趣，所以差异应该是“消失”了。故选</w:t>
      </w:r>
      <w:r w:rsidRPr="00CC5F57">
        <w:rPr>
          <w:sz w:val="21"/>
          <w:lang w:val="en-US"/>
        </w:rPr>
        <w:t>C</w:t>
      </w:r>
      <w:r>
        <w:t>。</w:t>
      </w:r>
    </w:p>
    <w:p w:rsidR="001D2938" w:rsidRDefault="001D2938" w:rsidP="001D2938">
      <w:pPr>
        <w:spacing w:line="440" w:lineRule="atLeast"/>
        <w:rPr>
          <w:rFonts w:ascii="Times New Roman" w:hAnsi="Times New Roman" w:cs="Times New Roman"/>
        </w:rPr>
      </w:pPr>
      <w:r>
        <w:rPr>
          <w:rFonts w:ascii="Times New Roman" w:hAnsi="Times New Roman" w:cs="Times New Roman" w:hint="eastAsia"/>
        </w:rPr>
        <w:t>【考点】</w:t>
      </w:r>
      <w:r>
        <w:rPr>
          <w:spacing w:val="-1"/>
        </w:rPr>
        <w:t>动词词义及语境理解</w:t>
      </w:r>
    </w:p>
    <w:p w:rsidR="001D2938" w:rsidRDefault="001D2938" w:rsidP="001D2938">
      <w:pPr>
        <w:pStyle w:val="af1"/>
        <w:spacing w:line="440" w:lineRule="atLeast"/>
        <w:jc w:val="both"/>
      </w:pPr>
      <w:r>
        <w:rPr>
          <w:rFonts w:hint="eastAsia"/>
        </w:rPr>
        <w:t>【文章大意】</w:t>
      </w:r>
      <w:r>
        <w:t>本文是篇故事类的记叙文</w:t>
      </w:r>
      <w:r w:rsidRPr="00CC5F57">
        <w:rPr>
          <w:lang w:val="en-US"/>
        </w:rPr>
        <w:t>，</w:t>
      </w:r>
      <w:r>
        <w:t>讲述作者的爷爷得了阿尔兹海默症与家人同住的事。考查细节题较多</w:t>
      </w:r>
      <w:r w:rsidRPr="00CC5F57">
        <w:rPr>
          <w:lang w:val="en-US"/>
        </w:rPr>
        <w:t>，</w:t>
      </w:r>
      <w:r>
        <w:t>难度不大。</w:t>
      </w:r>
    </w:p>
    <w:p w:rsidR="001D2938" w:rsidRPr="00CC5F57" w:rsidRDefault="001D2938" w:rsidP="001D2938">
      <w:pPr>
        <w:pStyle w:val="af1"/>
        <w:spacing w:line="440" w:lineRule="atLeast"/>
        <w:jc w:val="both"/>
        <w:rPr>
          <w:lang w:val="en-US"/>
        </w:rPr>
      </w:pPr>
      <w:r w:rsidRPr="007B1C2E">
        <w:rPr>
          <w:rFonts w:eastAsia="黑体"/>
          <w:sz w:val="24"/>
          <w:szCs w:val="24"/>
        </w:rPr>
        <w:t>Ⅳ.</w:t>
      </w:r>
      <w:r w:rsidRPr="007B1C2E">
        <w:rPr>
          <w:rFonts w:eastAsia="黑体"/>
          <w:sz w:val="24"/>
          <w:szCs w:val="24"/>
        </w:rPr>
        <w:t>阅读理解</w:t>
      </w:r>
    </w:p>
    <w:p w:rsidR="001D2938" w:rsidRDefault="001D2938" w:rsidP="001D2938">
      <w:pPr>
        <w:spacing w:line="440" w:lineRule="atLeast"/>
        <w:rPr>
          <w:rFonts w:ascii="Times New Roman" w:hAnsi="Times New Roman" w:cs="Times New Roman"/>
        </w:rPr>
      </w:pPr>
      <w:r>
        <w:rPr>
          <w:rFonts w:ascii="Times New Roman" w:hAnsi="Times New Roman" w:cs="Times New Roman"/>
        </w:rPr>
        <w:t>46</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Pr="00723270" w:rsidRDefault="001D2938" w:rsidP="001D2938">
      <w:pPr>
        <w:pStyle w:val="af1"/>
        <w:spacing w:line="440" w:lineRule="atLeast"/>
        <w:jc w:val="both"/>
        <w:rPr>
          <w:lang w:val="en-US"/>
        </w:rPr>
      </w:pPr>
      <w:r>
        <w:t>【解析】细节理解题。根据文章第一段</w:t>
      </w:r>
      <w:r>
        <w:rPr>
          <w:lang w:val="en-US"/>
        </w:rPr>
        <w:t>"</w:t>
      </w:r>
      <w:r w:rsidRPr="00723270">
        <w:rPr>
          <w:lang w:val="en-US"/>
        </w:rPr>
        <w:t>he</w:t>
      </w:r>
      <w:r w:rsidRPr="00F132A2">
        <w:rPr>
          <w:lang w:val="en-US"/>
        </w:rPr>
        <w:t xml:space="preserve"> </w:t>
      </w:r>
      <w:r w:rsidRPr="00723270">
        <w:rPr>
          <w:lang w:val="en-US"/>
        </w:rPr>
        <w:t>monkeys</w:t>
      </w:r>
      <w:r w:rsidRPr="00F132A2">
        <w:rPr>
          <w:lang w:val="en-US"/>
        </w:rPr>
        <w:t xml:space="preserve"> </w:t>
      </w:r>
      <w:r w:rsidRPr="00723270">
        <w:rPr>
          <w:lang w:val="en-US"/>
        </w:rPr>
        <w:t>are</w:t>
      </w:r>
      <w:r w:rsidRPr="00F132A2">
        <w:rPr>
          <w:lang w:val="en-US"/>
        </w:rPr>
        <w:t xml:space="preserve"> </w:t>
      </w:r>
      <w:r w:rsidRPr="00723270">
        <w:rPr>
          <w:lang w:val="en-US"/>
        </w:rPr>
        <w:t>taking</w:t>
      </w:r>
      <w:r w:rsidRPr="00F132A2">
        <w:rPr>
          <w:lang w:val="en-US"/>
        </w:rPr>
        <w:t xml:space="preserve"> </w:t>
      </w:r>
      <w:r w:rsidRPr="00723270">
        <w:rPr>
          <w:lang w:val="en-US"/>
        </w:rPr>
        <w:t>long</w:t>
      </w:r>
      <w:r w:rsidRPr="00F132A2">
        <w:rPr>
          <w:lang w:val="en-US"/>
        </w:rPr>
        <w:t xml:space="preserve"> </w:t>
      </w:r>
      <w:r w:rsidRPr="00723270">
        <w:rPr>
          <w:lang w:val="en-US"/>
        </w:rPr>
        <w:t>to</w:t>
      </w:r>
      <w:r w:rsidRPr="00F132A2">
        <w:rPr>
          <w:lang w:val="en-US"/>
        </w:rPr>
        <w:t xml:space="preserve"> </w:t>
      </w:r>
      <w:r w:rsidRPr="00723270">
        <w:rPr>
          <w:lang w:val="en-US"/>
        </w:rPr>
        <w:t>come</w:t>
      </w:r>
      <w:r w:rsidRPr="00F132A2">
        <w:rPr>
          <w:lang w:val="en-US"/>
        </w:rPr>
        <w:t xml:space="preserve"> </w:t>
      </w:r>
      <w:r w:rsidRPr="00723270">
        <w:rPr>
          <w:lang w:val="en-US"/>
        </w:rPr>
        <w:t>out</w:t>
      </w:r>
      <w:r w:rsidRPr="00F132A2">
        <w:rPr>
          <w:lang w:val="en-US"/>
        </w:rPr>
        <w:t xml:space="preserve"> </w:t>
      </w:r>
      <w:r w:rsidRPr="00723270">
        <w:rPr>
          <w:lang w:val="en-US"/>
        </w:rPr>
        <w:t>today.</w:t>
      </w:r>
      <w:r w:rsidRPr="00F132A2">
        <w:rPr>
          <w:lang w:val="en-US"/>
        </w:rPr>
        <w:t xml:space="preserve"> </w:t>
      </w:r>
      <w:r w:rsidRPr="00723270">
        <w:rPr>
          <w:lang w:val="en-US"/>
        </w:rPr>
        <w:t>Wait</w:t>
      </w:r>
      <w:r w:rsidRPr="00F132A2">
        <w:rPr>
          <w:lang w:val="en-US"/>
        </w:rPr>
        <w:t xml:space="preserve"> </w:t>
      </w:r>
      <w:r w:rsidRPr="00723270">
        <w:rPr>
          <w:lang w:val="en-US"/>
        </w:rPr>
        <w:t>till</w:t>
      </w:r>
      <w:r w:rsidRPr="00F132A2">
        <w:rPr>
          <w:lang w:val="en-US"/>
        </w:rPr>
        <w:t xml:space="preserve"> </w:t>
      </w:r>
      <w:r w:rsidRPr="00723270">
        <w:rPr>
          <w:lang w:val="en-US"/>
        </w:rPr>
        <w:t>they</w:t>
      </w:r>
      <w:r w:rsidRPr="00F132A2">
        <w:rPr>
          <w:lang w:val="en-US"/>
        </w:rPr>
        <w:t xml:space="preserve"> </w:t>
      </w:r>
      <w:r w:rsidRPr="00723270">
        <w:rPr>
          <w:lang w:val="en-US"/>
        </w:rPr>
        <w:t>smell</w:t>
      </w:r>
      <w:r w:rsidRPr="00F132A2">
        <w:rPr>
          <w:lang w:val="en-US"/>
        </w:rPr>
        <w:t xml:space="preserve"> </w:t>
      </w:r>
      <w:r w:rsidRPr="00723270">
        <w:rPr>
          <w:lang w:val="en-US"/>
        </w:rPr>
        <w:t>the</w:t>
      </w:r>
      <w:r w:rsidRPr="00F132A2">
        <w:rPr>
          <w:lang w:val="en-US"/>
        </w:rPr>
        <w:t xml:space="preserve"> </w:t>
      </w:r>
      <w:r w:rsidRPr="00723270">
        <w:rPr>
          <w:lang w:val="en-US"/>
        </w:rPr>
        <w:t>peanuts.</w:t>
      </w:r>
      <w:r>
        <w:rPr>
          <w:lang w:val="en-US"/>
        </w:rPr>
        <w:t>"</w:t>
      </w:r>
      <w:r>
        <w:t>可知爷爷想要在公园里喂猴子。故选</w:t>
      </w:r>
      <w:r w:rsidRPr="00723270">
        <w:rPr>
          <w:lang w:val="en-US"/>
        </w:rPr>
        <w:t>C</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47</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Pr="00CC5F57" w:rsidRDefault="001D2938" w:rsidP="001D2938">
      <w:pPr>
        <w:pStyle w:val="af1"/>
        <w:spacing w:line="440" w:lineRule="atLeast"/>
        <w:jc w:val="both"/>
        <w:rPr>
          <w:lang w:val="en-US"/>
        </w:rPr>
      </w:pPr>
      <w:r>
        <w:rPr>
          <w:spacing w:val="10"/>
        </w:rPr>
        <w:t>【解析】细节理解题。根据文章第二段</w:t>
      </w:r>
      <w:r w:rsidRPr="005043AD">
        <w:rPr>
          <w:lang w:val="en-US"/>
        </w:rPr>
        <w:t>"The</w:t>
      </w:r>
      <w:r w:rsidRPr="00F132A2">
        <w:rPr>
          <w:lang w:val="en-US"/>
        </w:rPr>
        <w:t xml:space="preserve"> </w:t>
      </w:r>
      <w:r w:rsidRPr="005043AD">
        <w:rPr>
          <w:lang w:val="en-US"/>
        </w:rPr>
        <w:t>doctor</w:t>
      </w:r>
      <w:r w:rsidRPr="00F132A2">
        <w:rPr>
          <w:lang w:val="en-US"/>
        </w:rPr>
        <w:t xml:space="preserve"> </w:t>
      </w:r>
      <w:r w:rsidRPr="005043AD">
        <w:rPr>
          <w:lang w:val="en-US"/>
        </w:rPr>
        <w:t>said</w:t>
      </w:r>
      <w:r w:rsidRPr="00F132A2">
        <w:rPr>
          <w:lang w:val="en-US"/>
        </w:rPr>
        <w:t xml:space="preserve"> </w:t>
      </w:r>
      <w:r w:rsidRPr="005043AD">
        <w:rPr>
          <w:lang w:val="en-US"/>
        </w:rPr>
        <w:t>it</w:t>
      </w:r>
      <w:r w:rsidRPr="00F132A2">
        <w:rPr>
          <w:lang w:val="en-US"/>
        </w:rPr>
        <w:t xml:space="preserve"> </w:t>
      </w:r>
      <w:r w:rsidRPr="005043AD">
        <w:rPr>
          <w:lang w:val="en-US"/>
        </w:rPr>
        <w:t>was</w:t>
      </w:r>
      <w:r w:rsidRPr="00F132A2">
        <w:rPr>
          <w:lang w:val="en-US"/>
        </w:rPr>
        <w:t xml:space="preserve"> </w:t>
      </w:r>
      <w:r w:rsidRPr="005043AD">
        <w:rPr>
          <w:lang w:val="en-US"/>
        </w:rPr>
        <w:t>a</w:t>
      </w:r>
      <w:r w:rsidRPr="00F132A2">
        <w:rPr>
          <w:lang w:val="en-US"/>
        </w:rPr>
        <w:t xml:space="preserve"> </w:t>
      </w:r>
      <w:r w:rsidRPr="005043AD">
        <w:rPr>
          <w:lang w:val="en-US"/>
        </w:rPr>
        <w:t>progressive</w:t>
      </w:r>
      <w:r w:rsidRPr="00F132A2">
        <w:rPr>
          <w:lang w:val="en-US"/>
        </w:rPr>
        <w:t xml:space="preserve"> </w:t>
      </w:r>
      <w:r w:rsidRPr="005043AD">
        <w:rPr>
          <w:lang w:val="en-US"/>
        </w:rPr>
        <w:t>brain</w:t>
      </w:r>
      <w:r w:rsidRPr="00F132A2">
        <w:rPr>
          <w:lang w:val="en-US"/>
        </w:rPr>
        <w:t xml:space="preserve"> </w:t>
      </w:r>
      <w:r w:rsidRPr="005043AD">
        <w:rPr>
          <w:lang w:val="en-US"/>
        </w:rPr>
        <w:t>disorder</w:t>
      </w:r>
      <w:r w:rsidRPr="00F132A2">
        <w:rPr>
          <w:lang w:val="en-US"/>
        </w:rPr>
        <w:t xml:space="preserve"> </w:t>
      </w:r>
      <w:r w:rsidRPr="005043AD">
        <w:rPr>
          <w:lang w:val="en-US"/>
        </w:rPr>
        <w:t>which</w:t>
      </w:r>
      <w:r w:rsidRPr="00F132A2">
        <w:rPr>
          <w:lang w:val="en-US"/>
        </w:rPr>
        <w:t xml:space="preserve"> </w:t>
      </w:r>
      <w:r w:rsidRPr="005043AD">
        <w:rPr>
          <w:lang w:val="en-US"/>
        </w:rPr>
        <w:t>could</w:t>
      </w:r>
      <w:r w:rsidRPr="00F132A2">
        <w:rPr>
          <w:lang w:val="en-US"/>
        </w:rPr>
        <w:t xml:space="preserve"> </w:t>
      </w:r>
      <w:r w:rsidRPr="005043AD">
        <w:rPr>
          <w:lang w:val="en-US"/>
        </w:rPr>
        <w:t>destroy</w:t>
      </w:r>
      <w:r w:rsidRPr="00F132A2">
        <w:rPr>
          <w:lang w:val="en-US"/>
        </w:rPr>
        <w:t xml:space="preserve"> </w:t>
      </w:r>
      <w:r w:rsidRPr="005043AD">
        <w:rPr>
          <w:lang w:val="en-US"/>
        </w:rPr>
        <w:t>a</w:t>
      </w:r>
      <w:r w:rsidRPr="00F132A2">
        <w:rPr>
          <w:lang w:val="en-US"/>
        </w:rPr>
        <w:t xml:space="preserve"> </w:t>
      </w:r>
      <w:r w:rsidRPr="005043AD">
        <w:rPr>
          <w:lang w:val="en-US"/>
        </w:rPr>
        <w:t>person</w:t>
      </w:r>
      <w:r w:rsidRPr="00CC5F57">
        <w:rPr>
          <w:lang w:val="en-US"/>
        </w:rPr>
        <w:t>'</w:t>
      </w:r>
      <w:r w:rsidRPr="005043AD">
        <w:rPr>
          <w:lang w:val="en-US"/>
        </w:rPr>
        <w:t>s</w:t>
      </w:r>
      <w:r w:rsidRPr="00F132A2">
        <w:rPr>
          <w:lang w:val="en-US"/>
        </w:rPr>
        <w:t xml:space="preserve"> </w:t>
      </w:r>
      <w:r w:rsidRPr="005043AD">
        <w:rPr>
          <w:lang w:val="en-US"/>
        </w:rPr>
        <w:t>memory</w:t>
      </w:r>
      <w:r w:rsidRPr="005043AD">
        <w:rPr>
          <w:spacing w:val="2"/>
          <w:lang w:val="en-US"/>
        </w:rPr>
        <w:t>.</w:t>
      </w:r>
      <w:r w:rsidRPr="00F132A2">
        <w:rPr>
          <w:spacing w:val="2"/>
          <w:lang w:val="en-US"/>
        </w:rPr>
        <w:t xml:space="preserve"> </w:t>
      </w:r>
      <w:r w:rsidRPr="005043AD">
        <w:rPr>
          <w:lang w:val="en-US"/>
        </w:rPr>
        <w:t>The</w:t>
      </w:r>
      <w:r w:rsidRPr="00F132A2">
        <w:rPr>
          <w:lang w:val="en-US"/>
        </w:rPr>
        <w:t xml:space="preserve"> </w:t>
      </w:r>
      <w:r w:rsidRPr="005043AD">
        <w:rPr>
          <w:lang w:val="en-US"/>
        </w:rPr>
        <w:t>patient</w:t>
      </w:r>
      <w:r w:rsidRPr="00F132A2">
        <w:rPr>
          <w:lang w:val="en-US"/>
        </w:rPr>
        <w:t xml:space="preserve"> </w:t>
      </w:r>
      <w:r w:rsidRPr="005043AD">
        <w:rPr>
          <w:lang w:val="en-US"/>
        </w:rPr>
        <w:t>might</w:t>
      </w:r>
      <w:r w:rsidRPr="00F132A2">
        <w:rPr>
          <w:lang w:val="en-US"/>
        </w:rPr>
        <w:t xml:space="preserve"> </w:t>
      </w:r>
      <w:r w:rsidRPr="005043AD">
        <w:rPr>
          <w:lang w:val="en-US"/>
        </w:rPr>
        <w:t>also</w:t>
      </w:r>
      <w:r w:rsidRPr="00F132A2">
        <w:rPr>
          <w:lang w:val="en-US"/>
        </w:rPr>
        <w:t xml:space="preserve"> </w:t>
      </w:r>
      <w:r w:rsidRPr="005043AD">
        <w:rPr>
          <w:lang w:val="en-US"/>
        </w:rPr>
        <w:t>not</w:t>
      </w:r>
      <w:r w:rsidRPr="00F132A2">
        <w:rPr>
          <w:lang w:val="en-US"/>
        </w:rPr>
        <w:t xml:space="preserve"> </w:t>
      </w:r>
      <w:r w:rsidRPr="005043AD">
        <w:rPr>
          <w:lang w:val="en-US"/>
        </w:rPr>
        <w:t>be</w:t>
      </w:r>
      <w:r w:rsidRPr="00F132A2">
        <w:rPr>
          <w:lang w:val="en-US"/>
        </w:rPr>
        <w:t xml:space="preserve"> </w:t>
      </w:r>
      <w:r w:rsidRPr="005043AD">
        <w:rPr>
          <w:lang w:val="en-US"/>
        </w:rPr>
        <w:t>able</w:t>
      </w:r>
      <w:r w:rsidRPr="00F132A2">
        <w:rPr>
          <w:lang w:val="en-US"/>
        </w:rPr>
        <w:t xml:space="preserve"> </w:t>
      </w:r>
      <w:r w:rsidRPr="005043AD">
        <w:rPr>
          <w:lang w:val="en-US"/>
        </w:rPr>
        <w:t>to</w:t>
      </w:r>
      <w:r w:rsidRPr="00F132A2">
        <w:rPr>
          <w:lang w:val="en-US"/>
        </w:rPr>
        <w:t xml:space="preserve"> </w:t>
      </w:r>
      <w:r w:rsidRPr="005043AD">
        <w:rPr>
          <w:lang w:val="en-US"/>
        </w:rPr>
        <w:t>make</w:t>
      </w:r>
      <w:r w:rsidRPr="00F132A2">
        <w:rPr>
          <w:lang w:val="en-US"/>
        </w:rPr>
        <w:t xml:space="preserve"> </w:t>
      </w:r>
      <w:r w:rsidRPr="005043AD">
        <w:rPr>
          <w:lang w:val="en-US"/>
        </w:rPr>
        <w:t>reasonable</w:t>
      </w:r>
      <w:r w:rsidRPr="00F132A2">
        <w:rPr>
          <w:lang w:val="en-US"/>
        </w:rPr>
        <w:t xml:space="preserve"> </w:t>
      </w:r>
      <w:r w:rsidRPr="005043AD">
        <w:rPr>
          <w:lang w:val="en-US"/>
        </w:rPr>
        <w:t>judgments."</w:t>
      </w:r>
      <w:r>
        <w:rPr>
          <w:spacing w:val="3"/>
        </w:rPr>
        <w:t>可知爷爷可能不能够很好地判断事</w:t>
      </w:r>
      <w:r>
        <w:rPr>
          <w:spacing w:val="-8"/>
        </w:rPr>
        <w:t>物。故选</w:t>
      </w:r>
      <w:r w:rsidRPr="00CC5F57">
        <w:rPr>
          <w:lang w:val="en-US"/>
        </w:rPr>
        <w:t>C</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48</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Default="001D2938" w:rsidP="001D2938">
      <w:pPr>
        <w:pStyle w:val="af1"/>
        <w:spacing w:line="440" w:lineRule="atLeast"/>
        <w:jc w:val="both"/>
      </w:pPr>
      <w:r>
        <w:t>【解析】推理判断题。根据文章第二段</w:t>
      </w:r>
      <w:r w:rsidRPr="005043AD">
        <w:rPr>
          <w:lang w:val="en-US"/>
        </w:rPr>
        <w:t>"Luckily,</w:t>
      </w:r>
      <w:r w:rsidRPr="00F132A2">
        <w:rPr>
          <w:lang w:val="en-US"/>
        </w:rPr>
        <w:t xml:space="preserve"> </w:t>
      </w:r>
      <w:r w:rsidRPr="005043AD">
        <w:rPr>
          <w:lang w:val="en-US"/>
        </w:rPr>
        <w:t>one</w:t>
      </w:r>
      <w:r w:rsidRPr="00F132A2">
        <w:rPr>
          <w:lang w:val="en-US"/>
        </w:rPr>
        <w:t xml:space="preserve"> </w:t>
      </w:r>
      <w:r w:rsidRPr="005043AD">
        <w:rPr>
          <w:lang w:val="en-US"/>
        </w:rPr>
        <w:t>of</w:t>
      </w:r>
      <w:r w:rsidRPr="00F132A2">
        <w:rPr>
          <w:lang w:val="en-US"/>
        </w:rPr>
        <w:t xml:space="preserve"> </w:t>
      </w:r>
      <w:r w:rsidRPr="005043AD">
        <w:rPr>
          <w:lang w:val="en-US"/>
        </w:rPr>
        <w:t>the</w:t>
      </w:r>
      <w:r w:rsidRPr="00F132A2">
        <w:rPr>
          <w:lang w:val="en-US"/>
        </w:rPr>
        <w:t xml:space="preserve"> </w:t>
      </w:r>
      <w:r w:rsidRPr="005043AD">
        <w:rPr>
          <w:lang w:val="en-US"/>
        </w:rPr>
        <w:t>neighbors</w:t>
      </w:r>
      <w:r w:rsidRPr="00F132A2">
        <w:rPr>
          <w:lang w:val="en-US"/>
        </w:rPr>
        <w:t xml:space="preserve"> </w:t>
      </w:r>
      <w:r w:rsidRPr="005043AD">
        <w:rPr>
          <w:lang w:val="en-US"/>
        </w:rPr>
        <w:t>came</w:t>
      </w:r>
      <w:r w:rsidRPr="00F132A2">
        <w:rPr>
          <w:lang w:val="en-US"/>
        </w:rPr>
        <w:t xml:space="preserve"> </w:t>
      </w:r>
      <w:r w:rsidRPr="005043AD">
        <w:rPr>
          <w:lang w:val="en-US"/>
        </w:rPr>
        <w:t>to</w:t>
      </w:r>
      <w:r w:rsidRPr="00F132A2">
        <w:rPr>
          <w:lang w:val="en-US"/>
        </w:rPr>
        <w:t xml:space="preserve"> </w:t>
      </w:r>
      <w:r w:rsidRPr="005043AD">
        <w:rPr>
          <w:lang w:val="en-US"/>
        </w:rPr>
        <w:t>help</w:t>
      </w:r>
      <w:r w:rsidRPr="00F132A2">
        <w:rPr>
          <w:lang w:val="en-US"/>
        </w:rPr>
        <w:t xml:space="preserve"> </w:t>
      </w:r>
      <w:r w:rsidRPr="005043AD">
        <w:rPr>
          <w:lang w:val="en-US"/>
        </w:rPr>
        <w:t>him</w:t>
      </w:r>
      <w:r w:rsidRPr="00F132A2">
        <w:rPr>
          <w:lang w:val="en-US"/>
        </w:rPr>
        <w:t xml:space="preserve"> </w:t>
      </w:r>
      <w:r w:rsidRPr="005043AD">
        <w:rPr>
          <w:lang w:val="en-US"/>
        </w:rPr>
        <w:t>before</w:t>
      </w:r>
      <w:r w:rsidRPr="00F132A2">
        <w:rPr>
          <w:lang w:val="en-US"/>
        </w:rPr>
        <w:t xml:space="preserve"> </w:t>
      </w:r>
      <w:r w:rsidRPr="005043AD">
        <w:rPr>
          <w:lang w:val="en-US"/>
        </w:rPr>
        <w:t>the</w:t>
      </w:r>
      <w:r w:rsidRPr="00F132A2">
        <w:rPr>
          <w:lang w:val="en-US"/>
        </w:rPr>
        <w:t xml:space="preserve"> </w:t>
      </w:r>
      <w:r w:rsidRPr="005043AD">
        <w:rPr>
          <w:lang w:val="en-US"/>
        </w:rPr>
        <w:t>fire</w:t>
      </w:r>
      <w:r w:rsidRPr="00F132A2">
        <w:rPr>
          <w:lang w:val="en-US"/>
        </w:rPr>
        <w:t xml:space="preserve"> </w:t>
      </w:r>
      <w:r w:rsidRPr="005043AD">
        <w:rPr>
          <w:lang w:val="en-US"/>
        </w:rPr>
        <w:t>could</w:t>
      </w:r>
      <w:r w:rsidRPr="00F132A2">
        <w:rPr>
          <w:lang w:val="en-US"/>
        </w:rPr>
        <w:t xml:space="preserve"> </w:t>
      </w:r>
      <w:r w:rsidRPr="005043AD">
        <w:rPr>
          <w:lang w:val="en-US"/>
        </w:rPr>
        <w:t>spread."</w:t>
      </w:r>
      <w:r>
        <w:t>可知邻居把火关了。故选A。</w:t>
      </w:r>
    </w:p>
    <w:p w:rsidR="001D2938" w:rsidRPr="00CC5F57" w:rsidRDefault="001D2938" w:rsidP="001D2938">
      <w:pPr>
        <w:pStyle w:val="af1"/>
        <w:spacing w:line="440" w:lineRule="atLeast"/>
        <w:jc w:val="both"/>
        <w:rPr>
          <w:lang w:val="en-US"/>
        </w:rPr>
      </w:pPr>
      <w:r>
        <w:t>49</w:t>
      </w:r>
      <w:r w:rsidRPr="00542513">
        <w:t>.</w:t>
      </w:r>
      <w:r>
        <w:t>【答案】</w:t>
      </w:r>
      <w:r>
        <w:rPr>
          <w:rFonts w:hint="eastAsia"/>
        </w:rPr>
        <w:t>A</w:t>
      </w:r>
    </w:p>
    <w:p w:rsidR="001D2938" w:rsidRDefault="001D2938" w:rsidP="001D2938">
      <w:pPr>
        <w:pStyle w:val="af1"/>
        <w:spacing w:line="440" w:lineRule="atLeast"/>
        <w:jc w:val="both"/>
      </w:pPr>
      <w:r w:rsidRPr="000F7BF7">
        <w:t>【解析】推理判断题。根据文章第二段爷爷有一天煮粥忘记关火与第三段开头，可知接爷爷与家人一起住是为了确保爷爷的安全。</w:t>
      </w:r>
      <w:r>
        <w:rPr>
          <w:spacing w:val="-11"/>
        </w:rPr>
        <w:t>故选</w:t>
      </w:r>
      <w:r>
        <w:t>A。</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50</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Default="001D2938" w:rsidP="001D2938">
      <w:pPr>
        <w:pStyle w:val="af1"/>
        <w:spacing w:line="440" w:lineRule="atLeast"/>
        <w:jc w:val="both"/>
      </w:pPr>
      <w:r>
        <w:t>【解析】主旨大意题。根据文章最后一段</w:t>
      </w:r>
      <w:r w:rsidRPr="005043AD">
        <w:t>"</w:t>
      </w:r>
      <w:r>
        <w:t>Each</w:t>
      </w:r>
      <w:r w:rsidRPr="00F132A2">
        <w:t xml:space="preserve"> </w:t>
      </w:r>
      <w:r>
        <w:t>time</w:t>
      </w:r>
      <w:r w:rsidRPr="00F132A2">
        <w:t xml:space="preserve"> </w:t>
      </w:r>
      <w:r>
        <w:t>I</w:t>
      </w:r>
      <w:r w:rsidRPr="00F132A2">
        <w:t xml:space="preserve"> </w:t>
      </w:r>
      <w:r>
        <w:t>would</w:t>
      </w:r>
      <w:r w:rsidRPr="00F132A2">
        <w:t xml:space="preserve"> </w:t>
      </w:r>
      <w:r>
        <w:t>answer</w:t>
      </w:r>
      <w:r w:rsidRPr="00F132A2">
        <w:t xml:space="preserve"> </w:t>
      </w:r>
      <w:r>
        <w:t>softly.</w:t>
      </w:r>
      <w:r w:rsidRPr="005043AD">
        <w:t>"</w:t>
      </w:r>
      <w:r>
        <w:t>与全文的语言描写可知作者很关心爷爷。故选B。</w:t>
      </w:r>
    </w:p>
    <w:p w:rsidR="001D2938" w:rsidRPr="00FF2347" w:rsidRDefault="001D2938" w:rsidP="001D2938">
      <w:pPr>
        <w:pStyle w:val="af1"/>
        <w:spacing w:line="440" w:lineRule="atLeast"/>
        <w:jc w:val="both"/>
      </w:pPr>
      <w:r>
        <w:t>【文章大意】本篇为说明文，内容是关于如何用一些日常材料制作火箭。内容理解上有一定难度，细节理解题考查较多。</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51</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Default="001D2938" w:rsidP="001D2938">
      <w:pPr>
        <w:spacing w:line="440" w:lineRule="atLeast"/>
      </w:pPr>
      <w:r>
        <w:rPr>
          <w:spacing w:val="-3"/>
        </w:rPr>
        <w:t>【解析】主旨大意题。本文的主要内容是告诉大家如何制作火箭。故选</w:t>
      </w:r>
      <w:r>
        <w:rPr>
          <w:rFonts w:ascii="Times New Roman" w:eastAsia="Times New Roman"/>
        </w:rPr>
        <w:t>A</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52</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Default="001D2938" w:rsidP="001D2938">
      <w:pPr>
        <w:spacing w:line="440" w:lineRule="atLeast"/>
      </w:pPr>
      <w:r>
        <w:rPr>
          <w:spacing w:val="-4"/>
        </w:rPr>
        <w:t>【解析】细节理解题。根据文章表格一中</w:t>
      </w:r>
      <w:r>
        <w:rPr>
          <w:rFonts w:ascii="Times New Roman" w:eastAsia="Times New Roman"/>
        </w:rPr>
        <w:t>Step</w:t>
      </w:r>
      <w:r w:rsidRPr="00F132A2">
        <w:rPr>
          <w:rFonts w:ascii="Times New Roman" w:eastAsia="Times New Roman"/>
          <w:spacing w:val="-3"/>
        </w:rPr>
        <w:t xml:space="preserve"> </w:t>
      </w:r>
      <w:r>
        <w:rPr>
          <w:rFonts w:ascii="Times New Roman" w:eastAsia="Times New Roman"/>
        </w:rPr>
        <w:t>1</w:t>
      </w:r>
      <w:r>
        <w:rPr>
          <w:spacing w:val="-4"/>
        </w:rPr>
        <w:t>可知可乐瓶必须干净又干燥。故选</w:t>
      </w:r>
      <w:r>
        <w:rPr>
          <w:rFonts w:ascii="Times New Roman" w:eastAsia="Times New Roman"/>
        </w:rPr>
        <w:t>C</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53</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D</w:t>
      </w:r>
    </w:p>
    <w:p w:rsidR="001D2938" w:rsidRPr="00F132A2" w:rsidRDefault="001D2938" w:rsidP="001D2938">
      <w:pPr>
        <w:pStyle w:val="af1"/>
        <w:spacing w:line="440" w:lineRule="atLeast"/>
        <w:jc w:val="both"/>
        <w:rPr>
          <w:lang w:val="en-US"/>
        </w:rPr>
      </w:pPr>
      <w:r>
        <w:rPr>
          <w:spacing w:val="-13"/>
        </w:rPr>
        <w:t>【解析】细节理解题。根据文章表格</w:t>
      </w:r>
      <w:r w:rsidRPr="00F132A2">
        <w:rPr>
          <w:lang w:val="en-US"/>
        </w:rPr>
        <w:t>Step 3</w:t>
      </w:r>
      <w:r w:rsidRPr="00F132A2">
        <w:rPr>
          <w:spacing w:val="-2"/>
          <w:lang w:val="en-US"/>
        </w:rPr>
        <w:t xml:space="preserve"> "</w:t>
      </w:r>
      <w:r w:rsidRPr="00F132A2">
        <w:rPr>
          <w:lang w:val="en-US"/>
        </w:rPr>
        <w:t>Roll the large triangle so that two of its sides touch and it forms a rocket</w:t>
      </w:r>
      <w:r w:rsidRPr="00CC5F57">
        <w:rPr>
          <w:lang w:val="en-US"/>
        </w:rPr>
        <w:t>'</w:t>
      </w:r>
      <w:r w:rsidRPr="00F132A2">
        <w:rPr>
          <w:lang w:val="en-US"/>
        </w:rPr>
        <w:t>s nose cone</w:t>
      </w:r>
      <w:r>
        <w:rPr>
          <w:spacing w:val="17"/>
          <w:lang w:val="en-US"/>
        </w:rPr>
        <w:t>."</w:t>
      </w:r>
      <w:r>
        <w:rPr>
          <w:spacing w:val="-3"/>
        </w:rPr>
        <w:t>可知火箭的前锥体是从一个大三角形卷起来的</w:t>
      </w:r>
      <w:r w:rsidRPr="00F132A2">
        <w:rPr>
          <w:spacing w:val="-3"/>
          <w:lang w:val="en-US"/>
        </w:rPr>
        <w:t>，</w:t>
      </w:r>
      <w:r>
        <w:rPr>
          <w:spacing w:val="-3"/>
        </w:rPr>
        <w:t>故选</w:t>
      </w:r>
      <w:r w:rsidRPr="00F132A2">
        <w:rPr>
          <w:lang w:val="en-US"/>
        </w:rPr>
        <w:t>D</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54</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D</w:t>
      </w:r>
    </w:p>
    <w:p w:rsidR="001D2938" w:rsidRDefault="001D2938" w:rsidP="001D2938">
      <w:pPr>
        <w:spacing w:line="440" w:lineRule="atLeast"/>
      </w:pPr>
      <w:r>
        <w:rPr>
          <w:spacing w:val="-4"/>
        </w:rPr>
        <w:t>【解析】细节理解题。根据文章表格</w:t>
      </w:r>
      <w:r>
        <w:rPr>
          <w:rFonts w:ascii="Times New Roman" w:eastAsia="Times New Roman"/>
        </w:rPr>
        <w:t>Step</w:t>
      </w:r>
      <w:r w:rsidRPr="00F132A2">
        <w:rPr>
          <w:rFonts w:ascii="Times New Roman" w:eastAsia="Times New Roman"/>
          <w:spacing w:val="-3"/>
        </w:rPr>
        <w:t xml:space="preserve"> </w:t>
      </w:r>
      <w:r>
        <w:rPr>
          <w:rFonts w:ascii="Times New Roman" w:eastAsia="Times New Roman"/>
        </w:rPr>
        <w:t>4</w:t>
      </w:r>
      <w:r>
        <w:rPr>
          <w:spacing w:val="-3"/>
        </w:rPr>
        <w:t>可知将前锥体粘在瓶子的底部作火箭头。故选</w:t>
      </w:r>
      <w:r>
        <w:rPr>
          <w:rFonts w:ascii="Times New Roman" w:eastAsia="Times New Roman"/>
        </w:rPr>
        <w:t>D</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55</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Default="001D2938" w:rsidP="001D2938">
      <w:pPr>
        <w:pStyle w:val="af1"/>
        <w:spacing w:line="440" w:lineRule="atLeast"/>
        <w:jc w:val="both"/>
      </w:pPr>
      <w:r>
        <w:t>【解析】推理判断题。根据文章教你如何做火箭可推断该文章出自报纸的</w:t>
      </w:r>
      <w:r w:rsidRPr="005043AD">
        <w:t>"</w:t>
      </w:r>
      <w:r>
        <w:t>Do</w:t>
      </w:r>
      <w:r w:rsidRPr="00F132A2">
        <w:t xml:space="preserve"> </w:t>
      </w:r>
      <w:r>
        <w:t>It</w:t>
      </w:r>
      <w:r w:rsidRPr="00F132A2">
        <w:t xml:space="preserve"> </w:t>
      </w:r>
      <w:r>
        <w:t>Yourself</w:t>
      </w:r>
      <w:r w:rsidRPr="005043AD">
        <w:t>"</w:t>
      </w:r>
      <w:r>
        <w:t>部分。故选C。</w:t>
      </w:r>
    </w:p>
    <w:p w:rsidR="001D2938" w:rsidRPr="00FF2347" w:rsidRDefault="001D2938" w:rsidP="001D2938">
      <w:pPr>
        <w:pStyle w:val="af1"/>
        <w:spacing w:line="440" w:lineRule="atLeast"/>
        <w:jc w:val="both"/>
      </w:pPr>
      <w:r>
        <w:t>【文章大意】本文是一篇议论文，主要提出野生动物旅游业给野生动物带来不好的影响，进而引出针对是否发展野生动物旅游业的两种不同观点。</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56</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D</w:t>
      </w:r>
    </w:p>
    <w:p w:rsidR="001D2938" w:rsidRDefault="001D2938" w:rsidP="001D2938">
      <w:pPr>
        <w:pStyle w:val="af1"/>
        <w:spacing w:line="440" w:lineRule="atLeast"/>
        <w:jc w:val="both"/>
      </w:pPr>
      <w:r>
        <w:t>【解析】细节理解题。由第一段第</w:t>
      </w:r>
      <w:r w:rsidRPr="00FF2347">
        <w:rPr>
          <w:lang w:val="en-US"/>
        </w:rPr>
        <w:t>4</w:t>
      </w:r>
      <w:r>
        <w:t>句</w:t>
      </w:r>
      <w:r w:rsidRPr="00FF2347">
        <w:rPr>
          <w:lang w:val="en-US"/>
        </w:rPr>
        <w:t>"The</w:t>
      </w:r>
      <w:r w:rsidRPr="00F132A2">
        <w:rPr>
          <w:lang w:val="en-US"/>
        </w:rPr>
        <w:t xml:space="preserve"> </w:t>
      </w:r>
      <w:r w:rsidRPr="00FF2347">
        <w:rPr>
          <w:lang w:val="en-US"/>
        </w:rPr>
        <w:t>World</w:t>
      </w:r>
      <w:r w:rsidRPr="00F132A2">
        <w:rPr>
          <w:lang w:val="en-US"/>
        </w:rPr>
        <w:t xml:space="preserve"> </w:t>
      </w:r>
      <w:r w:rsidRPr="00FF2347">
        <w:rPr>
          <w:lang w:val="en-US"/>
        </w:rPr>
        <w:t>Animal</w:t>
      </w:r>
      <w:r w:rsidRPr="00F132A2">
        <w:rPr>
          <w:lang w:val="en-US"/>
        </w:rPr>
        <w:t xml:space="preserve"> </w:t>
      </w:r>
      <w:r w:rsidRPr="00FF2347">
        <w:rPr>
          <w:lang w:val="en-US"/>
        </w:rPr>
        <w:t>Protection</w:t>
      </w:r>
      <w:r w:rsidRPr="00F132A2">
        <w:rPr>
          <w:lang w:val="en-US"/>
        </w:rPr>
        <w:t xml:space="preserve"> </w:t>
      </w:r>
      <w:r w:rsidRPr="00FF2347">
        <w:rPr>
          <w:lang w:val="en-US"/>
        </w:rPr>
        <w:t>(WAP)</w:t>
      </w:r>
      <w:r w:rsidRPr="00F132A2">
        <w:rPr>
          <w:lang w:val="en-US"/>
        </w:rPr>
        <w:t xml:space="preserve"> </w:t>
      </w:r>
      <w:r w:rsidRPr="00FF2347">
        <w:rPr>
          <w:lang w:val="en-US"/>
        </w:rPr>
        <w:t>says</w:t>
      </w:r>
      <w:r w:rsidRPr="00F132A2">
        <w:rPr>
          <w:lang w:val="en-US"/>
        </w:rPr>
        <w:t xml:space="preserve"> </w:t>
      </w:r>
      <w:r w:rsidRPr="00FF2347">
        <w:rPr>
          <w:lang w:val="en-US"/>
        </w:rPr>
        <w:t>that</w:t>
      </w:r>
      <w:r w:rsidRPr="00F132A2">
        <w:rPr>
          <w:lang w:val="en-US"/>
        </w:rPr>
        <w:t xml:space="preserve"> </w:t>
      </w:r>
      <w:r w:rsidRPr="00FF2347">
        <w:rPr>
          <w:lang w:val="en-US"/>
        </w:rPr>
        <w:t>up</w:t>
      </w:r>
      <w:r w:rsidRPr="00F132A2">
        <w:rPr>
          <w:lang w:val="en-US"/>
        </w:rPr>
        <w:t xml:space="preserve"> </w:t>
      </w:r>
      <w:r w:rsidRPr="00FF2347">
        <w:rPr>
          <w:lang w:val="en-US"/>
        </w:rPr>
        <w:t>550,000</w:t>
      </w:r>
      <w:r w:rsidRPr="00F132A2">
        <w:rPr>
          <w:lang w:val="en-US"/>
        </w:rPr>
        <w:t xml:space="preserve"> </w:t>
      </w:r>
      <w:r w:rsidRPr="00FF2347">
        <w:rPr>
          <w:lang w:val="en-US"/>
        </w:rPr>
        <w:t>wild</w:t>
      </w:r>
      <w:r w:rsidRPr="00F132A2">
        <w:rPr>
          <w:lang w:val="en-US"/>
        </w:rPr>
        <w:t xml:space="preserve"> </w:t>
      </w:r>
      <w:r w:rsidRPr="00FF2347">
        <w:rPr>
          <w:lang w:val="en-US"/>
        </w:rPr>
        <w:t>animals</w:t>
      </w:r>
      <w:r w:rsidRPr="00F132A2">
        <w:rPr>
          <w:lang w:val="en-US"/>
        </w:rPr>
        <w:t xml:space="preserve"> </w:t>
      </w:r>
      <w:r w:rsidRPr="00FF2347">
        <w:rPr>
          <w:lang w:val="en-US"/>
        </w:rPr>
        <w:t>are</w:t>
      </w:r>
      <w:r w:rsidRPr="00F132A2">
        <w:rPr>
          <w:lang w:val="en-US"/>
        </w:rPr>
        <w:t xml:space="preserve"> </w:t>
      </w:r>
      <w:r w:rsidRPr="00FF2347">
        <w:rPr>
          <w:lang w:val="en-US"/>
        </w:rPr>
        <w:t>exposed</w:t>
      </w:r>
      <w:r w:rsidRPr="00F132A2">
        <w:rPr>
          <w:lang w:val="en-US"/>
        </w:rPr>
        <w:t xml:space="preserve"> </w:t>
      </w:r>
      <w:r w:rsidRPr="00FF2347">
        <w:rPr>
          <w:lang w:val="en-US"/>
        </w:rPr>
        <w:t>to</w:t>
      </w:r>
      <w:r w:rsidRPr="00F132A2">
        <w:rPr>
          <w:lang w:val="en-US"/>
        </w:rPr>
        <w:t xml:space="preserve"> </w:t>
      </w:r>
      <w:r w:rsidRPr="00FF2347">
        <w:rPr>
          <w:lang w:val="en-US"/>
        </w:rPr>
        <w:t>ill</w:t>
      </w:r>
      <w:r w:rsidRPr="00F132A2">
        <w:rPr>
          <w:lang w:val="en-US"/>
        </w:rPr>
        <w:t xml:space="preserve"> </w:t>
      </w:r>
      <w:r w:rsidRPr="00FF2347">
        <w:rPr>
          <w:lang w:val="en-US"/>
        </w:rPr>
        <w:t>treatment</w:t>
      </w:r>
      <w:r w:rsidRPr="00F132A2">
        <w:rPr>
          <w:lang w:val="en-US"/>
        </w:rPr>
        <w:t xml:space="preserve"> </w:t>
      </w:r>
      <w:r w:rsidRPr="00FF2347">
        <w:rPr>
          <w:lang w:val="en-US"/>
        </w:rPr>
        <w:t>around</w:t>
      </w:r>
      <w:r w:rsidRPr="00F132A2">
        <w:rPr>
          <w:lang w:val="en-US"/>
        </w:rPr>
        <w:t xml:space="preserve"> </w:t>
      </w:r>
      <w:r w:rsidRPr="00FF2347">
        <w:rPr>
          <w:lang w:val="en-US"/>
        </w:rPr>
        <w:t>the</w:t>
      </w:r>
      <w:r w:rsidRPr="00F132A2">
        <w:rPr>
          <w:lang w:val="en-US"/>
        </w:rPr>
        <w:t xml:space="preserve"> </w:t>
      </w:r>
      <w:r w:rsidRPr="00FF2347">
        <w:rPr>
          <w:lang w:val="en-US"/>
        </w:rPr>
        <w:t>world"</w:t>
      </w:r>
      <w:r w:rsidRPr="00F132A2">
        <w:rPr>
          <w:lang w:val="en-US"/>
        </w:rPr>
        <w:t xml:space="preserve"> </w:t>
      </w:r>
      <w:r>
        <w:t>可知大约有</w:t>
      </w:r>
      <w:r w:rsidRPr="00FF2347">
        <w:rPr>
          <w:lang w:val="en-US"/>
        </w:rPr>
        <w:t>550,</w:t>
      </w:r>
      <w:r>
        <w:rPr>
          <w:lang w:val="en-US"/>
        </w:rPr>
        <w:t xml:space="preserve"> </w:t>
      </w:r>
      <w:r w:rsidRPr="00FF2347">
        <w:rPr>
          <w:lang w:val="en-US"/>
        </w:rPr>
        <w:t>000</w:t>
      </w:r>
      <w:r>
        <w:t>的野生动物待遇不好。故选D。</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57</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D</w:t>
      </w:r>
    </w:p>
    <w:p w:rsidR="001D2938" w:rsidRPr="00F132A2" w:rsidRDefault="001D2938" w:rsidP="001D2938">
      <w:pPr>
        <w:pStyle w:val="af1"/>
        <w:spacing w:line="440" w:lineRule="atLeast"/>
        <w:jc w:val="both"/>
        <w:rPr>
          <w:lang w:val="en-US"/>
        </w:rPr>
      </w:pPr>
      <w:r>
        <w:t>【解析】细节理解题。由前后文理解</w:t>
      </w:r>
      <w:r w:rsidRPr="00F132A2">
        <w:rPr>
          <w:lang w:val="en-US"/>
        </w:rPr>
        <w:t>，</w:t>
      </w:r>
      <w:r>
        <w:t>和第一段最后一句</w:t>
      </w:r>
      <w:r w:rsidRPr="00F132A2">
        <w:rPr>
          <w:lang w:val="en-US"/>
        </w:rPr>
        <w:t>"However, some people argue that animal tourism isn</w:t>
      </w:r>
      <w:r w:rsidRPr="00CC5F57">
        <w:rPr>
          <w:lang w:val="en-US"/>
        </w:rPr>
        <w:t>'</w:t>
      </w:r>
      <w:r>
        <w:rPr>
          <w:lang w:val="en-US"/>
        </w:rPr>
        <w:t>t always as bad as it seems"</w:t>
      </w:r>
      <w:r>
        <w:t>可知</w:t>
      </w:r>
      <w:r>
        <w:rPr>
          <w:lang w:val="en-US"/>
        </w:rPr>
        <w:t>"such places"</w:t>
      </w:r>
      <w:r>
        <w:t>指的是</w:t>
      </w:r>
      <w:r w:rsidRPr="00F132A2">
        <w:rPr>
          <w:lang w:val="en-US"/>
        </w:rPr>
        <w:t>"animal tourisms"，</w:t>
      </w:r>
      <w:r>
        <w:t>故选</w:t>
      </w:r>
      <w:r w:rsidRPr="00F132A2">
        <w:rPr>
          <w:lang w:val="en-US"/>
        </w:rPr>
        <w:t>D</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58</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Default="001D2938" w:rsidP="001D2938">
      <w:pPr>
        <w:spacing w:line="440" w:lineRule="atLeast"/>
      </w:pPr>
      <w:r>
        <w:t>【解析】细节理解题。由文中表格一第二点和表格二第一点可知两者都认为应该保护野生动物，故选</w:t>
      </w:r>
      <w:r>
        <w:rPr>
          <w:rFonts w:ascii="Times New Roman" w:eastAsia="Times New Roman"/>
        </w:rPr>
        <w:t>B</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59</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Default="001D2938" w:rsidP="001D2938">
      <w:pPr>
        <w:pStyle w:val="af1"/>
        <w:spacing w:line="440" w:lineRule="atLeast"/>
        <w:jc w:val="both"/>
      </w:pPr>
      <w:r>
        <w:rPr>
          <w:spacing w:val="-14"/>
        </w:rPr>
        <w:t>【解析】细节理解题。由表格一第三点最后一句</w:t>
      </w:r>
      <w:r w:rsidRPr="00F132A2">
        <w:rPr>
          <w:lang w:val="en-US"/>
        </w:rPr>
        <w:t>"There</w:t>
      </w:r>
      <w:r w:rsidRPr="00CC5F57">
        <w:rPr>
          <w:lang w:val="en-US"/>
        </w:rPr>
        <w:t>'</w:t>
      </w:r>
      <w:r w:rsidRPr="00F132A2">
        <w:rPr>
          <w:lang w:val="en-US"/>
        </w:rPr>
        <w:t>s no nee</w:t>
      </w:r>
      <w:r>
        <w:rPr>
          <w:lang w:val="en-US"/>
        </w:rPr>
        <w:t>d to disturb them in real life"</w:t>
      </w:r>
      <w:r>
        <w:rPr>
          <w:spacing w:val="-18"/>
        </w:rPr>
        <w:t>可知</w:t>
      </w:r>
      <w:r w:rsidRPr="00F132A2">
        <w:rPr>
          <w:spacing w:val="-18"/>
          <w:lang w:val="en-US"/>
        </w:rPr>
        <w:t>，</w:t>
      </w:r>
      <w:r>
        <w:rPr>
          <w:spacing w:val="-18"/>
        </w:rPr>
        <w:t>要选</w:t>
      </w:r>
      <w:r w:rsidRPr="00F132A2">
        <w:rPr>
          <w:lang w:val="en-US"/>
        </w:rPr>
        <w:t>"in real life"</w:t>
      </w:r>
      <w:r>
        <w:t>。</w:t>
      </w:r>
      <w:r>
        <w:rPr>
          <w:spacing w:val="-17"/>
        </w:rPr>
        <w:t>故选</w:t>
      </w:r>
      <w:r>
        <w:t>C。</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60</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Default="001D2938" w:rsidP="001D2938">
      <w:pPr>
        <w:pStyle w:val="af1"/>
        <w:spacing w:line="440" w:lineRule="atLeast"/>
        <w:jc w:val="both"/>
      </w:pPr>
      <w:r>
        <w:t>【解析】主旨大意题。通篇理解之后，可知全文主要内容为对于野生旅游业发展的不同观点，故选B。</w:t>
      </w:r>
    </w:p>
    <w:p w:rsidR="001D2938" w:rsidRPr="00FF2347" w:rsidRDefault="001D2938" w:rsidP="001D2938">
      <w:pPr>
        <w:pStyle w:val="af1"/>
        <w:spacing w:line="440" w:lineRule="atLeast"/>
        <w:jc w:val="both"/>
      </w:pPr>
      <w:r>
        <w:t>【文章大意】本文是一篇说明文，文中主要向我们介绍了第一印象的重要性，怎样给他人留下好的第一印象以及微笑和积极的心态给人们带来的好处。</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61</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Default="001D2938" w:rsidP="001D2938">
      <w:pPr>
        <w:spacing w:line="440" w:lineRule="atLeast"/>
      </w:pPr>
      <w:r>
        <w:t>【解析】词义推测题。由前文可知作者想表达</w:t>
      </w:r>
      <w:r>
        <w:t>“</w:t>
      </w:r>
      <w:r>
        <w:t>第一印象可能会影响之后别人怎么对待和回应你</w:t>
      </w:r>
      <w:r>
        <w:t>”</w:t>
      </w:r>
      <w:r>
        <w:t>。故选</w:t>
      </w:r>
      <w:r>
        <w:rPr>
          <w:rFonts w:ascii="Times New Roman" w:eastAsia="Times New Roman" w:hAnsi="Times New Roman"/>
        </w:rPr>
        <w:t>A</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62</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Default="001D2938" w:rsidP="001D2938">
      <w:pPr>
        <w:pStyle w:val="af1"/>
        <w:spacing w:line="440" w:lineRule="atLeast"/>
        <w:jc w:val="both"/>
      </w:pPr>
      <w:r>
        <w:t>【解析】细节理解题。由第二段第一句</w:t>
      </w:r>
      <w:r w:rsidRPr="00FF2347">
        <w:rPr>
          <w:lang w:val="en-US"/>
        </w:rPr>
        <w:t>"What</w:t>
      </w:r>
      <w:r w:rsidRPr="00F132A2">
        <w:rPr>
          <w:lang w:val="en-US"/>
        </w:rPr>
        <w:t xml:space="preserve"> </w:t>
      </w:r>
      <w:r w:rsidRPr="00FF2347">
        <w:rPr>
          <w:lang w:val="en-US"/>
        </w:rPr>
        <w:t>is</w:t>
      </w:r>
      <w:r w:rsidRPr="00F132A2">
        <w:rPr>
          <w:lang w:val="en-US"/>
        </w:rPr>
        <w:t xml:space="preserve"> </w:t>
      </w:r>
      <w:r w:rsidRPr="00FF2347">
        <w:rPr>
          <w:lang w:val="en-US"/>
        </w:rPr>
        <w:t>even</w:t>
      </w:r>
      <w:r w:rsidRPr="00F132A2">
        <w:rPr>
          <w:lang w:val="en-US"/>
        </w:rPr>
        <w:t xml:space="preserve"> </w:t>
      </w:r>
      <w:r w:rsidRPr="00FF2347">
        <w:rPr>
          <w:lang w:val="en-US"/>
        </w:rPr>
        <w:t>interesting</w:t>
      </w:r>
      <w:r w:rsidRPr="00F132A2">
        <w:rPr>
          <w:lang w:val="en-US"/>
        </w:rPr>
        <w:t xml:space="preserve"> </w:t>
      </w:r>
      <w:r w:rsidRPr="00FF2347">
        <w:rPr>
          <w:lang w:val="en-US"/>
        </w:rPr>
        <w:t>is</w:t>
      </w:r>
      <w:r w:rsidRPr="00F132A2">
        <w:rPr>
          <w:lang w:val="en-US"/>
        </w:rPr>
        <w:t xml:space="preserve"> </w:t>
      </w:r>
      <w:r w:rsidRPr="00FF2347">
        <w:rPr>
          <w:lang w:val="en-US"/>
        </w:rPr>
        <w:t>that</w:t>
      </w:r>
      <w:r w:rsidRPr="00F132A2">
        <w:rPr>
          <w:spacing w:val="-1"/>
          <w:lang w:val="en-US"/>
        </w:rPr>
        <w:t xml:space="preserve"> </w:t>
      </w:r>
      <w:r w:rsidRPr="00FF2347">
        <w:rPr>
          <w:spacing w:val="-1"/>
          <w:lang w:val="en-US"/>
        </w:rPr>
        <w:t>...</w:t>
      </w:r>
      <w:r w:rsidRPr="00F132A2">
        <w:rPr>
          <w:spacing w:val="-1"/>
          <w:lang w:val="en-US"/>
        </w:rPr>
        <w:t xml:space="preserve"> </w:t>
      </w:r>
      <w:r w:rsidRPr="00FF2347">
        <w:rPr>
          <w:lang w:val="en-US"/>
        </w:rPr>
        <w:t>in</w:t>
      </w:r>
      <w:r w:rsidRPr="00F132A2">
        <w:rPr>
          <w:lang w:val="en-US"/>
        </w:rPr>
        <w:t xml:space="preserve"> </w:t>
      </w:r>
      <w:r w:rsidRPr="00FF2347">
        <w:rPr>
          <w:lang w:val="en-US"/>
        </w:rPr>
        <w:t>about</w:t>
      </w:r>
      <w:r w:rsidRPr="00F132A2">
        <w:rPr>
          <w:lang w:val="en-US"/>
        </w:rPr>
        <w:t xml:space="preserve"> </w:t>
      </w:r>
      <w:r w:rsidRPr="00FF2347">
        <w:rPr>
          <w:lang w:val="en-US"/>
        </w:rPr>
        <w:t>three</w:t>
      </w:r>
      <w:r w:rsidRPr="00F132A2">
        <w:rPr>
          <w:lang w:val="en-US"/>
        </w:rPr>
        <w:t xml:space="preserve"> </w:t>
      </w:r>
      <w:r w:rsidRPr="00FF2347">
        <w:rPr>
          <w:lang w:val="en-US"/>
        </w:rPr>
        <w:t>seconds"</w:t>
      </w:r>
      <w:r>
        <w:t>可知大脑在三秒</w:t>
      </w:r>
      <w:r>
        <w:rPr>
          <w:spacing w:val="-4"/>
        </w:rPr>
        <w:t>之内就可以分析出第一印象。故选</w:t>
      </w:r>
      <w:r>
        <w:t>B。</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63</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D</w:t>
      </w:r>
    </w:p>
    <w:p w:rsidR="001D2938" w:rsidRDefault="001D2938" w:rsidP="001D2938">
      <w:pPr>
        <w:pStyle w:val="af1"/>
        <w:spacing w:line="440" w:lineRule="atLeast"/>
        <w:jc w:val="both"/>
      </w:pPr>
      <w:r>
        <w:t>【解析】细节理解题。由第三段</w:t>
      </w:r>
      <w:r w:rsidRPr="00CC5F57">
        <w:rPr>
          <w:lang w:val="en-US"/>
        </w:rPr>
        <w:t xml:space="preserve">"However, the most important tool for making a good first impression is your face" </w:t>
      </w:r>
      <w:r>
        <w:t>和后文</w:t>
      </w:r>
      <w:r w:rsidRPr="00CC5F57">
        <w:rPr>
          <w:lang w:val="en-US"/>
        </w:rPr>
        <w:t>"smiling"</w:t>
      </w:r>
      <w:r>
        <w:t>可知留下好的第一印象最重要的是微笑。故选D。</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64</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Default="001D2938" w:rsidP="001D2938">
      <w:pPr>
        <w:pStyle w:val="af1"/>
        <w:spacing w:line="440" w:lineRule="atLeast"/>
        <w:jc w:val="both"/>
      </w:pPr>
      <w:r>
        <w:t>【解析】细节理解题。最后一段第一句</w:t>
      </w:r>
      <w:r w:rsidRPr="005043AD">
        <w:t>"</w:t>
      </w:r>
      <w:r>
        <w:t>Smiling</w:t>
      </w:r>
      <w:r w:rsidRPr="00F132A2">
        <w:t xml:space="preserve"> </w:t>
      </w:r>
      <w:r>
        <w:t>and</w:t>
      </w:r>
      <w:r w:rsidRPr="00F132A2">
        <w:t xml:space="preserve"> </w:t>
      </w:r>
      <w:r>
        <w:t>being</w:t>
      </w:r>
      <w:r w:rsidRPr="00F132A2">
        <w:t xml:space="preserve"> </w:t>
      </w:r>
      <w:r>
        <w:t>in</w:t>
      </w:r>
      <w:r w:rsidRPr="00F132A2">
        <w:t xml:space="preserve"> </w:t>
      </w:r>
      <w:r>
        <w:t>a</w:t>
      </w:r>
      <w:r w:rsidRPr="00F132A2">
        <w:t xml:space="preserve"> </w:t>
      </w:r>
      <w:r>
        <w:t>positive</w:t>
      </w:r>
      <w:r w:rsidRPr="00F132A2">
        <w:t xml:space="preserve"> </w:t>
      </w:r>
      <w:r>
        <w:t>mood</w:t>
      </w:r>
      <w:r w:rsidRPr="00F132A2">
        <w:t xml:space="preserve"> </w:t>
      </w:r>
      <w:r>
        <w:t>helps</w:t>
      </w:r>
      <w:r w:rsidRPr="00F132A2">
        <w:t xml:space="preserve"> </w:t>
      </w:r>
      <w:r>
        <w:t>you</w:t>
      </w:r>
      <w:r w:rsidRPr="00F132A2">
        <w:t xml:space="preserve"> </w:t>
      </w:r>
      <w:r>
        <w:t>...of</w:t>
      </w:r>
      <w:r w:rsidRPr="00F132A2">
        <w:t xml:space="preserve"> </w:t>
      </w:r>
      <w:r>
        <w:t>new</w:t>
      </w:r>
      <w:r w:rsidRPr="00F132A2">
        <w:t xml:space="preserve"> </w:t>
      </w:r>
      <w:r>
        <w:t>things</w:t>
      </w:r>
      <w:r w:rsidRPr="005043AD">
        <w:t>"</w:t>
      </w:r>
      <w:r>
        <w:t>可知积极的态度可以帮助我们，故选B。</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65</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Default="001D2938" w:rsidP="001D2938">
      <w:pPr>
        <w:pStyle w:val="af1"/>
        <w:spacing w:line="440" w:lineRule="atLeast"/>
        <w:jc w:val="both"/>
      </w:pPr>
      <w:r w:rsidRPr="000F7BF7">
        <w:rPr>
          <w:spacing w:val="-11"/>
        </w:rPr>
        <w:t>【解析】主旨大意题。通读全文可知本文主要讲解第一印象，怎样给他人好的第一印象以及微笑和积极的心态给</w:t>
      </w:r>
      <w:r>
        <w:rPr>
          <w:spacing w:val="-11"/>
        </w:rPr>
        <w:t>人们带来的好处，故选</w:t>
      </w:r>
      <w:r>
        <w:t>A。</w:t>
      </w:r>
    </w:p>
    <w:p w:rsidR="001D2938" w:rsidRDefault="001D2938" w:rsidP="001D2938">
      <w:pPr>
        <w:spacing w:line="440" w:lineRule="atLeast"/>
        <w:rPr>
          <w:rFonts w:ascii="Times New Roman" w:hAnsi="Times New Roman" w:cs="Times New Roman"/>
        </w:rPr>
      </w:pPr>
      <w:r>
        <w:rPr>
          <w:rFonts w:ascii="Times New Roman" w:hAnsi="Times New Roman" w:cs="Times New Roman"/>
        </w:rPr>
        <w:t>【文章大意】</w:t>
      </w:r>
      <w:r>
        <w:t>本文是篇说明文，主要介绍了献血的原因，流程和条件。</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66</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1D2938" w:rsidRDefault="001D2938" w:rsidP="001D2938">
      <w:pPr>
        <w:pStyle w:val="af1"/>
        <w:spacing w:line="440" w:lineRule="atLeast"/>
        <w:jc w:val="both"/>
      </w:pPr>
      <w:r>
        <w:rPr>
          <w:spacing w:val="-8"/>
        </w:rPr>
        <w:t>【解析】</w:t>
      </w:r>
      <w:r w:rsidRPr="00FF2347">
        <w:rPr>
          <w:lang w:val="en-US"/>
        </w:rPr>
        <w:t>C</w:t>
      </w:r>
      <w:r>
        <w:rPr>
          <w:spacing w:val="-1"/>
        </w:rPr>
        <w:t>选项中的</w:t>
      </w:r>
      <w:r w:rsidRPr="00FF2347">
        <w:rPr>
          <w:lang w:val="en-US"/>
        </w:rPr>
        <w:t>"blood</w:t>
      </w:r>
      <w:r w:rsidRPr="00F132A2">
        <w:rPr>
          <w:lang w:val="en-US"/>
        </w:rPr>
        <w:t xml:space="preserve"> </w:t>
      </w:r>
      <w:r w:rsidRPr="00FF2347">
        <w:rPr>
          <w:lang w:val="en-US"/>
        </w:rPr>
        <w:t>is</w:t>
      </w:r>
      <w:r w:rsidRPr="00F132A2">
        <w:rPr>
          <w:lang w:val="en-US"/>
        </w:rPr>
        <w:t xml:space="preserve"> </w:t>
      </w:r>
      <w:r w:rsidRPr="00FF2347">
        <w:rPr>
          <w:lang w:val="en-US"/>
        </w:rPr>
        <w:t>the</w:t>
      </w:r>
      <w:r w:rsidRPr="00F132A2">
        <w:rPr>
          <w:lang w:val="en-US"/>
        </w:rPr>
        <w:t xml:space="preserve"> </w:t>
      </w:r>
      <w:r w:rsidRPr="00FF2347">
        <w:rPr>
          <w:lang w:val="en-US"/>
        </w:rPr>
        <w:t>gift</w:t>
      </w:r>
      <w:r w:rsidRPr="00F132A2">
        <w:rPr>
          <w:lang w:val="en-US"/>
        </w:rPr>
        <w:t xml:space="preserve"> </w:t>
      </w:r>
      <w:r w:rsidRPr="00FF2347">
        <w:rPr>
          <w:lang w:val="en-US"/>
        </w:rPr>
        <w:t>of</w:t>
      </w:r>
      <w:r w:rsidRPr="00F132A2">
        <w:rPr>
          <w:lang w:val="en-US"/>
        </w:rPr>
        <w:t xml:space="preserve"> </w:t>
      </w:r>
      <w:r w:rsidRPr="00FF2347">
        <w:rPr>
          <w:lang w:val="en-US"/>
        </w:rPr>
        <w:t>life</w:t>
      </w:r>
      <w:r w:rsidRPr="00F132A2">
        <w:rPr>
          <w:lang w:val="en-US"/>
        </w:rPr>
        <w:t xml:space="preserve"> </w:t>
      </w:r>
      <w:r w:rsidRPr="00FF2347">
        <w:rPr>
          <w:lang w:val="en-US"/>
        </w:rPr>
        <w:t>and</w:t>
      </w:r>
      <w:r w:rsidRPr="00F132A2">
        <w:rPr>
          <w:lang w:val="en-US"/>
        </w:rPr>
        <w:t xml:space="preserve"> </w:t>
      </w:r>
      <w:r w:rsidRPr="00FF2347">
        <w:rPr>
          <w:lang w:val="en-US"/>
        </w:rPr>
        <w:t>keeps</w:t>
      </w:r>
      <w:r w:rsidRPr="00F132A2">
        <w:rPr>
          <w:lang w:val="en-US"/>
        </w:rPr>
        <w:t xml:space="preserve"> </w:t>
      </w:r>
      <w:r w:rsidRPr="00FF2347">
        <w:rPr>
          <w:lang w:val="en-US"/>
        </w:rPr>
        <w:t>us</w:t>
      </w:r>
      <w:r w:rsidRPr="00F132A2">
        <w:rPr>
          <w:lang w:val="en-US"/>
        </w:rPr>
        <w:t xml:space="preserve"> </w:t>
      </w:r>
      <w:r w:rsidRPr="00FF2347">
        <w:rPr>
          <w:lang w:val="en-US"/>
        </w:rPr>
        <w:t>alive"</w:t>
      </w:r>
      <w:r>
        <w:rPr>
          <w:spacing w:val="-1"/>
        </w:rPr>
        <w:t>与下文</w:t>
      </w:r>
      <w:r w:rsidRPr="00FF2347">
        <w:rPr>
          <w:lang w:val="en-US"/>
        </w:rPr>
        <w:t>"lifesavers"</w:t>
      </w:r>
      <w:r>
        <w:rPr>
          <w:spacing w:val="-6"/>
        </w:rPr>
        <w:t>相呼应</w:t>
      </w:r>
      <w:r w:rsidRPr="00FF2347">
        <w:rPr>
          <w:spacing w:val="-6"/>
          <w:lang w:val="en-US"/>
        </w:rPr>
        <w:t>，</w:t>
      </w:r>
      <w:r>
        <w:rPr>
          <w:spacing w:val="-6"/>
        </w:rPr>
        <w:t>并且与上文成因果关</w:t>
      </w:r>
      <w:r>
        <w:rPr>
          <w:spacing w:val="-16"/>
        </w:rPr>
        <w:t>系。故选</w:t>
      </w:r>
      <w:r>
        <w:t>C。</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67</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1D2938" w:rsidRPr="00CC5F57" w:rsidRDefault="001D2938" w:rsidP="001D2938">
      <w:pPr>
        <w:pStyle w:val="af1"/>
        <w:spacing w:line="440" w:lineRule="atLeast"/>
        <w:jc w:val="both"/>
        <w:rPr>
          <w:lang w:val="en-US"/>
        </w:rPr>
      </w:pPr>
      <w:r>
        <w:t>【解析】选项</w:t>
      </w:r>
      <w:r w:rsidRPr="00CC5F57">
        <w:rPr>
          <w:lang w:val="en-US"/>
        </w:rPr>
        <w:t>B</w:t>
      </w:r>
      <w:r>
        <w:t>中的</w:t>
      </w:r>
      <w:r w:rsidRPr="00CC5F57">
        <w:rPr>
          <w:lang w:val="en-US"/>
        </w:rPr>
        <w:t>"Then the blood can be used for people in need"</w:t>
      </w:r>
      <w:r>
        <w:t>中</w:t>
      </w:r>
      <w:r w:rsidRPr="00CC5F57">
        <w:rPr>
          <w:lang w:val="en-US"/>
        </w:rPr>
        <w:t>"the blood"</w:t>
      </w:r>
      <w:r>
        <w:t>指代上文献血者捐的血</w:t>
      </w:r>
      <w:r w:rsidRPr="00CC5F57">
        <w:rPr>
          <w:lang w:val="en-US"/>
        </w:rPr>
        <w:t>，</w:t>
      </w:r>
      <w:r>
        <w:t>故选</w:t>
      </w:r>
      <w:r w:rsidRPr="00CC5F57">
        <w:rPr>
          <w:lang w:val="en-US"/>
        </w:rPr>
        <w:t>B</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68</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A</w:t>
      </w:r>
    </w:p>
    <w:p w:rsidR="001D2938" w:rsidRDefault="001D2938" w:rsidP="001D2938">
      <w:pPr>
        <w:spacing w:line="440" w:lineRule="atLeast"/>
      </w:pPr>
      <w:r>
        <w:rPr>
          <w:spacing w:val="-3"/>
        </w:rPr>
        <w:t>【解析】本段主要讲献血的流程，与选项</w:t>
      </w:r>
      <w:r>
        <w:rPr>
          <w:rFonts w:ascii="Times New Roman" w:eastAsia="Times New Roman" w:hAnsi="Times New Roman"/>
        </w:rPr>
        <w:t xml:space="preserve">A </w:t>
      </w:r>
      <w:r w:rsidRPr="005043AD">
        <w:rPr>
          <w:rFonts w:ascii="Times New Roman" w:eastAsia="Times New Roman" w:hAnsi="Times New Roman"/>
          <w:spacing w:val="-7"/>
        </w:rPr>
        <w:t>"</w:t>
      </w:r>
      <w:r>
        <w:rPr>
          <w:rFonts w:ascii="Times New Roman" w:eastAsia="Times New Roman" w:hAnsi="Times New Roman"/>
        </w:rPr>
        <w:t>Donating</w:t>
      </w:r>
      <w:r w:rsidRPr="00F132A2">
        <w:rPr>
          <w:rFonts w:ascii="Times New Roman" w:eastAsia="Times New Roman" w:hAnsi="Times New Roman"/>
          <w:spacing w:val="-3"/>
        </w:rPr>
        <w:t xml:space="preserve"> </w:t>
      </w:r>
      <w:r>
        <w:rPr>
          <w:rFonts w:ascii="Times New Roman" w:eastAsia="Times New Roman" w:hAnsi="Times New Roman"/>
        </w:rPr>
        <w:t>blood</w:t>
      </w:r>
      <w:r w:rsidRPr="00F132A2">
        <w:rPr>
          <w:rFonts w:ascii="Times New Roman" w:eastAsia="Times New Roman" w:hAnsi="Times New Roman"/>
          <w:spacing w:val="-5"/>
        </w:rPr>
        <w:t xml:space="preserve"> </w:t>
      </w:r>
      <w:r>
        <w:rPr>
          <w:rFonts w:ascii="Times New Roman" w:eastAsia="Times New Roman" w:hAnsi="Times New Roman"/>
        </w:rPr>
        <w:t>is</w:t>
      </w:r>
      <w:r w:rsidRPr="00F132A2">
        <w:rPr>
          <w:rFonts w:ascii="Times New Roman" w:eastAsia="Times New Roman" w:hAnsi="Times New Roman"/>
          <w:spacing w:val="-4"/>
        </w:rPr>
        <w:t xml:space="preserve"> </w:t>
      </w:r>
      <w:r>
        <w:rPr>
          <w:rFonts w:ascii="Times New Roman" w:eastAsia="Times New Roman" w:hAnsi="Times New Roman"/>
        </w:rPr>
        <w:t>not</w:t>
      </w:r>
      <w:r w:rsidRPr="00F132A2">
        <w:rPr>
          <w:rFonts w:ascii="Times New Roman" w:eastAsia="Times New Roman" w:hAnsi="Times New Roman"/>
          <w:spacing w:val="-5"/>
        </w:rPr>
        <w:t xml:space="preserve"> </w:t>
      </w:r>
      <w:r>
        <w:rPr>
          <w:rFonts w:ascii="Times New Roman" w:eastAsia="Times New Roman" w:hAnsi="Times New Roman"/>
        </w:rPr>
        <w:t>difficult</w:t>
      </w:r>
      <w:r w:rsidRPr="005043AD">
        <w:rPr>
          <w:rFonts w:ascii="Times New Roman" w:eastAsia="Times New Roman" w:hAnsi="Times New Roman"/>
          <w:spacing w:val="23"/>
        </w:rPr>
        <w:t>"</w:t>
      </w:r>
      <w:r>
        <w:rPr>
          <w:spacing w:val="-6"/>
        </w:rPr>
        <w:t>形成总分关系，故选</w:t>
      </w:r>
      <w:r>
        <w:rPr>
          <w:rFonts w:ascii="Times New Roman" w:eastAsia="Times New Roman" w:hAnsi="Times New Roman"/>
        </w:rPr>
        <w:t>A</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69</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E</w:t>
      </w:r>
    </w:p>
    <w:p w:rsidR="001D2938" w:rsidRDefault="001D2938" w:rsidP="001D2938">
      <w:pPr>
        <w:spacing w:line="440" w:lineRule="atLeast"/>
      </w:pPr>
      <w:r>
        <w:t>【解析】</w:t>
      </w:r>
      <w:r>
        <w:rPr>
          <w:rFonts w:ascii="Times New Roman" w:eastAsia="Times New Roman" w:hAnsi="Times New Roman"/>
        </w:rPr>
        <w:t>E</w:t>
      </w:r>
      <w:r w:rsidRPr="00F132A2">
        <w:rPr>
          <w:rFonts w:ascii="Times New Roman" w:eastAsia="Times New Roman" w:hAnsi="Times New Roman"/>
          <w:spacing w:val="-4"/>
        </w:rPr>
        <w:t xml:space="preserve"> </w:t>
      </w:r>
      <w:r>
        <w:rPr>
          <w:spacing w:val="-1"/>
        </w:rPr>
        <w:t>选项中的</w:t>
      </w:r>
      <w:r w:rsidRPr="005043AD">
        <w:rPr>
          <w:rFonts w:ascii="Times New Roman" w:eastAsia="Times New Roman" w:hAnsi="Times New Roman"/>
        </w:rPr>
        <w:t>"</w:t>
      </w:r>
      <w:r>
        <w:rPr>
          <w:rFonts w:ascii="Times New Roman" w:eastAsia="Times New Roman" w:hAnsi="Times New Roman"/>
        </w:rPr>
        <w:t>Most</w:t>
      </w:r>
      <w:r w:rsidRPr="00F132A2">
        <w:rPr>
          <w:rFonts w:ascii="Times New Roman" w:eastAsia="Times New Roman" w:hAnsi="Times New Roman"/>
          <w:spacing w:val="-1"/>
        </w:rPr>
        <w:t xml:space="preserve"> </w:t>
      </w:r>
      <w:r>
        <w:rPr>
          <w:rFonts w:ascii="Times New Roman" w:eastAsia="Times New Roman" w:hAnsi="Times New Roman"/>
        </w:rPr>
        <w:t>people</w:t>
      </w:r>
      <w:r w:rsidRPr="00F132A2">
        <w:rPr>
          <w:rFonts w:ascii="Times New Roman" w:eastAsia="Times New Roman" w:hAnsi="Times New Roman"/>
          <w:spacing w:val="-4"/>
        </w:rPr>
        <w:t xml:space="preserve"> </w:t>
      </w:r>
      <w:r>
        <w:rPr>
          <w:rFonts w:ascii="Times New Roman" w:eastAsia="Times New Roman" w:hAnsi="Times New Roman"/>
        </w:rPr>
        <w:t>are</w:t>
      </w:r>
      <w:r w:rsidRPr="00F132A2">
        <w:rPr>
          <w:rFonts w:ascii="Times New Roman" w:eastAsia="Times New Roman" w:hAnsi="Times New Roman"/>
          <w:spacing w:val="-1"/>
        </w:rPr>
        <w:t xml:space="preserve"> </w:t>
      </w:r>
      <w:r>
        <w:rPr>
          <w:rFonts w:ascii="Times New Roman" w:eastAsia="Times New Roman" w:hAnsi="Times New Roman"/>
        </w:rPr>
        <w:t>able</w:t>
      </w:r>
      <w:r w:rsidRPr="00F132A2">
        <w:rPr>
          <w:rFonts w:ascii="Times New Roman" w:eastAsia="Times New Roman" w:hAnsi="Times New Roman"/>
          <w:spacing w:val="-5"/>
        </w:rPr>
        <w:t xml:space="preserve"> </w:t>
      </w:r>
      <w:r>
        <w:rPr>
          <w:rFonts w:ascii="Times New Roman" w:eastAsia="Times New Roman" w:hAnsi="Times New Roman"/>
        </w:rPr>
        <w:t>to</w:t>
      </w:r>
      <w:r w:rsidRPr="00F132A2">
        <w:rPr>
          <w:rFonts w:ascii="Times New Roman" w:eastAsia="Times New Roman" w:hAnsi="Times New Roman"/>
          <w:spacing w:val="-1"/>
        </w:rPr>
        <w:t xml:space="preserve"> </w:t>
      </w:r>
      <w:r>
        <w:rPr>
          <w:rFonts w:ascii="Times New Roman" w:eastAsia="Times New Roman" w:hAnsi="Times New Roman"/>
        </w:rPr>
        <w:t>donate</w:t>
      </w:r>
      <w:r w:rsidRPr="00F132A2">
        <w:rPr>
          <w:rFonts w:ascii="Times New Roman" w:eastAsia="Times New Roman" w:hAnsi="Times New Roman"/>
          <w:spacing w:val="-4"/>
        </w:rPr>
        <w:t xml:space="preserve"> </w:t>
      </w:r>
      <w:r>
        <w:rPr>
          <w:rFonts w:ascii="Times New Roman" w:eastAsia="Times New Roman" w:hAnsi="Times New Roman"/>
        </w:rPr>
        <w:t>blood</w:t>
      </w:r>
      <w:r w:rsidRPr="00F132A2">
        <w:rPr>
          <w:rFonts w:ascii="Times New Roman" w:eastAsia="Times New Roman" w:hAnsi="Times New Roman"/>
          <w:spacing w:val="-1"/>
        </w:rPr>
        <w:t xml:space="preserve"> </w:t>
      </w:r>
      <w:r>
        <w:rPr>
          <w:rFonts w:ascii="Times New Roman" w:eastAsia="Times New Roman" w:hAnsi="Times New Roman"/>
        </w:rPr>
        <w:t>again</w:t>
      </w:r>
      <w:r w:rsidRPr="005043AD">
        <w:rPr>
          <w:rFonts w:ascii="Times New Roman" w:eastAsia="Times New Roman" w:hAnsi="Times New Roman"/>
          <w:spacing w:val="24"/>
        </w:rPr>
        <w:t>"</w:t>
      </w:r>
      <w:r>
        <w:rPr>
          <w:spacing w:val="-4"/>
        </w:rPr>
        <w:t>与前文献血遥相呼应，故选</w:t>
      </w:r>
      <w:r>
        <w:rPr>
          <w:rFonts w:ascii="Times New Roman" w:eastAsia="Times New Roman" w:hAnsi="Times New Roman"/>
        </w:rPr>
        <w:t>E</w:t>
      </w:r>
      <w:r>
        <w:t>。</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70</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D</w:t>
      </w:r>
    </w:p>
    <w:p w:rsidR="001D2938" w:rsidRDefault="001D2938" w:rsidP="001D2938">
      <w:pPr>
        <w:pStyle w:val="af1"/>
        <w:spacing w:line="440" w:lineRule="atLeast"/>
        <w:jc w:val="both"/>
      </w:pPr>
      <w:r>
        <w:t>【解析】</w:t>
      </w:r>
      <w:r w:rsidRPr="00FF2347">
        <w:rPr>
          <w:lang w:val="en-US"/>
        </w:rPr>
        <w:t>D</w:t>
      </w:r>
      <w:r>
        <w:t>选项中的</w:t>
      </w:r>
      <w:r w:rsidRPr="00FF2347">
        <w:rPr>
          <w:lang w:val="en-US"/>
        </w:rPr>
        <w:t>"not</w:t>
      </w:r>
      <w:r w:rsidRPr="00F132A2">
        <w:rPr>
          <w:lang w:val="en-US"/>
        </w:rPr>
        <w:t xml:space="preserve"> </w:t>
      </w:r>
      <w:r w:rsidRPr="00FF2347">
        <w:rPr>
          <w:lang w:val="en-US"/>
        </w:rPr>
        <w:t>only"</w:t>
      </w:r>
      <w:r>
        <w:t>与下文</w:t>
      </w:r>
      <w:r w:rsidRPr="00FF2347">
        <w:rPr>
          <w:lang w:val="en-US"/>
        </w:rPr>
        <w:t>"also"</w:t>
      </w:r>
      <w:r>
        <w:t>相呼应</w:t>
      </w:r>
      <w:r w:rsidRPr="00FF2347">
        <w:rPr>
          <w:lang w:val="en-US"/>
        </w:rPr>
        <w:t>，</w:t>
      </w:r>
      <w:r>
        <w:t>献血不但是一种拯救生命的最简单的方式之一</w:t>
      </w:r>
      <w:r w:rsidRPr="00FF2347">
        <w:rPr>
          <w:lang w:val="en-US"/>
        </w:rPr>
        <w:t>，</w:t>
      </w:r>
      <w:r>
        <w:t>而且也是帮助团体的方式之一。故选D。</w:t>
      </w:r>
    </w:p>
    <w:p w:rsidR="001D2938" w:rsidRDefault="001D2938" w:rsidP="001D2938">
      <w:pPr>
        <w:pStyle w:val="af1"/>
        <w:spacing w:line="440" w:lineRule="atLeast"/>
        <w:jc w:val="both"/>
      </w:pPr>
      <w:r w:rsidRPr="00553F93">
        <w:rPr>
          <w:rFonts w:eastAsia="黑体"/>
          <w:sz w:val="24"/>
          <w:szCs w:val="24"/>
        </w:rPr>
        <w:t>Ⅴ.</w:t>
      </w:r>
      <w:r w:rsidRPr="00553F93">
        <w:rPr>
          <w:rFonts w:eastAsia="黑体"/>
          <w:sz w:val="24"/>
          <w:szCs w:val="24"/>
        </w:rPr>
        <w:t>情景交际</w:t>
      </w:r>
    </w:p>
    <w:p w:rsidR="001D2938" w:rsidRDefault="001D2938" w:rsidP="001D2938">
      <w:pPr>
        <w:spacing w:line="440" w:lineRule="atLeast"/>
        <w:rPr>
          <w:rFonts w:ascii="Times New Roman"/>
        </w:rPr>
      </w:pPr>
      <w:r>
        <w:rPr>
          <w:rFonts w:ascii="Times New Roman" w:hAnsi="Times New Roman" w:cs="Times New Roman"/>
        </w:rPr>
        <w:t>71</w:t>
      </w:r>
      <w:r w:rsidRPr="00542513">
        <w:rPr>
          <w:rFonts w:hAnsi="Times New Roman" w:cs="Times New Roman"/>
        </w:rPr>
        <w:t>.</w:t>
      </w:r>
      <w:r>
        <w:rPr>
          <w:rFonts w:ascii="Times New Roman" w:hAnsi="Times New Roman" w:cs="Times New Roman"/>
        </w:rPr>
        <w:t>【答案】</w:t>
      </w:r>
      <w:r>
        <w:rPr>
          <w:rFonts w:ascii="Times New Roman"/>
        </w:rPr>
        <w:t>Goodbye</w:t>
      </w:r>
    </w:p>
    <w:p w:rsidR="001D2938" w:rsidRPr="00243E59" w:rsidRDefault="001D2938" w:rsidP="001D2938">
      <w:pPr>
        <w:spacing w:line="440" w:lineRule="atLeast"/>
        <w:rPr>
          <w:rFonts w:ascii="Times New Roman" w:hAnsi="Times New Roman" w:cs="Times New Roman"/>
        </w:rPr>
      </w:pPr>
      <w:r>
        <w:rPr>
          <w:rFonts w:ascii="Times New Roman"/>
        </w:rPr>
        <w:t>【考点】</w:t>
      </w:r>
      <w:r>
        <w:t>日常交际，表达再见的句子。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72</w:t>
      </w:r>
      <w:r w:rsidRPr="00542513">
        <w:rPr>
          <w:rFonts w:hAnsi="Times New Roman" w:cs="Times New Roman"/>
        </w:rPr>
        <w:t>.</w:t>
      </w:r>
      <w:r>
        <w:rPr>
          <w:rFonts w:ascii="Times New Roman" w:hAnsi="Times New Roman" w:cs="Times New Roman"/>
        </w:rPr>
        <w:t>【答案】</w:t>
      </w:r>
      <w:r w:rsidRPr="005043AD">
        <w:rPr>
          <w:rFonts w:ascii="Times New Roman" w:hAnsi="Times New Roman"/>
        </w:rPr>
        <w:t>What</w:t>
      </w:r>
      <w:r w:rsidRPr="00CC5F57">
        <w:rPr>
          <w:rFonts w:ascii="Times New Roman" w:hAnsi="Times New Roman"/>
        </w:rPr>
        <w:t>'</w:t>
      </w:r>
      <w:r w:rsidRPr="005043AD">
        <w:rPr>
          <w:rFonts w:ascii="Times New Roman" w:hAnsi="Times New Roman"/>
        </w:rPr>
        <w:t>s</w:t>
      </w:r>
      <w:r w:rsidRPr="00F132A2">
        <w:rPr>
          <w:rFonts w:ascii="Times New Roman" w:hAnsi="Times New Roman"/>
        </w:rPr>
        <w:t xml:space="preserve"> </w:t>
      </w:r>
      <w:r w:rsidRPr="005043AD">
        <w:rPr>
          <w:rFonts w:ascii="Times New Roman" w:hAnsi="Times New Roman"/>
        </w:rPr>
        <w:t>your</w:t>
      </w:r>
      <w:r w:rsidRPr="00F132A2">
        <w:rPr>
          <w:rFonts w:ascii="Times New Roman" w:hAnsi="Times New Roman"/>
        </w:rPr>
        <w:t xml:space="preserve"> </w:t>
      </w:r>
      <w:r w:rsidRPr="005043AD">
        <w:rPr>
          <w:rFonts w:ascii="Times New Roman" w:hAnsi="Times New Roman"/>
        </w:rPr>
        <w:t>name?</w:t>
      </w:r>
    </w:p>
    <w:p w:rsidR="001D2938" w:rsidRPr="00243E59" w:rsidRDefault="001D2938" w:rsidP="001D2938">
      <w:pPr>
        <w:spacing w:line="440" w:lineRule="atLeast"/>
        <w:rPr>
          <w:rFonts w:ascii="Times New Roman" w:hAnsi="Times New Roman" w:cs="Times New Roman"/>
        </w:rPr>
      </w:pPr>
      <w:r>
        <w:rPr>
          <w:rFonts w:ascii="Times New Roman"/>
        </w:rPr>
        <w:t>【考点】</w:t>
      </w:r>
      <w:r>
        <w:rPr>
          <w:rFonts w:ascii="Times New Roman" w:eastAsia="Times New Roman"/>
        </w:rPr>
        <w:t>What</w:t>
      </w:r>
      <w:r>
        <w:t>引导的特殊疑问句</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73</w:t>
      </w:r>
      <w:r w:rsidRPr="00542513">
        <w:rPr>
          <w:rFonts w:hAnsi="Times New Roman" w:cs="Times New Roman"/>
        </w:rPr>
        <w:t>.</w:t>
      </w:r>
      <w:r>
        <w:rPr>
          <w:rFonts w:ascii="Times New Roman" w:hAnsi="Times New Roman" w:cs="Times New Roman"/>
        </w:rPr>
        <w:t>【答案】</w:t>
      </w:r>
      <w:r>
        <w:rPr>
          <w:rFonts w:ascii="Times New Roman"/>
          <w:u w:val="single"/>
        </w:rPr>
        <w:t>Here</w:t>
      </w:r>
      <w:r w:rsidRPr="00F132A2">
        <w:rPr>
          <w:rFonts w:ascii="Times New Roman"/>
        </w:rPr>
        <w:t xml:space="preserve"> </w:t>
      </w:r>
      <w:r>
        <w:rPr>
          <w:rFonts w:ascii="Times New Roman"/>
        </w:rPr>
        <w:t>you</w:t>
      </w:r>
      <w:r w:rsidRPr="00F132A2">
        <w:rPr>
          <w:rFonts w:ascii="Times New Roman"/>
        </w:rPr>
        <w:t xml:space="preserve"> </w:t>
      </w:r>
      <w:r>
        <w:rPr>
          <w:rFonts w:ascii="Times New Roman"/>
        </w:rPr>
        <w:t>are.</w:t>
      </w:r>
    </w:p>
    <w:p w:rsidR="001D2938" w:rsidRPr="00243E59" w:rsidRDefault="001D2938" w:rsidP="001D2938">
      <w:pPr>
        <w:spacing w:line="440" w:lineRule="atLeast"/>
        <w:rPr>
          <w:rFonts w:ascii="Times New Roman" w:hAnsi="Times New Roman" w:cs="Times New Roman"/>
        </w:rPr>
      </w:pPr>
      <w:r>
        <w:rPr>
          <w:rFonts w:ascii="Times New Roman"/>
        </w:rPr>
        <w:t>【考点】</w:t>
      </w:r>
      <w:r>
        <w:t>祈使句</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74</w:t>
      </w:r>
      <w:r w:rsidRPr="00542513">
        <w:rPr>
          <w:rFonts w:hAnsi="Times New Roman" w:cs="Times New Roman"/>
        </w:rPr>
        <w:t>.</w:t>
      </w:r>
      <w:r>
        <w:rPr>
          <w:rFonts w:ascii="Times New Roman" w:hAnsi="Times New Roman" w:cs="Times New Roman"/>
        </w:rPr>
        <w:t>【答案】</w:t>
      </w:r>
      <w:r>
        <w:rPr>
          <w:rFonts w:ascii="Times New Roman"/>
        </w:rPr>
        <w:t>No,</w:t>
      </w:r>
      <w:r w:rsidRPr="00F132A2">
        <w:rPr>
          <w:rFonts w:ascii="Times New Roman"/>
        </w:rPr>
        <w:t xml:space="preserve"> </w:t>
      </w:r>
      <w:r>
        <w:rPr>
          <w:rFonts w:ascii="Times New Roman"/>
        </w:rPr>
        <w:t>thank</w:t>
      </w:r>
      <w:r w:rsidRPr="00F132A2">
        <w:rPr>
          <w:rFonts w:ascii="Times New Roman"/>
        </w:rPr>
        <w:t xml:space="preserve"> </w:t>
      </w:r>
      <w:r>
        <w:rPr>
          <w:rFonts w:ascii="Times New Roman"/>
        </w:rPr>
        <w:t>you.</w:t>
      </w:r>
    </w:p>
    <w:p w:rsidR="001D2938" w:rsidRPr="00243E59" w:rsidRDefault="001D2938" w:rsidP="001D2938">
      <w:pPr>
        <w:spacing w:line="440" w:lineRule="atLeast"/>
        <w:rPr>
          <w:rFonts w:ascii="Times New Roman" w:hAnsi="Times New Roman" w:cs="Times New Roman"/>
        </w:rPr>
      </w:pPr>
      <w:r>
        <w:rPr>
          <w:rFonts w:ascii="Times New Roman"/>
        </w:rPr>
        <w:t>【考点】</w:t>
      </w:r>
      <w:r>
        <w:t>日常交际，表达拒绝功能的句子</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75</w:t>
      </w:r>
      <w:r w:rsidRPr="00542513">
        <w:rPr>
          <w:rFonts w:hAnsi="Times New Roman" w:cs="Times New Roman"/>
        </w:rPr>
        <w:t>.</w:t>
      </w:r>
      <w:r>
        <w:rPr>
          <w:rFonts w:ascii="Times New Roman" w:hAnsi="Times New Roman" w:cs="Times New Roman"/>
        </w:rPr>
        <w:t>【答案】</w:t>
      </w:r>
      <w:r w:rsidRPr="005043AD">
        <w:rPr>
          <w:rFonts w:ascii="Times New Roman"/>
        </w:rPr>
        <w:t>What</w:t>
      </w:r>
      <w:r w:rsidRPr="00F132A2">
        <w:rPr>
          <w:rFonts w:ascii="Times New Roman"/>
        </w:rPr>
        <w:t xml:space="preserve"> </w:t>
      </w:r>
      <w:r w:rsidRPr="005043AD">
        <w:rPr>
          <w:rFonts w:ascii="Times New Roman"/>
        </w:rPr>
        <w:t>a</w:t>
      </w:r>
      <w:r w:rsidRPr="00F132A2">
        <w:rPr>
          <w:rFonts w:ascii="Times New Roman"/>
        </w:rPr>
        <w:t xml:space="preserve"> </w:t>
      </w:r>
      <w:r w:rsidRPr="005043AD">
        <w:rPr>
          <w:rFonts w:ascii="Times New Roman"/>
        </w:rPr>
        <w:t>cute</w:t>
      </w:r>
      <w:r w:rsidRPr="00F132A2">
        <w:rPr>
          <w:rFonts w:ascii="Times New Roman"/>
        </w:rPr>
        <w:t xml:space="preserve"> </w:t>
      </w:r>
      <w:r w:rsidRPr="005043AD">
        <w:rPr>
          <w:rFonts w:ascii="Times New Roman"/>
        </w:rPr>
        <w:t>dog</w:t>
      </w:r>
      <w:r w:rsidRPr="00F132A2">
        <w:rPr>
          <w:rFonts w:ascii="Times New Roman"/>
        </w:rPr>
        <w:t xml:space="preserve"> </w:t>
      </w:r>
      <w:r w:rsidRPr="005043AD">
        <w:rPr>
          <w:rFonts w:ascii="Times New Roman"/>
          <w:u w:val="single"/>
        </w:rPr>
        <w:t>it</w:t>
      </w:r>
      <w:r w:rsidRPr="00F132A2">
        <w:rPr>
          <w:rFonts w:ascii="Times New Roman"/>
          <w:u w:val="single"/>
        </w:rPr>
        <w:t xml:space="preserve"> </w:t>
      </w:r>
      <w:r w:rsidRPr="005043AD">
        <w:rPr>
          <w:rFonts w:ascii="Times New Roman"/>
          <w:u w:val="single"/>
        </w:rPr>
        <w:t>is!</w:t>
      </w:r>
    </w:p>
    <w:p w:rsidR="001D2938" w:rsidRDefault="001D2938" w:rsidP="001D2938">
      <w:pPr>
        <w:spacing w:line="440" w:lineRule="atLeast"/>
      </w:pPr>
      <w:r>
        <w:rPr>
          <w:rFonts w:ascii="Times New Roman"/>
        </w:rPr>
        <w:t>【考点】</w:t>
      </w:r>
      <w:r>
        <w:t>感叹句</w:t>
      </w:r>
    </w:p>
    <w:p w:rsidR="001D2938" w:rsidRPr="00243E59" w:rsidRDefault="001D2938" w:rsidP="001D2938">
      <w:pPr>
        <w:spacing w:line="440" w:lineRule="atLeast"/>
        <w:rPr>
          <w:rFonts w:ascii="Times New Roman" w:hAnsi="Times New Roman" w:cs="Times New Roman"/>
        </w:rPr>
      </w:pPr>
      <w:r w:rsidRPr="00553F93">
        <w:rPr>
          <w:rFonts w:ascii="Times New Roman" w:eastAsia="黑体" w:hAnsi="Times New Roman" w:cs="Times New Roman"/>
          <w:sz w:val="24"/>
          <w:szCs w:val="24"/>
        </w:rPr>
        <w:t>Ⅵ.</w:t>
      </w:r>
      <w:r w:rsidRPr="00553F93">
        <w:rPr>
          <w:rFonts w:ascii="Times New Roman" w:eastAsia="黑体" w:hAnsi="Times New Roman" w:cs="Times New Roman"/>
          <w:sz w:val="24"/>
          <w:szCs w:val="24"/>
        </w:rPr>
        <w:t>看图写话</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76</w:t>
      </w:r>
      <w:r w:rsidRPr="00542513">
        <w:rPr>
          <w:rFonts w:hAnsi="Times New Roman" w:cs="Times New Roman"/>
        </w:rPr>
        <w:t>.</w:t>
      </w:r>
      <w:r>
        <w:rPr>
          <w:rFonts w:ascii="Times New Roman" w:hAnsi="Times New Roman" w:cs="Times New Roman"/>
        </w:rPr>
        <w:t>【答案】</w:t>
      </w:r>
      <w:r>
        <w:rPr>
          <w:rFonts w:ascii="Times New Roman"/>
        </w:rPr>
        <w:t>They</w:t>
      </w:r>
      <w:r w:rsidRPr="00F132A2">
        <w:rPr>
          <w:rFonts w:ascii="Times New Roman"/>
        </w:rPr>
        <w:t xml:space="preserve"> </w:t>
      </w:r>
      <w:r>
        <w:rPr>
          <w:rFonts w:ascii="Times New Roman"/>
        </w:rPr>
        <w:t>are</w:t>
      </w:r>
      <w:r w:rsidRPr="00F132A2">
        <w:rPr>
          <w:rFonts w:ascii="Times New Roman"/>
        </w:rPr>
        <w:t xml:space="preserve"> </w:t>
      </w:r>
      <w:r>
        <w:rPr>
          <w:rFonts w:ascii="Times New Roman"/>
        </w:rPr>
        <w:t>running</w:t>
      </w:r>
      <w:r w:rsidRPr="00F132A2">
        <w:rPr>
          <w:rFonts w:ascii="Times New Roman"/>
        </w:rPr>
        <w:t xml:space="preserve"> </w:t>
      </w:r>
      <w:r>
        <w:rPr>
          <w:rFonts w:ascii="Times New Roman"/>
        </w:rPr>
        <w:t>now.</w:t>
      </w:r>
    </w:p>
    <w:p w:rsidR="001D2938" w:rsidRPr="00243E59" w:rsidRDefault="001D2938" w:rsidP="001D2938">
      <w:pPr>
        <w:spacing w:line="440" w:lineRule="atLeast"/>
        <w:rPr>
          <w:rFonts w:ascii="Times New Roman" w:hAnsi="Times New Roman" w:cs="Times New Roman"/>
        </w:rPr>
      </w:pPr>
      <w:r>
        <w:rPr>
          <w:rFonts w:ascii="Times New Roman"/>
        </w:rPr>
        <w:t>【考点】</w:t>
      </w:r>
      <w:r>
        <w:t>现在进行</w:t>
      </w:r>
      <w:r>
        <w:rPr>
          <w:spacing w:val="-6"/>
        </w:rPr>
        <w:t>时</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77</w:t>
      </w:r>
      <w:r w:rsidRPr="00542513">
        <w:rPr>
          <w:rFonts w:hAnsi="Times New Roman" w:cs="Times New Roman"/>
        </w:rPr>
        <w:t>.</w:t>
      </w:r>
      <w:r>
        <w:rPr>
          <w:rFonts w:ascii="Times New Roman" w:hAnsi="Times New Roman" w:cs="Times New Roman"/>
        </w:rPr>
        <w:t>【答案】</w:t>
      </w:r>
      <w:r w:rsidRPr="005043AD">
        <w:rPr>
          <w:rFonts w:ascii="Times New Roman"/>
        </w:rPr>
        <w:t>He</w:t>
      </w:r>
      <w:r w:rsidRPr="00F132A2">
        <w:rPr>
          <w:rFonts w:ascii="Times New Roman"/>
        </w:rPr>
        <w:t xml:space="preserve"> </w:t>
      </w:r>
      <w:r w:rsidRPr="005043AD">
        <w:rPr>
          <w:rFonts w:ascii="Times New Roman"/>
        </w:rPr>
        <w:t>used</w:t>
      </w:r>
      <w:r w:rsidRPr="00F132A2">
        <w:rPr>
          <w:rFonts w:ascii="Times New Roman"/>
        </w:rPr>
        <w:t xml:space="preserve"> </w:t>
      </w:r>
      <w:r w:rsidRPr="005043AD">
        <w:rPr>
          <w:rFonts w:ascii="Times New Roman"/>
        </w:rPr>
        <w:t>to</w:t>
      </w:r>
      <w:r w:rsidRPr="00F132A2">
        <w:rPr>
          <w:rFonts w:ascii="Times New Roman"/>
        </w:rPr>
        <w:t xml:space="preserve"> </w:t>
      </w:r>
      <w:r w:rsidRPr="005043AD">
        <w:rPr>
          <w:rFonts w:ascii="Times New Roman"/>
        </w:rPr>
        <w:t>be</w:t>
      </w:r>
      <w:r w:rsidRPr="00F132A2">
        <w:rPr>
          <w:rFonts w:ascii="Times New Roman"/>
        </w:rPr>
        <w:t xml:space="preserve"> </w:t>
      </w:r>
      <w:r w:rsidRPr="005043AD">
        <w:rPr>
          <w:rFonts w:ascii="Times New Roman"/>
        </w:rPr>
        <w:t>a</w:t>
      </w:r>
      <w:r w:rsidRPr="00F132A2">
        <w:rPr>
          <w:rFonts w:ascii="Times New Roman"/>
        </w:rPr>
        <w:t xml:space="preserve"> </w:t>
      </w:r>
      <w:r w:rsidRPr="005043AD">
        <w:rPr>
          <w:rFonts w:ascii="Times New Roman"/>
        </w:rPr>
        <w:t>doctor.</w:t>
      </w:r>
    </w:p>
    <w:p w:rsidR="001D2938" w:rsidRPr="00243E59" w:rsidRDefault="001D2938" w:rsidP="001D2938">
      <w:pPr>
        <w:spacing w:line="440" w:lineRule="atLeast"/>
        <w:rPr>
          <w:rFonts w:ascii="Times New Roman" w:hAnsi="Times New Roman" w:cs="Times New Roman"/>
        </w:rPr>
      </w:pPr>
      <w:r>
        <w:rPr>
          <w:rFonts w:ascii="Times New Roman"/>
        </w:rPr>
        <w:t>【考点】</w:t>
      </w:r>
      <w:r>
        <w:rPr>
          <w:rFonts w:ascii="Times New Roman" w:eastAsia="Times New Roman"/>
        </w:rPr>
        <w:t>used</w:t>
      </w:r>
      <w:r w:rsidRPr="00F132A2">
        <w:rPr>
          <w:rFonts w:ascii="Times New Roman" w:eastAsia="Times New Roman"/>
        </w:rPr>
        <w:t xml:space="preserve"> </w:t>
      </w:r>
      <w:r>
        <w:rPr>
          <w:rFonts w:ascii="Times New Roman" w:eastAsia="Times New Roman"/>
        </w:rPr>
        <w:t>to</w:t>
      </w:r>
      <w:r w:rsidRPr="00F132A2">
        <w:rPr>
          <w:rFonts w:ascii="Times New Roman" w:eastAsia="Times New Roman"/>
        </w:rPr>
        <w:t xml:space="preserve"> </w:t>
      </w:r>
      <w:r>
        <w:rPr>
          <w:rFonts w:ascii="Times New Roman" w:eastAsia="Times New Roman"/>
        </w:rPr>
        <w:t>do</w:t>
      </w:r>
      <w:r>
        <w:t>的用法</w:t>
      </w:r>
    </w:p>
    <w:p w:rsidR="001D2938" w:rsidRPr="00243E59" w:rsidRDefault="001D2938" w:rsidP="001D2938">
      <w:pPr>
        <w:spacing w:line="440" w:lineRule="atLeast"/>
        <w:rPr>
          <w:rFonts w:ascii="Times New Roman" w:hAnsi="Times New Roman" w:cs="Times New Roman"/>
        </w:rPr>
      </w:pPr>
      <w:r>
        <w:rPr>
          <w:rFonts w:ascii="Times New Roman" w:hAnsi="Times New Roman" w:cs="Times New Roman"/>
        </w:rPr>
        <w:t>78</w:t>
      </w:r>
      <w:r w:rsidRPr="00542513">
        <w:rPr>
          <w:rFonts w:hAnsi="Times New Roman" w:cs="Times New Roman"/>
        </w:rPr>
        <w:t>.</w:t>
      </w:r>
      <w:r>
        <w:rPr>
          <w:rFonts w:ascii="Times New Roman" w:hAnsi="Times New Roman" w:cs="Times New Roman"/>
        </w:rPr>
        <w:t>【答案】</w:t>
      </w:r>
      <w:r w:rsidRPr="005043AD">
        <w:rPr>
          <w:rFonts w:ascii="Times New Roman"/>
        </w:rPr>
        <w:t>He</w:t>
      </w:r>
      <w:r w:rsidRPr="00F132A2">
        <w:rPr>
          <w:rFonts w:ascii="Times New Roman"/>
        </w:rPr>
        <w:t xml:space="preserve"> </w:t>
      </w:r>
      <w:r w:rsidRPr="005043AD">
        <w:rPr>
          <w:rFonts w:ascii="Times New Roman"/>
        </w:rPr>
        <w:t>likes</w:t>
      </w:r>
      <w:r w:rsidRPr="00F132A2">
        <w:rPr>
          <w:rFonts w:ascii="Times New Roman"/>
        </w:rPr>
        <w:t xml:space="preserve"> </w:t>
      </w:r>
      <w:r w:rsidRPr="005043AD">
        <w:rPr>
          <w:rFonts w:ascii="Times New Roman"/>
        </w:rPr>
        <w:t>riding</w:t>
      </w:r>
      <w:r w:rsidRPr="00F132A2">
        <w:rPr>
          <w:rFonts w:ascii="Times New Roman"/>
        </w:rPr>
        <w:t xml:space="preserve"> </w:t>
      </w:r>
      <w:r w:rsidRPr="005043AD">
        <w:rPr>
          <w:rFonts w:ascii="Times New Roman"/>
        </w:rPr>
        <w:t>his</w:t>
      </w:r>
      <w:r w:rsidRPr="00F132A2">
        <w:rPr>
          <w:rFonts w:ascii="Times New Roman"/>
        </w:rPr>
        <w:t xml:space="preserve"> </w:t>
      </w:r>
      <w:r w:rsidRPr="005043AD">
        <w:rPr>
          <w:rFonts w:ascii="Times New Roman"/>
        </w:rPr>
        <w:t>new</w:t>
      </w:r>
      <w:r w:rsidRPr="00F132A2">
        <w:rPr>
          <w:rFonts w:ascii="Times New Roman"/>
        </w:rPr>
        <w:t xml:space="preserve"> </w:t>
      </w:r>
      <w:r w:rsidRPr="005043AD">
        <w:rPr>
          <w:rFonts w:ascii="Times New Roman"/>
        </w:rPr>
        <w:t>bike.</w:t>
      </w:r>
    </w:p>
    <w:p w:rsidR="001D2938" w:rsidRPr="00243E59" w:rsidRDefault="001D2938" w:rsidP="001D2938">
      <w:pPr>
        <w:spacing w:line="440" w:lineRule="atLeast"/>
        <w:rPr>
          <w:rFonts w:ascii="Times New Roman" w:hAnsi="Times New Roman" w:cs="Times New Roman"/>
        </w:rPr>
      </w:pPr>
      <w:r>
        <w:rPr>
          <w:rFonts w:ascii="Times New Roman"/>
        </w:rPr>
        <w:t>【考点】</w:t>
      </w:r>
      <w:r>
        <w:t>非谓语的用法</w:t>
      </w:r>
    </w:p>
    <w:p w:rsidR="001D2938" w:rsidRPr="006D3E1E" w:rsidRDefault="001D2938" w:rsidP="001D2938">
      <w:pPr>
        <w:pStyle w:val="TableParagraph"/>
        <w:spacing w:line="440" w:lineRule="atLeast"/>
        <w:jc w:val="both"/>
        <w:rPr>
          <w:sz w:val="21"/>
          <w:lang w:val="en-US"/>
        </w:rPr>
      </w:pPr>
      <w:r w:rsidRPr="00F132A2">
        <w:rPr>
          <w:lang w:val="en-US"/>
        </w:rPr>
        <w:t>79.</w:t>
      </w:r>
      <w:r>
        <w:t>【答案】</w:t>
      </w:r>
      <w:r w:rsidRPr="005043AD">
        <w:rPr>
          <w:sz w:val="21"/>
          <w:lang w:val="en-US"/>
        </w:rPr>
        <w:t>It</w:t>
      </w:r>
      <w:r w:rsidRPr="00CC5F57">
        <w:rPr>
          <w:sz w:val="21"/>
          <w:lang w:val="en-US"/>
        </w:rPr>
        <w:t>'</w:t>
      </w:r>
      <w:r w:rsidRPr="005043AD">
        <w:rPr>
          <w:sz w:val="21"/>
          <w:lang w:val="en-US"/>
        </w:rPr>
        <w:t>s</w:t>
      </w:r>
      <w:r w:rsidRPr="00F132A2">
        <w:rPr>
          <w:sz w:val="21"/>
          <w:lang w:val="en-US"/>
        </w:rPr>
        <w:t xml:space="preserve"> </w:t>
      </w:r>
      <w:r w:rsidRPr="005043AD">
        <w:rPr>
          <w:sz w:val="21"/>
          <w:lang w:val="en-US"/>
        </w:rPr>
        <w:t>wonderful</w:t>
      </w:r>
      <w:r w:rsidRPr="00F132A2">
        <w:rPr>
          <w:sz w:val="21"/>
          <w:lang w:val="en-US"/>
        </w:rPr>
        <w:t xml:space="preserve"> </w:t>
      </w:r>
      <w:r w:rsidRPr="005043AD">
        <w:rPr>
          <w:sz w:val="21"/>
          <w:lang w:val="en-US"/>
        </w:rPr>
        <w:t>to</w:t>
      </w:r>
      <w:r w:rsidRPr="00F132A2">
        <w:rPr>
          <w:sz w:val="21"/>
          <w:lang w:val="en-US"/>
        </w:rPr>
        <w:t xml:space="preserve"> </w:t>
      </w:r>
      <w:r w:rsidRPr="005043AD">
        <w:rPr>
          <w:sz w:val="21"/>
          <w:lang w:val="en-US"/>
        </w:rPr>
        <w:t>travel</w:t>
      </w:r>
      <w:r w:rsidRPr="00F132A2">
        <w:rPr>
          <w:sz w:val="21"/>
          <w:lang w:val="en-US"/>
        </w:rPr>
        <w:t xml:space="preserve"> </w:t>
      </w:r>
      <w:r w:rsidRPr="005043AD">
        <w:rPr>
          <w:sz w:val="21"/>
          <w:lang w:val="en-US"/>
        </w:rPr>
        <w:t>by</w:t>
      </w:r>
      <w:r w:rsidRPr="00F132A2">
        <w:rPr>
          <w:sz w:val="21"/>
          <w:lang w:val="en-US"/>
        </w:rPr>
        <w:t xml:space="preserve"> plane.</w:t>
      </w:r>
    </w:p>
    <w:p w:rsidR="001D2938" w:rsidRPr="006D3E1E" w:rsidRDefault="001D2938" w:rsidP="001D2938">
      <w:pPr>
        <w:pStyle w:val="TableParagraph"/>
        <w:tabs>
          <w:tab w:val="left" w:pos="2863"/>
        </w:tabs>
        <w:spacing w:line="440" w:lineRule="atLeast"/>
        <w:jc w:val="both"/>
        <w:rPr>
          <w:sz w:val="21"/>
          <w:lang w:val="en-US"/>
        </w:rPr>
      </w:pPr>
      <w:r>
        <w:t>【考点】</w:t>
      </w:r>
      <w:r w:rsidRPr="006D3E1E">
        <w:rPr>
          <w:sz w:val="21"/>
          <w:lang w:val="en-US"/>
        </w:rPr>
        <w:t>It</w:t>
      </w:r>
      <w:r w:rsidRPr="00CC5F57">
        <w:rPr>
          <w:sz w:val="21"/>
          <w:lang w:val="en-US"/>
        </w:rPr>
        <w:t>'</w:t>
      </w:r>
      <w:r w:rsidRPr="006D3E1E">
        <w:rPr>
          <w:sz w:val="21"/>
          <w:lang w:val="en-US"/>
        </w:rPr>
        <w:t>s+adj.+of</w:t>
      </w:r>
      <w:r w:rsidRPr="00F132A2">
        <w:rPr>
          <w:sz w:val="21"/>
          <w:lang w:val="en-US"/>
        </w:rPr>
        <w:t xml:space="preserve"> </w:t>
      </w:r>
      <w:r w:rsidRPr="006D3E1E">
        <w:rPr>
          <w:sz w:val="21"/>
          <w:lang w:val="en-US"/>
        </w:rPr>
        <w:t>sb.</w:t>
      </w:r>
      <w:r w:rsidRPr="00F132A2">
        <w:rPr>
          <w:sz w:val="21"/>
          <w:lang w:val="en-US"/>
        </w:rPr>
        <w:t xml:space="preserve"> </w:t>
      </w:r>
      <w:r w:rsidRPr="006D3E1E">
        <w:rPr>
          <w:sz w:val="21"/>
          <w:lang w:val="en-US"/>
        </w:rPr>
        <w:t>to</w:t>
      </w:r>
      <w:r w:rsidRPr="00F132A2">
        <w:rPr>
          <w:sz w:val="21"/>
          <w:lang w:val="en-US"/>
        </w:rPr>
        <w:t xml:space="preserve"> </w:t>
      </w:r>
      <w:r w:rsidRPr="006D3E1E">
        <w:rPr>
          <w:sz w:val="21"/>
          <w:lang w:val="en-US"/>
        </w:rPr>
        <w:t>do</w:t>
      </w:r>
      <w:r w:rsidRPr="00F132A2">
        <w:rPr>
          <w:sz w:val="21"/>
          <w:lang w:val="en-US"/>
        </w:rPr>
        <w:t xml:space="preserve"> </w:t>
      </w:r>
      <w:r w:rsidRPr="006D3E1E">
        <w:rPr>
          <w:sz w:val="21"/>
          <w:lang w:val="en-US"/>
        </w:rPr>
        <w:t>sth.</w:t>
      </w:r>
      <w:r>
        <w:rPr>
          <w:sz w:val="21"/>
        </w:rPr>
        <w:t>的</w:t>
      </w:r>
      <w:r>
        <w:rPr>
          <w:spacing w:val="-8"/>
          <w:sz w:val="21"/>
        </w:rPr>
        <w:t>用法</w:t>
      </w:r>
    </w:p>
    <w:p w:rsidR="001D2938" w:rsidRPr="006D3E1E" w:rsidRDefault="001D2938" w:rsidP="001D2938">
      <w:pPr>
        <w:pStyle w:val="TableParagraph"/>
        <w:spacing w:line="440" w:lineRule="atLeast"/>
        <w:jc w:val="both"/>
        <w:rPr>
          <w:sz w:val="21"/>
          <w:lang w:val="en-US"/>
        </w:rPr>
      </w:pPr>
      <w:r w:rsidRPr="006D3E1E">
        <w:rPr>
          <w:lang w:val="en-US"/>
        </w:rPr>
        <w:t>80.</w:t>
      </w:r>
      <w:r>
        <w:t>【答案】</w:t>
      </w:r>
      <w:r w:rsidRPr="005043AD">
        <w:rPr>
          <w:sz w:val="21"/>
          <w:lang w:val="en-US"/>
        </w:rPr>
        <w:t>He</w:t>
      </w:r>
      <w:r w:rsidRPr="00F132A2">
        <w:rPr>
          <w:sz w:val="21"/>
          <w:lang w:val="en-US"/>
        </w:rPr>
        <w:t xml:space="preserve"> </w:t>
      </w:r>
      <w:r w:rsidRPr="005043AD">
        <w:rPr>
          <w:sz w:val="21"/>
          <w:lang w:val="en-US"/>
        </w:rPr>
        <w:t>is</w:t>
      </w:r>
      <w:r w:rsidRPr="00F132A2">
        <w:rPr>
          <w:sz w:val="21"/>
          <w:lang w:val="en-US"/>
        </w:rPr>
        <w:t xml:space="preserve"> </w:t>
      </w:r>
      <w:r w:rsidRPr="005043AD">
        <w:rPr>
          <w:sz w:val="21"/>
          <w:lang w:val="en-US"/>
        </w:rPr>
        <w:t>so</w:t>
      </w:r>
      <w:r w:rsidRPr="00F132A2">
        <w:rPr>
          <w:sz w:val="21"/>
          <w:lang w:val="en-US"/>
        </w:rPr>
        <w:t xml:space="preserve"> </w:t>
      </w:r>
      <w:r w:rsidRPr="005043AD">
        <w:rPr>
          <w:sz w:val="21"/>
          <w:lang w:val="en-US"/>
        </w:rPr>
        <w:t>short</w:t>
      </w:r>
      <w:r w:rsidRPr="00F132A2">
        <w:rPr>
          <w:sz w:val="21"/>
          <w:lang w:val="en-US"/>
        </w:rPr>
        <w:t xml:space="preserve"> </w:t>
      </w:r>
      <w:r w:rsidRPr="005043AD">
        <w:rPr>
          <w:sz w:val="21"/>
          <w:lang w:val="en-US"/>
        </w:rPr>
        <w:t>that</w:t>
      </w:r>
      <w:r w:rsidRPr="00F132A2">
        <w:rPr>
          <w:sz w:val="21"/>
          <w:lang w:val="en-US"/>
        </w:rPr>
        <w:t xml:space="preserve"> </w:t>
      </w:r>
      <w:r w:rsidRPr="005043AD">
        <w:rPr>
          <w:sz w:val="21"/>
          <w:lang w:val="en-US"/>
        </w:rPr>
        <w:t>he</w:t>
      </w:r>
      <w:r w:rsidRPr="00F132A2">
        <w:rPr>
          <w:sz w:val="21"/>
          <w:lang w:val="en-US"/>
        </w:rPr>
        <w:t xml:space="preserve"> </w:t>
      </w:r>
      <w:r w:rsidRPr="005043AD">
        <w:rPr>
          <w:sz w:val="21"/>
          <w:lang w:val="en-US"/>
        </w:rPr>
        <w:t>can</w:t>
      </w:r>
      <w:r w:rsidRPr="00CC5F57">
        <w:rPr>
          <w:sz w:val="21"/>
          <w:lang w:val="en-US"/>
        </w:rPr>
        <w:t>'</w:t>
      </w:r>
      <w:r w:rsidRPr="005043AD">
        <w:rPr>
          <w:sz w:val="21"/>
          <w:lang w:val="en-US"/>
        </w:rPr>
        <w:t>t</w:t>
      </w:r>
      <w:r w:rsidRPr="00F132A2">
        <w:rPr>
          <w:sz w:val="21"/>
          <w:lang w:val="en-US"/>
        </w:rPr>
        <w:t xml:space="preserve"> </w:t>
      </w:r>
      <w:r w:rsidRPr="005043AD">
        <w:rPr>
          <w:sz w:val="21"/>
          <w:lang w:val="en-US"/>
        </w:rPr>
        <w:t>reach</w:t>
      </w:r>
      <w:r w:rsidRPr="00F132A2">
        <w:rPr>
          <w:sz w:val="21"/>
          <w:lang w:val="en-US"/>
        </w:rPr>
        <w:t xml:space="preserve"> </w:t>
      </w:r>
      <w:r w:rsidRPr="005043AD">
        <w:rPr>
          <w:sz w:val="21"/>
          <w:lang w:val="en-US"/>
        </w:rPr>
        <w:t>the</w:t>
      </w:r>
      <w:r w:rsidRPr="00F132A2">
        <w:rPr>
          <w:sz w:val="21"/>
          <w:lang w:val="en-US"/>
        </w:rPr>
        <w:t xml:space="preserve"> </w:t>
      </w:r>
      <w:r w:rsidRPr="005043AD">
        <w:rPr>
          <w:sz w:val="21"/>
          <w:lang w:val="en-US"/>
        </w:rPr>
        <w:t>books</w:t>
      </w:r>
      <w:r w:rsidRPr="00F132A2">
        <w:rPr>
          <w:sz w:val="21"/>
          <w:lang w:val="en-US"/>
        </w:rPr>
        <w:t xml:space="preserve"> </w:t>
      </w:r>
      <w:r w:rsidRPr="005043AD">
        <w:rPr>
          <w:sz w:val="21"/>
          <w:lang w:val="en-US"/>
        </w:rPr>
        <w:t>on</w:t>
      </w:r>
      <w:r w:rsidRPr="00F132A2">
        <w:rPr>
          <w:sz w:val="21"/>
          <w:lang w:val="en-US"/>
        </w:rPr>
        <w:t xml:space="preserve"> </w:t>
      </w:r>
      <w:r w:rsidRPr="005043AD">
        <w:rPr>
          <w:sz w:val="21"/>
          <w:lang w:val="en-US"/>
        </w:rPr>
        <w:t>the</w:t>
      </w:r>
      <w:r w:rsidRPr="00F132A2">
        <w:rPr>
          <w:sz w:val="21"/>
          <w:lang w:val="en-US"/>
        </w:rPr>
        <w:t xml:space="preserve"> </w:t>
      </w:r>
      <w:r w:rsidRPr="005043AD">
        <w:rPr>
          <w:sz w:val="21"/>
          <w:lang w:val="en-US"/>
        </w:rPr>
        <w:t>shelf.</w:t>
      </w:r>
    </w:p>
    <w:p w:rsidR="001D2938" w:rsidRDefault="001D2938" w:rsidP="001D2938">
      <w:pPr>
        <w:spacing w:line="440" w:lineRule="atLeast"/>
        <w:rPr>
          <w:spacing w:val="-8"/>
        </w:rPr>
      </w:pPr>
      <w:r>
        <w:rPr>
          <w:rFonts w:ascii="Times New Roman"/>
        </w:rPr>
        <w:t>【考点】</w:t>
      </w:r>
      <w:r>
        <w:rPr>
          <w:rFonts w:ascii="Times New Roman" w:eastAsia="Times New Roman" w:hAnsi="Times New Roman"/>
        </w:rPr>
        <w:t>so…that</w:t>
      </w:r>
      <w:r>
        <w:rPr>
          <w:spacing w:val="-8"/>
        </w:rPr>
        <w:t>的用法</w:t>
      </w:r>
    </w:p>
    <w:p w:rsidR="001D2938" w:rsidRPr="00243E59" w:rsidRDefault="001D2938" w:rsidP="001D2938">
      <w:pPr>
        <w:spacing w:line="440" w:lineRule="atLeast"/>
        <w:rPr>
          <w:rFonts w:ascii="Times New Roman" w:hAnsi="Times New Roman" w:cs="Times New Roman"/>
        </w:rPr>
      </w:pPr>
      <w:r w:rsidRPr="00C657D4">
        <w:rPr>
          <w:rFonts w:ascii="Times New Roman" w:eastAsia="黑体" w:hAnsi="Times New Roman" w:cs="Times New Roman"/>
          <w:sz w:val="24"/>
          <w:szCs w:val="24"/>
        </w:rPr>
        <w:t>Ⅶ</w:t>
      </w:r>
      <w:r>
        <w:rPr>
          <w:rFonts w:ascii="Times New Roman" w:eastAsia="黑体" w:hAnsi="Times New Roman" w:cs="Times New Roman"/>
          <w:sz w:val="24"/>
          <w:szCs w:val="24"/>
        </w:rPr>
        <w:t>.</w:t>
      </w:r>
      <w:r w:rsidRPr="00C657D4">
        <w:rPr>
          <w:rFonts w:ascii="Times New Roman" w:eastAsia="黑体" w:hAnsi="Times New Roman" w:cs="Times New Roman"/>
          <w:sz w:val="24"/>
          <w:szCs w:val="24"/>
        </w:rPr>
        <w:t>短文填词</w:t>
      </w:r>
    </w:p>
    <w:p w:rsidR="001D2938" w:rsidRDefault="001D2938" w:rsidP="001D2938">
      <w:pPr>
        <w:spacing w:line="440" w:lineRule="atLeast"/>
        <w:rPr>
          <w:rFonts w:ascii="Times New Roman" w:hAnsi="Times New Roman" w:cs="Times New Roman"/>
        </w:rPr>
      </w:pPr>
      <w:r>
        <w:rPr>
          <w:rFonts w:ascii="Times New Roman" w:hAnsi="Times New Roman" w:cs="Times New Roman"/>
        </w:rPr>
        <w:t>81</w:t>
      </w:r>
      <w:r w:rsidRPr="00542513">
        <w:rPr>
          <w:rFonts w:hAnsi="Times New Roman" w:cs="Times New Roman"/>
        </w:rPr>
        <w:t>.</w:t>
      </w:r>
      <w:r>
        <w:rPr>
          <w:rFonts w:ascii="Times New Roman" w:hAnsi="Times New Roman" w:cs="Times New Roman"/>
        </w:rPr>
        <w:t>【答案】</w:t>
      </w:r>
      <w:r>
        <w:rPr>
          <w:rFonts w:ascii="Times New Roman"/>
        </w:rPr>
        <w:t>silk</w:t>
      </w:r>
    </w:p>
    <w:p w:rsidR="001D2938" w:rsidRDefault="001D2938" w:rsidP="001D2938">
      <w:pPr>
        <w:spacing w:line="440" w:lineRule="atLeast"/>
        <w:rPr>
          <w:rFonts w:ascii="Times New Roman"/>
        </w:rPr>
      </w:pPr>
      <w:r>
        <w:rPr>
          <w:rFonts w:ascii="Times New Roman" w:hint="eastAsia"/>
        </w:rPr>
        <w:t>【解析】</w:t>
      </w:r>
      <w:r>
        <w:t>根据句意及所给音标拼写规则可知。</w:t>
      </w:r>
    </w:p>
    <w:p w:rsidR="001D2938" w:rsidRPr="00243E59" w:rsidRDefault="001D2938" w:rsidP="001D2938">
      <w:pPr>
        <w:spacing w:line="440" w:lineRule="atLeast"/>
        <w:rPr>
          <w:rFonts w:ascii="Times New Roman" w:hAnsi="Times New Roman" w:cs="Times New Roman"/>
        </w:rPr>
      </w:pPr>
      <w:r>
        <w:rPr>
          <w:rFonts w:ascii="Times New Roman"/>
        </w:rPr>
        <w:t>【考点】</w:t>
      </w:r>
      <w:r>
        <w:t>音标</w:t>
      </w:r>
    </w:p>
    <w:p w:rsidR="001D2938" w:rsidRDefault="001D2938" w:rsidP="001D2938">
      <w:pPr>
        <w:spacing w:line="440" w:lineRule="atLeast"/>
        <w:rPr>
          <w:rFonts w:ascii="Times New Roman" w:hAnsi="Times New Roman" w:cs="Times New Roman"/>
        </w:rPr>
      </w:pPr>
      <w:r>
        <w:rPr>
          <w:rFonts w:ascii="Times New Roman" w:hAnsi="Times New Roman" w:cs="Times New Roman"/>
        </w:rPr>
        <w:t>82</w:t>
      </w:r>
      <w:r w:rsidRPr="00542513">
        <w:rPr>
          <w:rFonts w:hAnsi="Times New Roman" w:cs="Times New Roman"/>
        </w:rPr>
        <w:t>.</w:t>
      </w:r>
      <w:r>
        <w:rPr>
          <w:rFonts w:ascii="Times New Roman" w:hAnsi="Times New Roman" w:cs="Times New Roman"/>
        </w:rPr>
        <w:t>【答案】</w:t>
      </w:r>
      <w:r>
        <w:rPr>
          <w:rFonts w:ascii="Times New Roman"/>
        </w:rPr>
        <w:t>really</w:t>
      </w:r>
    </w:p>
    <w:p w:rsidR="001D2938" w:rsidRPr="006D3E1E" w:rsidRDefault="001D2938" w:rsidP="001D2938">
      <w:pPr>
        <w:pStyle w:val="TableParagraph"/>
        <w:spacing w:line="440" w:lineRule="atLeast"/>
        <w:jc w:val="both"/>
        <w:rPr>
          <w:sz w:val="21"/>
          <w:lang w:val="en-US"/>
        </w:rPr>
      </w:pPr>
      <w:r>
        <w:rPr>
          <w:rFonts w:hint="eastAsia"/>
        </w:rPr>
        <w:t>【解析】</w:t>
      </w:r>
      <w:r>
        <w:rPr>
          <w:sz w:val="21"/>
        </w:rPr>
        <w:t>根据句意可知</w:t>
      </w:r>
      <w:r w:rsidRPr="006D3E1E">
        <w:rPr>
          <w:sz w:val="21"/>
          <w:lang w:val="en-US"/>
        </w:rPr>
        <w:t>，</w:t>
      </w:r>
      <w:r>
        <w:rPr>
          <w:sz w:val="21"/>
        </w:rPr>
        <w:t>书写材料是真的很昂贵</w:t>
      </w:r>
      <w:r w:rsidRPr="006D3E1E">
        <w:rPr>
          <w:sz w:val="21"/>
          <w:lang w:val="en-US"/>
        </w:rPr>
        <w:t>，</w:t>
      </w:r>
      <w:r>
        <w:rPr>
          <w:sz w:val="21"/>
        </w:rPr>
        <w:t>这里修饰</w:t>
      </w:r>
      <w:r w:rsidRPr="006D3E1E">
        <w:rPr>
          <w:sz w:val="21"/>
          <w:lang w:val="en-US"/>
        </w:rPr>
        <w:t>expensive</w:t>
      </w:r>
      <w:r>
        <w:rPr>
          <w:sz w:val="21"/>
        </w:rPr>
        <w:t>要用副词</w:t>
      </w:r>
      <w:r w:rsidRPr="006D3E1E">
        <w:rPr>
          <w:sz w:val="21"/>
          <w:lang w:val="en-US"/>
        </w:rPr>
        <w:t>，real</w:t>
      </w:r>
      <w:r>
        <w:rPr>
          <w:sz w:val="21"/>
        </w:rPr>
        <w:t>的副词为</w:t>
      </w:r>
      <w:r w:rsidRPr="006D3E1E">
        <w:rPr>
          <w:sz w:val="21"/>
          <w:lang w:val="en-US"/>
        </w:rPr>
        <w:t>really</w:t>
      </w:r>
      <w:r>
        <w:rPr>
          <w:sz w:val="21"/>
        </w:rPr>
        <w:t>。</w:t>
      </w:r>
    </w:p>
    <w:p w:rsidR="001D2938" w:rsidRPr="00243E59" w:rsidRDefault="001D2938" w:rsidP="001D2938">
      <w:pPr>
        <w:spacing w:line="440" w:lineRule="atLeast"/>
        <w:rPr>
          <w:rFonts w:ascii="Times New Roman" w:hAnsi="Times New Roman" w:cs="Times New Roman"/>
        </w:rPr>
      </w:pPr>
      <w:r>
        <w:rPr>
          <w:rFonts w:ascii="Times New Roman"/>
        </w:rPr>
        <w:t>【考点】</w:t>
      </w:r>
      <w:r>
        <w:t>副词</w:t>
      </w:r>
    </w:p>
    <w:p w:rsidR="001D2938" w:rsidRDefault="001D2938" w:rsidP="001D2938">
      <w:pPr>
        <w:spacing w:line="440" w:lineRule="atLeast"/>
        <w:rPr>
          <w:rFonts w:ascii="Times New Roman" w:hAnsi="Times New Roman" w:cs="Times New Roman"/>
        </w:rPr>
      </w:pPr>
      <w:r>
        <w:rPr>
          <w:rFonts w:ascii="Times New Roman" w:hAnsi="Times New Roman" w:cs="Times New Roman"/>
        </w:rPr>
        <w:t>83</w:t>
      </w:r>
      <w:r w:rsidRPr="00542513">
        <w:rPr>
          <w:rFonts w:hAnsi="Times New Roman" w:cs="Times New Roman"/>
        </w:rPr>
        <w:t>.</w:t>
      </w:r>
      <w:r>
        <w:rPr>
          <w:rFonts w:ascii="Times New Roman" w:hAnsi="Times New Roman" w:cs="Times New Roman"/>
        </w:rPr>
        <w:t>【答案】</w:t>
      </w:r>
      <w:r>
        <w:rPr>
          <w:rFonts w:ascii="Times New Roman"/>
        </w:rPr>
        <w:t>to</w:t>
      </w:r>
    </w:p>
    <w:p w:rsidR="001D2938" w:rsidRPr="006D3E1E" w:rsidRDefault="001D2938" w:rsidP="001D2938">
      <w:pPr>
        <w:pStyle w:val="TableParagraph"/>
        <w:spacing w:line="440" w:lineRule="atLeast"/>
        <w:jc w:val="both"/>
        <w:rPr>
          <w:sz w:val="21"/>
          <w:lang w:val="en-US"/>
        </w:rPr>
      </w:pPr>
      <w:r>
        <w:rPr>
          <w:rFonts w:hint="eastAsia"/>
        </w:rPr>
        <w:t>【解析】</w:t>
      </w:r>
      <w:r>
        <w:rPr>
          <w:spacing w:val="-11"/>
          <w:sz w:val="21"/>
        </w:rPr>
        <w:t>根据句意</w:t>
      </w:r>
      <w:r w:rsidRPr="006D3E1E">
        <w:rPr>
          <w:spacing w:val="-11"/>
          <w:sz w:val="21"/>
          <w:lang w:val="en-US"/>
        </w:rPr>
        <w:t>，</w:t>
      </w:r>
      <w:r>
        <w:rPr>
          <w:spacing w:val="-11"/>
          <w:sz w:val="21"/>
        </w:rPr>
        <w:t>多亏了一个叫做蔡伦的人</w:t>
      </w:r>
      <w:r w:rsidRPr="006D3E1E">
        <w:rPr>
          <w:spacing w:val="-11"/>
          <w:sz w:val="21"/>
          <w:lang w:val="en-US"/>
        </w:rPr>
        <w:t>，</w:t>
      </w:r>
      <w:r w:rsidRPr="006D3E1E">
        <w:rPr>
          <w:spacing w:val="-9"/>
          <w:sz w:val="21"/>
          <w:lang w:val="en-US"/>
        </w:rPr>
        <w:t>thanks</w:t>
      </w:r>
      <w:r w:rsidRPr="00F132A2">
        <w:rPr>
          <w:rFonts w:eastAsiaTheme="minorEastAsia"/>
          <w:spacing w:val="-9"/>
          <w:sz w:val="21"/>
          <w:lang w:val="en-US"/>
        </w:rPr>
        <w:t xml:space="preserve"> </w:t>
      </w:r>
      <w:r w:rsidRPr="006D3E1E">
        <w:rPr>
          <w:sz w:val="21"/>
          <w:lang w:val="en-US"/>
        </w:rPr>
        <w:t>to</w:t>
      </w:r>
      <w:r>
        <w:rPr>
          <w:sz w:val="21"/>
        </w:rPr>
        <w:t>意为</w:t>
      </w:r>
      <w:r w:rsidRPr="006D3E1E">
        <w:rPr>
          <w:sz w:val="21"/>
          <w:lang w:val="en-US"/>
        </w:rPr>
        <w:t>“</w:t>
      </w:r>
      <w:r>
        <w:rPr>
          <w:sz w:val="21"/>
        </w:rPr>
        <w:t>多亏了</w:t>
      </w:r>
      <w:r w:rsidRPr="006D3E1E">
        <w:rPr>
          <w:sz w:val="21"/>
          <w:lang w:val="en-US"/>
        </w:rPr>
        <w:t>…</w:t>
      </w:r>
      <w:r>
        <w:rPr>
          <w:sz w:val="21"/>
          <w:lang w:val="en-US"/>
        </w:rPr>
        <w:t>”</w:t>
      </w:r>
      <w:r w:rsidRPr="006D3E1E">
        <w:rPr>
          <w:sz w:val="21"/>
          <w:lang w:val="en-US"/>
        </w:rPr>
        <w:t>，</w:t>
      </w:r>
      <w:r>
        <w:rPr>
          <w:sz w:val="21"/>
        </w:rPr>
        <w:t>因此填介词</w:t>
      </w:r>
      <w:r w:rsidRPr="006D3E1E">
        <w:rPr>
          <w:sz w:val="21"/>
          <w:lang w:val="en-US"/>
        </w:rPr>
        <w:t>to</w:t>
      </w:r>
      <w:r>
        <w:rPr>
          <w:sz w:val="21"/>
        </w:rPr>
        <w:t>。</w:t>
      </w:r>
    </w:p>
    <w:p w:rsidR="001D2938" w:rsidRPr="00243E59" w:rsidRDefault="001D2938" w:rsidP="001D2938">
      <w:pPr>
        <w:spacing w:line="440" w:lineRule="atLeast"/>
        <w:rPr>
          <w:rFonts w:ascii="Times New Roman" w:hAnsi="Times New Roman" w:cs="Times New Roman"/>
        </w:rPr>
      </w:pPr>
      <w:r>
        <w:rPr>
          <w:rFonts w:ascii="Times New Roman"/>
        </w:rPr>
        <w:t>【考点】</w:t>
      </w:r>
      <w:r>
        <w:rPr>
          <w:spacing w:val="-11"/>
        </w:rPr>
        <w:t>介词</w:t>
      </w:r>
    </w:p>
    <w:p w:rsidR="001D2938" w:rsidRDefault="001D2938" w:rsidP="001D2938">
      <w:pPr>
        <w:spacing w:line="440" w:lineRule="atLeast"/>
        <w:rPr>
          <w:rFonts w:ascii="Times New Roman" w:hAnsi="Times New Roman" w:cs="Times New Roman"/>
        </w:rPr>
      </w:pPr>
      <w:r>
        <w:rPr>
          <w:rFonts w:ascii="Times New Roman" w:hAnsi="Times New Roman" w:cs="Times New Roman"/>
        </w:rPr>
        <w:t>84</w:t>
      </w:r>
      <w:r w:rsidRPr="00542513">
        <w:rPr>
          <w:rFonts w:hAnsi="Times New Roman" w:cs="Times New Roman"/>
        </w:rPr>
        <w:t>.</w:t>
      </w:r>
      <w:r>
        <w:rPr>
          <w:rFonts w:ascii="Times New Roman" w:hAnsi="Times New Roman" w:cs="Times New Roman"/>
        </w:rPr>
        <w:t>【答案】</w:t>
      </w:r>
      <w:r>
        <w:rPr>
          <w:rFonts w:ascii="Times New Roman"/>
        </w:rPr>
        <w:t>producing</w:t>
      </w:r>
    </w:p>
    <w:p w:rsidR="001D2938" w:rsidRDefault="001D2938" w:rsidP="001D2938">
      <w:pPr>
        <w:spacing w:line="440" w:lineRule="atLeast"/>
        <w:rPr>
          <w:rFonts w:ascii="Times New Roman"/>
        </w:rPr>
      </w:pPr>
      <w:r>
        <w:rPr>
          <w:rFonts w:ascii="Times New Roman" w:hint="eastAsia"/>
        </w:rPr>
        <w:t>【解析】</w:t>
      </w:r>
      <w:r>
        <w:t>根据句意，纸在中国已经存在，但是生产纸的过程还是很困难，并且纸是低质量的。再根据介词后面接动词的</w:t>
      </w:r>
      <w:r>
        <w:rPr>
          <w:rFonts w:ascii="Times New Roman" w:eastAsia="Times New Roman"/>
        </w:rPr>
        <w:t>ing</w:t>
      </w:r>
      <w:r>
        <w:t>形式，</w:t>
      </w:r>
      <w:r>
        <w:rPr>
          <w:rFonts w:ascii="Times New Roman" w:eastAsia="Times New Roman"/>
        </w:rPr>
        <w:t>for</w:t>
      </w:r>
      <w:r>
        <w:t>为介词，因此这里填</w:t>
      </w:r>
      <w:r>
        <w:rPr>
          <w:rFonts w:ascii="Times New Roman" w:eastAsia="Times New Roman"/>
        </w:rPr>
        <w:t>producing</w:t>
      </w:r>
      <w:r>
        <w:t>。</w:t>
      </w:r>
    </w:p>
    <w:p w:rsidR="001D2938" w:rsidRPr="00243E59" w:rsidRDefault="001D2938" w:rsidP="001D2938">
      <w:pPr>
        <w:spacing w:line="440" w:lineRule="atLeast"/>
        <w:rPr>
          <w:rFonts w:ascii="Times New Roman" w:hAnsi="Times New Roman" w:cs="Times New Roman"/>
        </w:rPr>
      </w:pPr>
      <w:r>
        <w:rPr>
          <w:rFonts w:ascii="Times New Roman"/>
        </w:rPr>
        <w:t>【考点】</w:t>
      </w:r>
      <w:r>
        <w:t>非谓语动词</w:t>
      </w:r>
    </w:p>
    <w:p w:rsidR="001D2938" w:rsidRDefault="001D2938" w:rsidP="001D2938">
      <w:pPr>
        <w:spacing w:line="440" w:lineRule="atLeast"/>
        <w:rPr>
          <w:rFonts w:ascii="Times New Roman" w:hAnsi="Times New Roman" w:cs="Times New Roman"/>
        </w:rPr>
      </w:pPr>
      <w:r>
        <w:rPr>
          <w:rFonts w:ascii="Times New Roman" w:hAnsi="Times New Roman" w:cs="Times New Roman"/>
        </w:rPr>
        <w:t>85</w:t>
      </w:r>
      <w:r w:rsidRPr="00542513">
        <w:rPr>
          <w:rFonts w:hAnsi="Times New Roman" w:cs="Times New Roman"/>
        </w:rPr>
        <w:t>.</w:t>
      </w:r>
      <w:r>
        <w:rPr>
          <w:rFonts w:ascii="Times New Roman" w:hAnsi="Times New Roman" w:cs="Times New Roman"/>
        </w:rPr>
        <w:t>【答案】</w:t>
      </w:r>
      <w:r>
        <w:rPr>
          <w:rFonts w:ascii="Times New Roman"/>
        </w:rPr>
        <w:t>methods</w:t>
      </w:r>
    </w:p>
    <w:p w:rsidR="001D2938" w:rsidRDefault="001D2938" w:rsidP="001D2938">
      <w:pPr>
        <w:spacing w:line="440" w:lineRule="atLeast"/>
        <w:rPr>
          <w:rFonts w:ascii="Times New Roman"/>
        </w:rPr>
      </w:pPr>
      <w:r>
        <w:rPr>
          <w:rFonts w:ascii="Times New Roman" w:hint="eastAsia"/>
        </w:rPr>
        <w:t>【解析】</w:t>
      </w:r>
      <w:r>
        <w:t>根据句意可知，蔡伦是以很多不同的材料和不同的方法开始试验，</w:t>
      </w:r>
      <w:r>
        <w:rPr>
          <w:rFonts w:ascii="Times New Roman" w:eastAsia="Times New Roman"/>
        </w:rPr>
        <w:t>different</w:t>
      </w:r>
      <w:r>
        <w:t>后面接名词的复数形式，</w:t>
      </w:r>
      <w:r>
        <w:rPr>
          <w:rFonts w:ascii="Times New Roman" w:eastAsia="Times New Roman"/>
        </w:rPr>
        <w:t>method</w:t>
      </w:r>
      <w:r>
        <w:t>复数形式为</w:t>
      </w:r>
      <w:r>
        <w:rPr>
          <w:rFonts w:ascii="Times New Roman" w:eastAsia="Times New Roman"/>
        </w:rPr>
        <w:t>methods</w:t>
      </w:r>
      <w:r>
        <w:t>。</w:t>
      </w:r>
    </w:p>
    <w:p w:rsidR="001D2938" w:rsidRPr="00243E59" w:rsidRDefault="001D2938" w:rsidP="001D2938">
      <w:pPr>
        <w:spacing w:line="440" w:lineRule="atLeast"/>
        <w:rPr>
          <w:rFonts w:ascii="Times New Roman" w:hAnsi="Times New Roman" w:cs="Times New Roman"/>
        </w:rPr>
      </w:pPr>
      <w:r>
        <w:rPr>
          <w:rFonts w:ascii="Times New Roman"/>
        </w:rPr>
        <w:t>【考点】</w:t>
      </w:r>
      <w:r>
        <w:t>名词复数</w:t>
      </w:r>
    </w:p>
    <w:p w:rsidR="001D2938" w:rsidRDefault="001D2938" w:rsidP="001D2938">
      <w:pPr>
        <w:spacing w:line="440" w:lineRule="atLeast"/>
        <w:rPr>
          <w:rFonts w:ascii="Times New Roman" w:hAnsi="Times New Roman" w:cs="Times New Roman"/>
        </w:rPr>
      </w:pPr>
      <w:r>
        <w:rPr>
          <w:rFonts w:ascii="Times New Roman" w:hAnsi="Times New Roman" w:cs="Times New Roman"/>
        </w:rPr>
        <w:t>86</w:t>
      </w:r>
      <w:r w:rsidRPr="00542513">
        <w:rPr>
          <w:rFonts w:hAnsi="Times New Roman" w:cs="Times New Roman"/>
        </w:rPr>
        <w:t>.</w:t>
      </w:r>
      <w:r>
        <w:rPr>
          <w:rFonts w:ascii="Times New Roman" w:hAnsi="Times New Roman" w:cs="Times New Roman"/>
        </w:rPr>
        <w:t>【答案】</w:t>
      </w:r>
      <w:r>
        <w:rPr>
          <w:rFonts w:ascii="Times New Roman"/>
        </w:rPr>
        <w:t>stronger</w:t>
      </w:r>
    </w:p>
    <w:p w:rsidR="001D2938" w:rsidRDefault="001D2938" w:rsidP="001D2938">
      <w:pPr>
        <w:spacing w:line="440" w:lineRule="atLeast"/>
        <w:rPr>
          <w:rFonts w:ascii="Times New Roman"/>
        </w:rPr>
      </w:pPr>
      <w:r>
        <w:rPr>
          <w:rFonts w:ascii="Times New Roman" w:hint="eastAsia"/>
        </w:rPr>
        <w:t>【解析】</w:t>
      </w:r>
      <w:r>
        <w:t>根据句意可知，他的纸比之前使用的任何纸都来得更牢固和更便宜，因此这里填</w:t>
      </w:r>
      <w:r>
        <w:rPr>
          <w:rFonts w:ascii="Times New Roman" w:eastAsia="Times New Roman"/>
        </w:rPr>
        <w:t>strong</w:t>
      </w:r>
      <w:r>
        <w:t>的比较级</w:t>
      </w:r>
      <w:r>
        <w:rPr>
          <w:rFonts w:ascii="Times New Roman" w:eastAsia="Times New Roman"/>
        </w:rPr>
        <w:t>stronger</w:t>
      </w:r>
      <w:r>
        <w:t>。</w:t>
      </w:r>
    </w:p>
    <w:p w:rsidR="001D2938" w:rsidRPr="00243E59" w:rsidRDefault="001D2938" w:rsidP="001D2938">
      <w:pPr>
        <w:spacing w:line="440" w:lineRule="atLeast"/>
        <w:rPr>
          <w:rFonts w:ascii="Times New Roman" w:hAnsi="Times New Roman" w:cs="Times New Roman"/>
        </w:rPr>
      </w:pPr>
      <w:r>
        <w:rPr>
          <w:rFonts w:ascii="Times New Roman"/>
        </w:rPr>
        <w:t>【考点】</w:t>
      </w:r>
      <w:r>
        <w:t>形容词比较级</w:t>
      </w:r>
    </w:p>
    <w:p w:rsidR="001D2938" w:rsidRDefault="001D2938" w:rsidP="001D2938">
      <w:pPr>
        <w:spacing w:line="440" w:lineRule="atLeast"/>
        <w:rPr>
          <w:rFonts w:ascii="Times New Roman" w:hAnsi="Times New Roman" w:cs="Times New Roman"/>
        </w:rPr>
      </w:pPr>
      <w:r>
        <w:rPr>
          <w:rFonts w:ascii="Times New Roman" w:hAnsi="Times New Roman" w:cs="Times New Roman"/>
        </w:rPr>
        <w:t>87</w:t>
      </w:r>
      <w:r w:rsidRPr="00542513">
        <w:rPr>
          <w:rFonts w:hAnsi="Times New Roman" w:cs="Times New Roman"/>
        </w:rPr>
        <w:t>.</w:t>
      </w:r>
      <w:r>
        <w:rPr>
          <w:rFonts w:ascii="Times New Roman" w:hAnsi="Times New Roman" w:cs="Times New Roman"/>
        </w:rPr>
        <w:t>【答案】</w:t>
      </w:r>
      <w:r>
        <w:rPr>
          <w:rFonts w:ascii="Times New Roman"/>
        </w:rPr>
        <w:t>grew</w:t>
      </w:r>
    </w:p>
    <w:p w:rsidR="001D2938" w:rsidRDefault="001D2938" w:rsidP="001D2938">
      <w:pPr>
        <w:spacing w:line="440" w:lineRule="atLeast"/>
        <w:rPr>
          <w:rFonts w:ascii="Times New Roman"/>
        </w:rPr>
      </w:pPr>
      <w:r>
        <w:rPr>
          <w:rFonts w:ascii="Times New Roman" w:hint="eastAsia"/>
        </w:rPr>
        <w:t>【解析】</w:t>
      </w:r>
      <w:r>
        <w:t>根据句意及所给音标的拼写规则可知。</w:t>
      </w:r>
    </w:p>
    <w:p w:rsidR="001D2938" w:rsidRDefault="001D2938" w:rsidP="001D2938">
      <w:pPr>
        <w:spacing w:line="440" w:lineRule="atLeast"/>
        <w:rPr>
          <w:rFonts w:ascii="Times New Roman"/>
        </w:rPr>
      </w:pPr>
      <w:r>
        <w:rPr>
          <w:rFonts w:ascii="Times New Roman"/>
        </w:rPr>
        <w:t>【考点】</w:t>
      </w:r>
      <w:r>
        <w:t>音标</w:t>
      </w:r>
    </w:p>
    <w:p w:rsidR="001D2938" w:rsidRDefault="001D2938" w:rsidP="001D2938">
      <w:pPr>
        <w:spacing w:line="440" w:lineRule="atLeast"/>
        <w:rPr>
          <w:rFonts w:ascii="Times New Roman" w:hAnsi="Times New Roman" w:cs="Times New Roman"/>
        </w:rPr>
      </w:pPr>
      <w:r>
        <w:rPr>
          <w:rFonts w:ascii="Times New Roman" w:hAnsi="Times New Roman" w:cs="Times New Roman"/>
        </w:rPr>
        <w:t>88</w:t>
      </w:r>
      <w:r w:rsidRPr="00542513">
        <w:rPr>
          <w:rFonts w:hAnsi="Times New Roman" w:cs="Times New Roman"/>
        </w:rPr>
        <w:t>.</w:t>
      </w:r>
      <w:r>
        <w:rPr>
          <w:rFonts w:ascii="Times New Roman" w:hAnsi="Times New Roman" w:cs="Times New Roman"/>
        </w:rPr>
        <w:t>【答案】</w:t>
      </w:r>
      <w:r>
        <w:rPr>
          <w:rFonts w:ascii="Times New Roman"/>
        </w:rPr>
        <w:t>and</w:t>
      </w:r>
    </w:p>
    <w:p w:rsidR="001D2938" w:rsidRPr="006D3E1E" w:rsidRDefault="001D2938" w:rsidP="001D2938">
      <w:pPr>
        <w:pStyle w:val="TableParagraph"/>
        <w:spacing w:line="440" w:lineRule="atLeast"/>
        <w:jc w:val="both"/>
        <w:rPr>
          <w:sz w:val="21"/>
        </w:rPr>
      </w:pPr>
      <w:r>
        <w:rPr>
          <w:rFonts w:hint="eastAsia"/>
        </w:rPr>
        <w:t>【解析】</w:t>
      </w:r>
      <w:r>
        <w:rPr>
          <w:sz w:val="21"/>
        </w:rPr>
        <w:t>根据句意可知，那是因为想法更容易分享，并且更多人学会阅读，因此这里填and。</w:t>
      </w:r>
    </w:p>
    <w:p w:rsidR="001D2938" w:rsidRDefault="001D2938" w:rsidP="001D2938">
      <w:pPr>
        <w:spacing w:line="440" w:lineRule="atLeast"/>
        <w:rPr>
          <w:rFonts w:ascii="Times New Roman" w:hAnsi="Times New Roman" w:cs="Times New Roman"/>
        </w:rPr>
      </w:pPr>
      <w:r>
        <w:rPr>
          <w:rFonts w:ascii="Times New Roman"/>
        </w:rPr>
        <w:t>【考点】</w:t>
      </w:r>
      <w:r>
        <w:t>并列连词</w:t>
      </w:r>
    </w:p>
    <w:p w:rsidR="001D2938" w:rsidRDefault="001D2938" w:rsidP="001D2938">
      <w:pPr>
        <w:spacing w:line="440" w:lineRule="atLeast"/>
        <w:rPr>
          <w:rFonts w:ascii="Times New Roman" w:hAnsi="Times New Roman" w:cs="Times New Roman"/>
        </w:rPr>
      </w:pPr>
      <w:r>
        <w:rPr>
          <w:rFonts w:ascii="Times New Roman" w:hAnsi="Times New Roman" w:cs="Times New Roman"/>
        </w:rPr>
        <w:t>89</w:t>
      </w:r>
      <w:r w:rsidRPr="00542513">
        <w:rPr>
          <w:rFonts w:hAnsi="Times New Roman" w:cs="Times New Roman"/>
        </w:rPr>
        <w:t>.</w:t>
      </w:r>
      <w:r>
        <w:rPr>
          <w:rFonts w:ascii="Times New Roman" w:hAnsi="Times New Roman" w:cs="Times New Roman"/>
        </w:rPr>
        <w:t>【答案】</w:t>
      </w:r>
      <w:r>
        <w:rPr>
          <w:rFonts w:ascii="Times New Roman"/>
        </w:rPr>
        <w:t>other</w:t>
      </w:r>
    </w:p>
    <w:p w:rsidR="001D2938" w:rsidRDefault="001D2938" w:rsidP="001D2938">
      <w:pPr>
        <w:spacing w:line="440" w:lineRule="atLeast"/>
        <w:rPr>
          <w:rFonts w:ascii="Times New Roman"/>
        </w:rPr>
      </w:pPr>
      <w:r>
        <w:rPr>
          <w:rFonts w:ascii="Times New Roman" w:hint="eastAsia"/>
        </w:rPr>
        <w:t>【解析】</w:t>
      </w:r>
      <w:r>
        <w:t>根据句意及所给音标的拼写规则可知。</w:t>
      </w:r>
    </w:p>
    <w:p w:rsidR="001D2938" w:rsidRPr="00243E59" w:rsidRDefault="001D2938" w:rsidP="001D2938">
      <w:pPr>
        <w:spacing w:line="440" w:lineRule="atLeast"/>
        <w:rPr>
          <w:rFonts w:ascii="Times New Roman" w:hAnsi="Times New Roman" w:cs="Times New Roman"/>
        </w:rPr>
      </w:pPr>
      <w:r>
        <w:rPr>
          <w:rFonts w:ascii="Times New Roman"/>
        </w:rPr>
        <w:t>【考点】</w:t>
      </w:r>
      <w:r>
        <w:t>音标</w:t>
      </w:r>
    </w:p>
    <w:p w:rsidR="001D2938" w:rsidRDefault="001D2938" w:rsidP="001D2938">
      <w:pPr>
        <w:spacing w:line="440" w:lineRule="atLeast"/>
        <w:rPr>
          <w:rFonts w:ascii="Times New Roman" w:hAnsi="Times New Roman" w:cs="Times New Roman"/>
        </w:rPr>
      </w:pPr>
      <w:r>
        <w:rPr>
          <w:rFonts w:ascii="Times New Roman" w:hAnsi="Times New Roman" w:cs="Times New Roman"/>
        </w:rPr>
        <w:t>90</w:t>
      </w:r>
      <w:r w:rsidRPr="00542513">
        <w:rPr>
          <w:rFonts w:hAnsi="Times New Roman" w:cs="Times New Roman"/>
        </w:rPr>
        <w:t>.</w:t>
      </w:r>
      <w:r>
        <w:rPr>
          <w:rFonts w:ascii="Times New Roman" w:hAnsi="Times New Roman" w:cs="Times New Roman"/>
        </w:rPr>
        <w:t>【答案】</w:t>
      </w:r>
      <w:r>
        <w:rPr>
          <w:rFonts w:ascii="Times New Roman"/>
        </w:rPr>
        <w:t>the</w:t>
      </w:r>
    </w:p>
    <w:p w:rsidR="001D2938" w:rsidRDefault="001D2938" w:rsidP="001D2938">
      <w:pPr>
        <w:spacing w:line="440" w:lineRule="atLeast"/>
        <w:rPr>
          <w:rFonts w:ascii="Times New Roman"/>
        </w:rPr>
      </w:pPr>
      <w:r>
        <w:rPr>
          <w:rFonts w:ascii="Times New Roman" w:hint="eastAsia"/>
        </w:rPr>
        <w:t>【解析】</w:t>
      </w:r>
      <w:r>
        <w:t>句意为</w:t>
      </w:r>
      <w:r>
        <w:t>“</w:t>
      </w:r>
      <w:r>
        <w:t>一整个世界应该永远记住这个聪明的中国造纸者</w:t>
      </w:r>
      <w:r>
        <w:t>”</w:t>
      </w:r>
      <w:r>
        <w:t>，</w:t>
      </w:r>
      <w:r>
        <w:rPr>
          <w:rFonts w:ascii="Times New Roman" w:eastAsia="Times New Roman" w:hAnsi="Times New Roman"/>
        </w:rPr>
        <w:t>the</w:t>
      </w:r>
      <w:r w:rsidRPr="00F132A2">
        <w:rPr>
          <w:rFonts w:ascii="Times New Roman" w:eastAsia="Times New Roman" w:hAnsi="Times New Roman"/>
        </w:rPr>
        <w:t xml:space="preserve"> </w:t>
      </w:r>
      <w:r>
        <w:rPr>
          <w:rFonts w:ascii="Times New Roman" w:eastAsia="Times New Roman" w:hAnsi="Times New Roman"/>
        </w:rPr>
        <w:t>whole</w:t>
      </w:r>
      <w:r w:rsidRPr="00F132A2">
        <w:rPr>
          <w:rFonts w:ascii="Times New Roman" w:eastAsia="Times New Roman" w:hAnsi="Times New Roman"/>
        </w:rPr>
        <w:t xml:space="preserve"> </w:t>
      </w:r>
      <w:r>
        <w:rPr>
          <w:rFonts w:ascii="Times New Roman" w:eastAsia="Times New Roman" w:hAnsi="Times New Roman"/>
        </w:rPr>
        <w:t>world</w:t>
      </w:r>
      <w:r>
        <w:t>表示一整个世界，因此这里填</w:t>
      </w:r>
      <w:r>
        <w:rPr>
          <w:rFonts w:ascii="Times New Roman" w:eastAsia="Times New Roman"/>
        </w:rPr>
        <w:t>the</w:t>
      </w:r>
      <w:r>
        <w:t>。</w:t>
      </w:r>
    </w:p>
    <w:p w:rsidR="001D2938" w:rsidRPr="006D3E1E" w:rsidRDefault="001D2938" w:rsidP="001D2938">
      <w:pPr>
        <w:spacing w:line="440" w:lineRule="atLeast"/>
        <w:rPr>
          <w:rFonts w:ascii="Times New Roman" w:hAnsi="Times New Roman" w:cs="Times New Roman"/>
        </w:rPr>
      </w:pPr>
      <w:r>
        <w:rPr>
          <w:rFonts w:ascii="Times New Roman"/>
        </w:rPr>
        <w:t>【考点】</w:t>
      </w:r>
      <w:r>
        <w:t>冠词</w:t>
      </w:r>
    </w:p>
    <w:p w:rsidR="001D2938" w:rsidRDefault="001D2938" w:rsidP="001D2938">
      <w:pPr>
        <w:pStyle w:val="af1"/>
        <w:spacing w:before="119"/>
      </w:pPr>
      <w:r w:rsidRPr="00C657D4">
        <w:rPr>
          <w:rFonts w:eastAsia="黑体"/>
          <w:sz w:val="24"/>
          <w:szCs w:val="24"/>
        </w:rPr>
        <w:t>Ⅷ.</w:t>
      </w:r>
      <w:r w:rsidRPr="00C657D4">
        <w:rPr>
          <w:rFonts w:eastAsia="黑体"/>
          <w:sz w:val="24"/>
          <w:szCs w:val="24"/>
        </w:rPr>
        <w:t>书面表达</w:t>
      </w:r>
    </w:p>
    <w:p w:rsidR="001D2938" w:rsidRDefault="001D2938" w:rsidP="001D2938">
      <w:pPr>
        <w:pStyle w:val="af1"/>
        <w:spacing w:before="119"/>
      </w:pPr>
      <w:r>
        <w:rPr>
          <w:rFonts w:hint="eastAsia"/>
        </w:rPr>
        <w:t>91.</w:t>
      </w:r>
      <w:r>
        <w:t>【答案】</w:t>
      </w:r>
    </w:p>
    <w:p w:rsidR="001D2938" w:rsidRPr="000F7BF7" w:rsidRDefault="001D2938" w:rsidP="001D2938">
      <w:pPr>
        <w:pStyle w:val="af1"/>
        <w:spacing w:before="119"/>
        <w:rPr>
          <w:lang w:val="en-US"/>
        </w:rPr>
      </w:pPr>
      <w:r w:rsidRPr="005043AD">
        <w:rPr>
          <w:u w:val="single"/>
          <w:lang w:val="en-US"/>
        </w:rPr>
        <w:t>Dear</w:t>
      </w:r>
      <w:r w:rsidRPr="00F132A2">
        <w:rPr>
          <w:u w:val="single"/>
          <w:lang w:val="en-US"/>
        </w:rPr>
        <w:t xml:space="preserve"> </w:t>
      </w:r>
      <w:r w:rsidRPr="005043AD">
        <w:rPr>
          <w:u w:val="single"/>
          <w:lang w:val="en-US"/>
        </w:rPr>
        <w:t>Harry,</w:t>
      </w:r>
    </w:p>
    <w:p w:rsidR="001D2938" w:rsidRPr="005043AD" w:rsidRDefault="001D2938" w:rsidP="001D2938">
      <w:pPr>
        <w:pStyle w:val="af1"/>
        <w:spacing w:line="440" w:lineRule="atLeast"/>
        <w:ind w:firstLineChars="200" w:firstLine="420"/>
        <w:jc w:val="both"/>
        <w:rPr>
          <w:lang w:val="en-US"/>
        </w:rPr>
      </w:pPr>
      <w:r w:rsidRPr="005043AD">
        <w:rPr>
          <w:lang w:val="en-US"/>
        </w:rPr>
        <w:t>Congratulations！How</w:t>
      </w:r>
      <w:r w:rsidRPr="00F132A2">
        <w:rPr>
          <w:lang w:val="en-US"/>
        </w:rPr>
        <w:t xml:space="preserve"> </w:t>
      </w:r>
      <w:r w:rsidRPr="005043AD">
        <w:rPr>
          <w:lang w:val="en-US"/>
        </w:rPr>
        <w:t>glad</w:t>
      </w:r>
      <w:r w:rsidRPr="00F132A2">
        <w:rPr>
          <w:lang w:val="en-US"/>
        </w:rPr>
        <w:t xml:space="preserve"> </w:t>
      </w:r>
      <w:r w:rsidRPr="005043AD">
        <w:rPr>
          <w:lang w:val="en-US"/>
        </w:rPr>
        <w:t>I</w:t>
      </w:r>
      <w:r w:rsidRPr="00F132A2">
        <w:rPr>
          <w:lang w:val="en-US"/>
        </w:rPr>
        <w:t xml:space="preserve"> </w:t>
      </w:r>
      <w:r w:rsidRPr="005043AD">
        <w:rPr>
          <w:lang w:val="en-US"/>
        </w:rPr>
        <w:t>am</w:t>
      </w:r>
      <w:r w:rsidRPr="00F132A2">
        <w:rPr>
          <w:lang w:val="en-US"/>
        </w:rPr>
        <w:t xml:space="preserve"> </w:t>
      </w:r>
      <w:r w:rsidRPr="005043AD">
        <w:rPr>
          <w:lang w:val="en-US"/>
        </w:rPr>
        <w:t>to</w:t>
      </w:r>
      <w:r w:rsidRPr="00F132A2">
        <w:rPr>
          <w:lang w:val="en-US"/>
        </w:rPr>
        <w:t xml:space="preserve"> </w:t>
      </w:r>
      <w:r w:rsidRPr="005043AD">
        <w:rPr>
          <w:lang w:val="en-US"/>
        </w:rPr>
        <w:t>share</w:t>
      </w:r>
      <w:r w:rsidRPr="00F132A2">
        <w:rPr>
          <w:lang w:val="en-US"/>
        </w:rPr>
        <w:t xml:space="preserve"> </w:t>
      </w:r>
      <w:r w:rsidRPr="005043AD">
        <w:rPr>
          <w:lang w:val="en-US"/>
        </w:rPr>
        <w:t>your</w:t>
      </w:r>
      <w:r w:rsidRPr="00F132A2">
        <w:rPr>
          <w:lang w:val="en-US"/>
        </w:rPr>
        <w:t xml:space="preserve"> </w:t>
      </w:r>
      <w:r w:rsidRPr="005043AD">
        <w:rPr>
          <w:lang w:val="en-US"/>
        </w:rPr>
        <w:t>good</w:t>
      </w:r>
      <w:r w:rsidRPr="00F132A2">
        <w:rPr>
          <w:lang w:val="en-US"/>
        </w:rPr>
        <w:t xml:space="preserve"> </w:t>
      </w:r>
      <w:r w:rsidRPr="005043AD">
        <w:rPr>
          <w:lang w:val="en-US"/>
        </w:rPr>
        <w:t>news!</w:t>
      </w:r>
    </w:p>
    <w:p w:rsidR="001D2938" w:rsidRPr="005043AD" w:rsidRDefault="001D2938" w:rsidP="001D2938">
      <w:pPr>
        <w:pStyle w:val="af1"/>
        <w:spacing w:line="440" w:lineRule="atLeast"/>
        <w:ind w:firstLineChars="200" w:firstLine="420"/>
        <w:jc w:val="both"/>
        <w:rPr>
          <w:lang w:val="en-US"/>
        </w:rPr>
      </w:pPr>
      <w:r w:rsidRPr="005043AD">
        <w:rPr>
          <w:lang w:val="en-US"/>
        </w:rPr>
        <w:t>I</w:t>
      </w:r>
      <w:r w:rsidRPr="00F132A2">
        <w:rPr>
          <w:lang w:val="en-US"/>
        </w:rPr>
        <w:t xml:space="preserve"> </w:t>
      </w:r>
      <w:r w:rsidRPr="005043AD">
        <w:rPr>
          <w:lang w:val="en-US"/>
        </w:rPr>
        <w:t>think</w:t>
      </w:r>
      <w:r w:rsidRPr="00F132A2">
        <w:rPr>
          <w:lang w:val="en-US"/>
        </w:rPr>
        <w:t xml:space="preserve"> </w:t>
      </w:r>
      <w:r w:rsidRPr="005043AD">
        <w:rPr>
          <w:lang w:val="en-US"/>
        </w:rPr>
        <w:t>robots</w:t>
      </w:r>
      <w:r w:rsidRPr="00F132A2">
        <w:rPr>
          <w:lang w:val="en-US"/>
        </w:rPr>
        <w:t xml:space="preserve"> </w:t>
      </w:r>
      <w:r w:rsidRPr="005043AD">
        <w:rPr>
          <w:lang w:val="en-US"/>
        </w:rPr>
        <w:t>are</w:t>
      </w:r>
      <w:r w:rsidRPr="00F132A2">
        <w:rPr>
          <w:lang w:val="en-US"/>
        </w:rPr>
        <w:t xml:space="preserve"> </w:t>
      </w:r>
      <w:r w:rsidRPr="005043AD">
        <w:rPr>
          <w:lang w:val="en-US"/>
        </w:rPr>
        <w:t>helpful</w:t>
      </w:r>
      <w:r w:rsidRPr="00F132A2">
        <w:rPr>
          <w:lang w:val="en-US"/>
        </w:rPr>
        <w:t xml:space="preserve"> </w:t>
      </w:r>
      <w:r w:rsidRPr="005043AD">
        <w:rPr>
          <w:lang w:val="en-US"/>
        </w:rPr>
        <w:t>in</w:t>
      </w:r>
      <w:r w:rsidRPr="00F132A2">
        <w:rPr>
          <w:lang w:val="en-US"/>
        </w:rPr>
        <w:t xml:space="preserve"> </w:t>
      </w:r>
      <w:r w:rsidRPr="005043AD">
        <w:rPr>
          <w:lang w:val="en-US"/>
        </w:rPr>
        <w:t>many</w:t>
      </w:r>
      <w:r w:rsidRPr="00F132A2">
        <w:rPr>
          <w:lang w:val="en-US"/>
        </w:rPr>
        <w:t xml:space="preserve"> </w:t>
      </w:r>
      <w:r w:rsidRPr="005043AD">
        <w:rPr>
          <w:lang w:val="en-US"/>
        </w:rPr>
        <w:t>ways.</w:t>
      </w:r>
      <w:r w:rsidRPr="00F132A2">
        <w:rPr>
          <w:lang w:val="en-US"/>
        </w:rPr>
        <w:t xml:space="preserve"> </w:t>
      </w:r>
      <w:r w:rsidRPr="005043AD">
        <w:rPr>
          <w:lang w:val="en-US"/>
        </w:rPr>
        <w:t>And</w:t>
      </w:r>
      <w:r w:rsidRPr="00F132A2">
        <w:rPr>
          <w:lang w:val="en-US"/>
        </w:rPr>
        <w:t xml:space="preserve"> </w:t>
      </w:r>
      <w:r w:rsidRPr="005043AD">
        <w:rPr>
          <w:lang w:val="en-US"/>
        </w:rPr>
        <w:t>in</w:t>
      </w:r>
      <w:r w:rsidRPr="00F132A2">
        <w:rPr>
          <w:lang w:val="en-US"/>
        </w:rPr>
        <w:t xml:space="preserve"> </w:t>
      </w:r>
      <w:r w:rsidRPr="005043AD">
        <w:rPr>
          <w:lang w:val="en-US"/>
        </w:rPr>
        <w:t>the</w:t>
      </w:r>
      <w:r w:rsidRPr="00F132A2">
        <w:rPr>
          <w:lang w:val="en-US"/>
        </w:rPr>
        <w:t xml:space="preserve"> </w:t>
      </w:r>
      <w:r w:rsidRPr="005043AD">
        <w:rPr>
          <w:lang w:val="en-US"/>
        </w:rPr>
        <w:t>future,</w:t>
      </w:r>
      <w:r w:rsidRPr="00F132A2">
        <w:rPr>
          <w:lang w:val="en-US"/>
        </w:rPr>
        <w:t xml:space="preserve"> </w:t>
      </w:r>
      <w:r w:rsidRPr="005043AD">
        <w:rPr>
          <w:lang w:val="en-US"/>
        </w:rPr>
        <w:t>they</w:t>
      </w:r>
      <w:r w:rsidRPr="00F132A2">
        <w:rPr>
          <w:lang w:val="en-US"/>
        </w:rPr>
        <w:t xml:space="preserve"> </w:t>
      </w:r>
      <w:r w:rsidRPr="005043AD">
        <w:rPr>
          <w:lang w:val="en-US"/>
        </w:rPr>
        <w:t>will</w:t>
      </w:r>
      <w:r w:rsidRPr="00F132A2">
        <w:rPr>
          <w:lang w:val="en-US"/>
        </w:rPr>
        <w:t xml:space="preserve"> </w:t>
      </w:r>
      <w:r w:rsidRPr="005043AD">
        <w:rPr>
          <w:lang w:val="en-US"/>
        </w:rPr>
        <w:t>play</w:t>
      </w:r>
      <w:r w:rsidRPr="00F132A2">
        <w:rPr>
          <w:lang w:val="en-US"/>
        </w:rPr>
        <w:t xml:space="preserve"> </w:t>
      </w:r>
      <w:r w:rsidRPr="005043AD">
        <w:rPr>
          <w:lang w:val="en-US"/>
        </w:rPr>
        <w:t>more</w:t>
      </w:r>
      <w:r w:rsidRPr="00F132A2">
        <w:rPr>
          <w:lang w:val="en-US"/>
        </w:rPr>
        <w:t xml:space="preserve"> </w:t>
      </w:r>
      <w:r w:rsidRPr="005043AD">
        <w:rPr>
          <w:lang w:val="en-US"/>
        </w:rPr>
        <w:t>important</w:t>
      </w:r>
      <w:r w:rsidRPr="00F132A2">
        <w:rPr>
          <w:lang w:val="en-US"/>
        </w:rPr>
        <w:t xml:space="preserve"> </w:t>
      </w:r>
      <w:r w:rsidRPr="005043AD">
        <w:rPr>
          <w:lang w:val="en-US"/>
        </w:rPr>
        <w:t>roles</w:t>
      </w:r>
      <w:r w:rsidRPr="00F132A2">
        <w:rPr>
          <w:lang w:val="en-US"/>
        </w:rPr>
        <w:t xml:space="preserve"> </w:t>
      </w:r>
      <w:r w:rsidRPr="005043AD">
        <w:rPr>
          <w:lang w:val="en-US"/>
        </w:rPr>
        <w:t>in</w:t>
      </w:r>
      <w:r w:rsidRPr="00F132A2">
        <w:rPr>
          <w:lang w:val="en-US"/>
        </w:rPr>
        <w:t xml:space="preserve"> </w:t>
      </w:r>
      <w:r w:rsidRPr="005043AD">
        <w:rPr>
          <w:lang w:val="en-US"/>
        </w:rPr>
        <w:t>our</w:t>
      </w:r>
      <w:r w:rsidRPr="00F132A2">
        <w:rPr>
          <w:lang w:val="en-US"/>
        </w:rPr>
        <w:t xml:space="preserve"> </w:t>
      </w:r>
      <w:r w:rsidRPr="005043AD">
        <w:rPr>
          <w:lang w:val="en-US"/>
        </w:rPr>
        <w:t>daily</w:t>
      </w:r>
      <w:r w:rsidRPr="00F132A2">
        <w:rPr>
          <w:lang w:val="en-US"/>
        </w:rPr>
        <w:t xml:space="preserve"> </w:t>
      </w:r>
      <w:r w:rsidRPr="005043AD">
        <w:rPr>
          <w:lang w:val="en-US"/>
        </w:rPr>
        <w:t>life.</w:t>
      </w:r>
      <w:r w:rsidRPr="00F132A2">
        <w:rPr>
          <w:lang w:val="en-US"/>
        </w:rPr>
        <w:t xml:space="preserve"> </w:t>
      </w:r>
      <w:r w:rsidRPr="005043AD">
        <w:rPr>
          <w:lang w:val="en-US"/>
        </w:rPr>
        <w:t>Plus,</w:t>
      </w:r>
      <w:r w:rsidRPr="00F132A2">
        <w:rPr>
          <w:lang w:val="en-US"/>
        </w:rPr>
        <w:t xml:space="preserve"> </w:t>
      </w:r>
      <w:r w:rsidRPr="005043AD">
        <w:rPr>
          <w:lang w:val="en-US"/>
        </w:rPr>
        <w:t>I</w:t>
      </w:r>
      <w:r w:rsidRPr="00F132A2">
        <w:rPr>
          <w:lang w:val="en-US"/>
        </w:rPr>
        <w:t xml:space="preserve"> </w:t>
      </w:r>
      <w:r w:rsidRPr="005043AD">
        <w:rPr>
          <w:lang w:val="en-US"/>
        </w:rPr>
        <w:t>am</w:t>
      </w:r>
      <w:r w:rsidRPr="00F132A2">
        <w:rPr>
          <w:lang w:val="en-US"/>
        </w:rPr>
        <w:t xml:space="preserve"> </w:t>
      </w:r>
      <w:r w:rsidRPr="005043AD">
        <w:rPr>
          <w:lang w:val="en-US"/>
        </w:rPr>
        <w:t>dying</w:t>
      </w:r>
      <w:r w:rsidRPr="00F132A2">
        <w:rPr>
          <w:lang w:val="en-US"/>
        </w:rPr>
        <w:t xml:space="preserve"> </w:t>
      </w:r>
      <w:r w:rsidRPr="005043AD">
        <w:rPr>
          <w:lang w:val="en-US"/>
        </w:rPr>
        <w:t>to</w:t>
      </w:r>
      <w:r w:rsidRPr="00F132A2">
        <w:rPr>
          <w:lang w:val="en-US"/>
        </w:rPr>
        <w:t xml:space="preserve"> </w:t>
      </w:r>
      <w:r w:rsidRPr="005043AD">
        <w:rPr>
          <w:lang w:val="en-US"/>
        </w:rPr>
        <w:t>have</w:t>
      </w:r>
      <w:r w:rsidRPr="00F132A2">
        <w:rPr>
          <w:lang w:val="en-US"/>
        </w:rPr>
        <w:t xml:space="preserve"> </w:t>
      </w:r>
      <w:r w:rsidRPr="005043AD">
        <w:rPr>
          <w:lang w:val="en-US"/>
        </w:rPr>
        <w:t>a</w:t>
      </w:r>
      <w:r w:rsidRPr="00F132A2">
        <w:rPr>
          <w:lang w:val="en-US"/>
        </w:rPr>
        <w:t xml:space="preserve"> </w:t>
      </w:r>
      <w:r w:rsidRPr="005043AD">
        <w:rPr>
          <w:lang w:val="en-US"/>
        </w:rPr>
        <w:t>robot</w:t>
      </w:r>
      <w:r w:rsidRPr="00F132A2">
        <w:rPr>
          <w:lang w:val="en-US"/>
        </w:rPr>
        <w:t xml:space="preserve"> </w:t>
      </w:r>
      <w:r w:rsidRPr="005043AD">
        <w:rPr>
          <w:lang w:val="en-US"/>
        </w:rPr>
        <w:t>of</w:t>
      </w:r>
      <w:r w:rsidRPr="00F132A2">
        <w:rPr>
          <w:lang w:val="en-US"/>
        </w:rPr>
        <w:t xml:space="preserve"> </w:t>
      </w:r>
      <w:r w:rsidRPr="005043AD">
        <w:rPr>
          <w:lang w:val="en-US"/>
        </w:rPr>
        <w:t>my</w:t>
      </w:r>
      <w:r w:rsidRPr="00F132A2">
        <w:rPr>
          <w:lang w:val="en-US"/>
        </w:rPr>
        <w:t xml:space="preserve"> </w:t>
      </w:r>
      <w:r w:rsidRPr="005043AD">
        <w:rPr>
          <w:lang w:val="en-US"/>
        </w:rPr>
        <w:t>own.</w:t>
      </w:r>
      <w:r w:rsidRPr="00F132A2">
        <w:rPr>
          <w:lang w:val="en-US"/>
        </w:rPr>
        <w:t xml:space="preserve"> </w:t>
      </w:r>
      <w:r w:rsidRPr="005043AD">
        <w:rPr>
          <w:lang w:val="en-US"/>
        </w:rPr>
        <w:t>I</w:t>
      </w:r>
      <w:r w:rsidRPr="00F132A2">
        <w:rPr>
          <w:lang w:val="en-US"/>
        </w:rPr>
        <w:t xml:space="preserve"> </w:t>
      </w:r>
      <w:r w:rsidRPr="005043AD">
        <w:rPr>
          <w:lang w:val="en-US"/>
        </w:rPr>
        <w:t>can</w:t>
      </w:r>
      <w:r w:rsidRPr="00F132A2">
        <w:rPr>
          <w:lang w:val="en-US"/>
        </w:rPr>
        <w:t xml:space="preserve"> </w:t>
      </w:r>
      <w:r w:rsidRPr="005043AD">
        <w:rPr>
          <w:lang w:val="en-US"/>
        </w:rPr>
        <w:t>have</w:t>
      </w:r>
      <w:r w:rsidRPr="00F132A2">
        <w:rPr>
          <w:lang w:val="en-US"/>
        </w:rPr>
        <w:t xml:space="preserve"> </w:t>
      </w:r>
      <w:r w:rsidRPr="005043AD">
        <w:rPr>
          <w:lang w:val="en-US"/>
        </w:rPr>
        <w:t>it</w:t>
      </w:r>
      <w:r w:rsidRPr="00F132A2">
        <w:rPr>
          <w:lang w:val="en-US"/>
        </w:rPr>
        <w:t xml:space="preserve"> </w:t>
      </w:r>
      <w:r w:rsidRPr="005043AD">
        <w:rPr>
          <w:lang w:val="en-US"/>
        </w:rPr>
        <w:t>take</w:t>
      </w:r>
      <w:r w:rsidRPr="00F132A2">
        <w:rPr>
          <w:lang w:val="en-US"/>
        </w:rPr>
        <w:t xml:space="preserve"> </w:t>
      </w:r>
      <w:r w:rsidRPr="005043AD">
        <w:rPr>
          <w:lang w:val="en-US"/>
        </w:rPr>
        <w:t>care</w:t>
      </w:r>
      <w:r w:rsidRPr="00F132A2">
        <w:rPr>
          <w:lang w:val="en-US"/>
        </w:rPr>
        <w:t xml:space="preserve"> </w:t>
      </w:r>
      <w:r w:rsidRPr="005043AD">
        <w:rPr>
          <w:lang w:val="en-US"/>
        </w:rPr>
        <w:t>of</w:t>
      </w:r>
      <w:r w:rsidRPr="00F132A2">
        <w:rPr>
          <w:lang w:val="en-US"/>
        </w:rPr>
        <w:t xml:space="preserve"> </w:t>
      </w:r>
      <w:r w:rsidRPr="005043AD">
        <w:rPr>
          <w:lang w:val="en-US"/>
        </w:rPr>
        <w:t>my</w:t>
      </w:r>
      <w:r w:rsidRPr="00F132A2">
        <w:rPr>
          <w:lang w:val="en-US"/>
        </w:rPr>
        <w:t xml:space="preserve"> </w:t>
      </w:r>
      <w:r w:rsidRPr="005043AD">
        <w:rPr>
          <w:lang w:val="en-US"/>
        </w:rPr>
        <w:t>grandparents</w:t>
      </w:r>
      <w:r w:rsidRPr="00F132A2">
        <w:rPr>
          <w:lang w:val="en-US"/>
        </w:rPr>
        <w:t xml:space="preserve"> </w:t>
      </w:r>
      <w:r w:rsidRPr="005043AD">
        <w:rPr>
          <w:lang w:val="en-US"/>
        </w:rPr>
        <w:t>when</w:t>
      </w:r>
      <w:r w:rsidRPr="00F132A2">
        <w:rPr>
          <w:lang w:val="en-US"/>
        </w:rPr>
        <w:t xml:space="preserve"> </w:t>
      </w:r>
      <w:r w:rsidRPr="005043AD">
        <w:rPr>
          <w:lang w:val="en-US"/>
        </w:rPr>
        <w:t>we</w:t>
      </w:r>
      <w:r w:rsidRPr="00F132A2">
        <w:rPr>
          <w:lang w:val="en-US"/>
        </w:rPr>
        <w:t xml:space="preserve"> </w:t>
      </w:r>
      <w:r w:rsidRPr="005043AD">
        <w:rPr>
          <w:lang w:val="en-US"/>
        </w:rPr>
        <w:t>are</w:t>
      </w:r>
      <w:r w:rsidRPr="00F132A2">
        <w:rPr>
          <w:lang w:val="en-US"/>
        </w:rPr>
        <w:t xml:space="preserve"> </w:t>
      </w:r>
      <w:r w:rsidRPr="005043AD">
        <w:rPr>
          <w:lang w:val="en-US"/>
        </w:rPr>
        <w:t>not</w:t>
      </w:r>
      <w:r w:rsidRPr="00F132A2">
        <w:rPr>
          <w:lang w:val="en-US"/>
        </w:rPr>
        <w:t xml:space="preserve"> </w:t>
      </w:r>
      <w:r w:rsidRPr="005043AD">
        <w:rPr>
          <w:lang w:val="en-US"/>
        </w:rPr>
        <w:t>at</w:t>
      </w:r>
      <w:r w:rsidRPr="00F132A2">
        <w:rPr>
          <w:lang w:val="en-US"/>
        </w:rPr>
        <w:t xml:space="preserve"> </w:t>
      </w:r>
      <w:r w:rsidRPr="005043AD">
        <w:rPr>
          <w:lang w:val="en-US"/>
        </w:rPr>
        <w:t>home.</w:t>
      </w:r>
      <w:r w:rsidRPr="00F132A2">
        <w:rPr>
          <w:lang w:val="en-US"/>
        </w:rPr>
        <w:t xml:space="preserve"> </w:t>
      </w:r>
      <w:r w:rsidRPr="005043AD">
        <w:rPr>
          <w:lang w:val="en-US"/>
        </w:rPr>
        <w:t>You</w:t>
      </w:r>
      <w:r w:rsidRPr="00F132A2">
        <w:rPr>
          <w:lang w:val="en-US"/>
        </w:rPr>
        <w:t xml:space="preserve"> </w:t>
      </w:r>
      <w:r w:rsidRPr="005043AD">
        <w:rPr>
          <w:lang w:val="en-US"/>
        </w:rPr>
        <w:t>see,</w:t>
      </w:r>
      <w:r w:rsidRPr="00F132A2">
        <w:rPr>
          <w:lang w:val="en-US"/>
        </w:rPr>
        <w:t xml:space="preserve"> </w:t>
      </w:r>
      <w:r w:rsidRPr="005043AD">
        <w:rPr>
          <w:lang w:val="en-US"/>
        </w:rPr>
        <w:t>my</w:t>
      </w:r>
      <w:r w:rsidRPr="00F132A2">
        <w:rPr>
          <w:lang w:val="en-US"/>
        </w:rPr>
        <w:t xml:space="preserve"> </w:t>
      </w:r>
      <w:r w:rsidRPr="005043AD">
        <w:rPr>
          <w:lang w:val="en-US"/>
        </w:rPr>
        <w:t>grandparents</w:t>
      </w:r>
      <w:r w:rsidRPr="00F132A2">
        <w:rPr>
          <w:lang w:val="en-US"/>
        </w:rPr>
        <w:t xml:space="preserve"> </w:t>
      </w:r>
      <w:r w:rsidRPr="005043AD">
        <w:rPr>
          <w:lang w:val="en-US"/>
        </w:rPr>
        <w:t>are</w:t>
      </w:r>
      <w:r w:rsidRPr="00F132A2">
        <w:rPr>
          <w:lang w:val="en-US"/>
        </w:rPr>
        <w:t xml:space="preserve"> </w:t>
      </w:r>
      <w:r w:rsidRPr="005043AD">
        <w:rPr>
          <w:lang w:val="en-US"/>
        </w:rPr>
        <w:t>old</w:t>
      </w:r>
      <w:r w:rsidRPr="00F132A2">
        <w:rPr>
          <w:lang w:val="en-US"/>
        </w:rPr>
        <w:t xml:space="preserve"> </w:t>
      </w:r>
      <w:r w:rsidRPr="005043AD">
        <w:rPr>
          <w:lang w:val="en-US"/>
        </w:rPr>
        <w:t>and</w:t>
      </w:r>
      <w:r w:rsidRPr="00F132A2">
        <w:rPr>
          <w:lang w:val="en-US"/>
        </w:rPr>
        <w:t xml:space="preserve"> </w:t>
      </w:r>
      <w:r w:rsidRPr="005043AD">
        <w:rPr>
          <w:lang w:val="en-US"/>
        </w:rPr>
        <w:t>can</w:t>
      </w:r>
      <w:r w:rsidRPr="00F132A2">
        <w:rPr>
          <w:lang w:val="en-US"/>
        </w:rPr>
        <w:t xml:space="preserve"> </w:t>
      </w:r>
      <w:r w:rsidRPr="005043AD">
        <w:rPr>
          <w:lang w:val="en-US"/>
        </w:rPr>
        <w:t>not</w:t>
      </w:r>
      <w:r w:rsidRPr="00F132A2">
        <w:rPr>
          <w:lang w:val="en-US"/>
        </w:rPr>
        <w:t xml:space="preserve"> </w:t>
      </w:r>
      <w:r w:rsidRPr="005043AD">
        <w:rPr>
          <w:lang w:val="en-US"/>
        </w:rPr>
        <w:t>move</w:t>
      </w:r>
      <w:r w:rsidRPr="00F132A2">
        <w:rPr>
          <w:lang w:val="en-US"/>
        </w:rPr>
        <w:t xml:space="preserve"> </w:t>
      </w:r>
      <w:r w:rsidRPr="005043AD">
        <w:rPr>
          <w:lang w:val="en-US"/>
        </w:rPr>
        <w:t>easily.</w:t>
      </w:r>
      <w:r w:rsidRPr="00F132A2">
        <w:rPr>
          <w:lang w:val="en-US"/>
        </w:rPr>
        <w:t xml:space="preserve"> </w:t>
      </w:r>
      <w:r w:rsidRPr="005043AD">
        <w:rPr>
          <w:lang w:val="en-US"/>
        </w:rPr>
        <w:t>It</w:t>
      </w:r>
      <w:r w:rsidRPr="00F132A2">
        <w:rPr>
          <w:lang w:val="en-US"/>
        </w:rPr>
        <w:t xml:space="preserve"> </w:t>
      </w:r>
      <w:r w:rsidRPr="005043AD">
        <w:rPr>
          <w:lang w:val="en-US"/>
        </w:rPr>
        <w:t>can</w:t>
      </w:r>
      <w:r w:rsidRPr="00F132A2">
        <w:rPr>
          <w:lang w:val="en-US"/>
        </w:rPr>
        <w:t xml:space="preserve"> </w:t>
      </w:r>
      <w:r w:rsidRPr="005043AD">
        <w:rPr>
          <w:lang w:val="en-US"/>
        </w:rPr>
        <w:t>help</w:t>
      </w:r>
      <w:r w:rsidRPr="00F132A2">
        <w:rPr>
          <w:lang w:val="en-US"/>
        </w:rPr>
        <w:t xml:space="preserve"> </w:t>
      </w:r>
      <w:r w:rsidRPr="005043AD">
        <w:rPr>
          <w:lang w:val="en-US"/>
        </w:rPr>
        <w:t>them</w:t>
      </w:r>
      <w:r w:rsidRPr="00F132A2">
        <w:rPr>
          <w:lang w:val="en-US"/>
        </w:rPr>
        <w:t xml:space="preserve"> </w:t>
      </w:r>
      <w:r w:rsidRPr="005043AD">
        <w:rPr>
          <w:lang w:val="en-US"/>
        </w:rPr>
        <w:t>do</w:t>
      </w:r>
      <w:r w:rsidRPr="00F132A2">
        <w:rPr>
          <w:lang w:val="en-US"/>
        </w:rPr>
        <w:t xml:space="preserve"> </w:t>
      </w:r>
      <w:r w:rsidRPr="005043AD">
        <w:rPr>
          <w:lang w:val="en-US"/>
        </w:rPr>
        <w:t>some</w:t>
      </w:r>
      <w:r w:rsidRPr="00F132A2">
        <w:rPr>
          <w:lang w:val="en-US"/>
        </w:rPr>
        <w:t xml:space="preserve"> </w:t>
      </w:r>
      <w:r w:rsidRPr="005043AD">
        <w:rPr>
          <w:lang w:val="en-US"/>
        </w:rPr>
        <w:t>housework</w:t>
      </w:r>
      <w:r w:rsidRPr="00F132A2">
        <w:rPr>
          <w:lang w:val="en-US"/>
        </w:rPr>
        <w:t xml:space="preserve"> </w:t>
      </w:r>
      <w:r w:rsidRPr="005043AD">
        <w:rPr>
          <w:lang w:val="en-US"/>
        </w:rPr>
        <w:t>such</w:t>
      </w:r>
      <w:r w:rsidRPr="00F132A2">
        <w:rPr>
          <w:lang w:val="en-US"/>
        </w:rPr>
        <w:t xml:space="preserve"> </w:t>
      </w:r>
      <w:r w:rsidRPr="005043AD">
        <w:rPr>
          <w:lang w:val="en-US"/>
        </w:rPr>
        <w:t>as</w:t>
      </w:r>
      <w:r w:rsidRPr="00F132A2">
        <w:rPr>
          <w:lang w:val="en-US"/>
        </w:rPr>
        <w:t xml:space="preserve"> </w:t>
      </w:r>
      <w:r w:rsidRPr="005043AD">
        <w:rPr>
          <w:lang w:val="en-US"/>
        </w:rPr>
        <w:t>cooking,</w:t>
      </w:r>
      <w:r w:rsidRPr="00F132A2">
        <w:rPr>
          <w:lang w:val="en-US"/>
        </w:rPr>
        <w:t xml:space="preserve"> </w:t>
      </w:r>
      <w:r w:rsidRPr="005043AD">
        <w:rPr>
          <w:lang w:val="en-US"/>
        </w:rPr>
        <w:t>cleaning</w:t>
      </w:r>
      <w:r w:rsidRPr="00F132A2">
        <w:rPr>
          <w:lang w:val="en-US"/>
        </w:rPr>
        <w:t xml:space="preserve"> </w:t>
      </w:r>
      <w:r w:rsidRPr="005043AD">
        <w:rPr>
          <w:lang w:val="en-US"/>
        </w:rPr>
        <w:t>the</w:t>
      </w:r>
      <w:r w:rsidRPr="00F132A2">
        <w:rPr>
          <w:lang w:val="en-US"/>
        </w:rPr>
        <w:t xml:space="preserve"> </w:t>
      </w:r>
      <w:r w:rsidRPr="005043AD">
        <w:rPr>
          <w:lang w:val="en-US"/>
        </w:rPr>
        <w:t>house</w:t>
      </w:r>
      <w:r w:rsidRPr="00F132A2">
        <w:rPr>
          <w:lang w:val="en-US"/>
        </w:rPr>
        <w:t xml:space="preserve"> </w:t>
      </w:r>
      <w:r w:rsidRPr="005043AD">
        <w:rPr>
          <w:lang w:val="en-US"/>
        </w:rPr>
        <w:t>and</w:t>
      </w:r>
      <w:r w:rsidRPr="00F132A2">
        <w:rPr>
          <w:lang w:val="en-US"/>
        </w:rPr>
        <w:t xml:space="preserve"> </w:t>
      </w:r>
      <w:r w:rsidRPr="005043AD">
        <w:rPr>
          <w:lang w:val="en-US"/>
        </w:rPr>
        <w:t>so</w:t>
      </w:r>
      <w:r w:rsidRPr="00F132A2">
        <w:rPr>
          <w:lang w:val="en-US"/>
        </w:rPr>
        <w:t xml:space="preserve"> </w:t>
      </w:r>
      <w:r w:rsidRPr="005043AD">
        <w:rPr>
          <w:lang w:val="en-US"/>
        </w:rPr>
        <w:t>on.</w:t>
      </w:r>
    </w:p>
    <w:p w:rsidR="001D2938" w:rsidRPr="005043AD" w:rsidRDefault="001D2938" w:rsidP="001D2938">
      <w:pPr>
        <w:pStyle w:val="af1"/>
        <w:spacing w:line="440" w:lineRule="atLeast"/>
        <w:ind w:firstLineChars="200" w:firstLine="420"/>
        <w:jc w:val="both"/>
        <w:rPr>
          <w:lang w:val="en-US"/>
        </w:rPr>
      </w:pPr>
      <w:r w:rsidRPr="005043AD">
        <w:rPr>
          <w:lang w:val="en-US"/>
        </w:rPr>
        <w:t>Hoping</w:t>
      </w:r>
      <w:r w:rsidRPr="00F132A2">
        <w:rPr>
          <w:lang w:val="en-US"/>
        </w:rPr>
        <w:t xml:space="preserve"> </w:t>
      </w:r>
      <w:r w:rsidRPr="005043AD">
        <w:rPr>
          <w:lang w:val="en-US"/>
        </w:rPr>
        <w:t>you</w:t>
      </w:r>
      <w:r w:rsidRPr="00F132A2">
        <w:rPr>
          <w:lang w:val="en-US"/>
        </w:rPr>
        <w:t xml:space="preserve"> </w:t>
      </w:r>
      <w:r w:rsidRPr="005043AD">
        <w:rPr>
          <w:lang w:val="en-US"/>
        </w:rPr>
        <w:t>will</w:t>
      </w:r>
      <w:r w:rsidRPr="00F132A2">
        <w:rPr>
          <w:lang w:val="en-US"/>
        </w:rPr>
        <w:t xml:space="preserve"> </w:t>
      </w:r>
      <w:r w:rsidRPr="005043AD">
        <w:rPr>
          <w:lang w:val="en-US"/>
        </w:rPr>
        <w:t>make</w:t>
      </w:r>
      <w:r w:rsidRPr="00F132A2">
        <w:rPr>
          <w:lang w:val="en-US"/>
        </w:rPr>
        <w:t xml:space="preserve"> </w:t>
      </w:r>
      <w:r w:rsidRPr="005043AD">
        <w:rPr>
          <w:lang w:val="en-US"/>
        </w:rPr>
        <w:t>greater</w:t>
      </w:r>
      <w:r w:rsidRPr="00F132A2">
        <w:rPr>
          <w:lang w:val="en-US"/>
        </w:rPr>
        <w:t xml:space="preserve"> </w:t>
      </w:r>
      <w:r w:rsidRPr="005043AD">
        <w:rPr>
          <w:lang w:val="en-US"/>
        </w:rPr>
        <w:t>progress.</w:t>
      </w:r>
    </w:p>
    <w:p w:rsidR="001D2938" w:rsidRPr="00E05289" w:rsidRDefault="001D2938" w:rsidP="001D2938">
      <w:pPr>
        <w:spacing w:line="440" w:lineRule="atLeast"/>
        <w:jc w:val="right"/>
        <w:rPr>
          <w:rFonts w:ascii="Times New Roman" w:hAnsi="Times New Roman" w:cs="Times New Roman"/>
          <w:u w:val="single"/>
        </w:rPr>
      </w:pPr>
      <w:r w:rsidRPr="00E05289">
        <w:rPr>
          <w:rFonts w:ascii="Times New Roman" w:hAnsi="Times New Roman" w:cs="Times New Roman"/>
          <w:u w:val="single"/>
        </w:rPr>
        <w:t>Yours</w:t>
      </w:r>
    </w:p>
    <w:p w:rsidR="001D2938" w:rsidRPr="00E05289" w:rsidRDefault="001D2938" w:rsidP="001D2938">
      <w:pPr>
        <w:spacing w:line="440" w:lineRule="atLeast"/>
        <w:jc w:val="right"/>
        <w:rPr>
          <w:rFonts w:ascii="Times New Roman" w:hAnsi="Times New Roman" w:cs="Times New Roman"/>
          <w:u w:val="single"/>
        </w:rPr>
      </w:pPr>
      <w:r w:rsidRPr="00E05289">
        <w:rPr>
          <w:rFonts w:ascii="Times New Roman" w:hAnsi="Times New Roman" w:cs="Times New Roman"/>
          <w:u w:val="single"/>
        </w:rPr>
        <w:t>Lihua</w:t>
      </w:r>
    </w:p>
    <w:p w:rsidR="001D2938" w:rsidRDefault="001D2938" w:rsidP="001D2938">
      <w:pPr>
        <w:pStyle w:val="aa"/>
        <w:tabs>
          <w:tab w:val="left" w:pos="747"/>
        </w:tabs>
        <w:spacing w:line="440" w:lineRule="atLeast"/>
      </w:pPr>
      <w:r>
        <w:rPr>
          <w:rFonts w:hint="eastAsia"/>
        </w:rPr>
        <w:t>【解析】写作要点：</w:t>
      </w:r>
      <w:r>
        <w:t>（</w:t>
      </w:r>
      <w:r>
        <w:rPr>
          <w:rFonts w:hint="eastAsia"/>
        </w:rPr>
        <w:t>1</w:t>
      </w:r>
      <w:r>
        <w:t>）表示祝贺。简单使用一句话祝贺朋友赢得比赛；</w:t>
      </w:r>
    </w:p>
    <w:p w:rsidR="001D2938" w:rsidRDefault="001D2938" w:rsidP="001D2938">
      <w:pPr>
        <w:pStyle w:val="aa"/>
        <w:tabs>
          <w:tab w:val="left" w:pos="747"/>
        </w:tabs>
        <w:spacing w:line="440" w:lineRule="atLeast"/>
      </w:pPr>
      <w:r>
        <w:t>（</w:t>
      </w:r>
      <w:r>
        <w:rPr>
          <w:rFonts w:hint="eastAsia"/>
        </w:rPr>
        <w:t>2</w:t>
      </w:r>
      <w:r>
        <w:t>）表达兴趣。表示对机器人有兴趣，并且想要拥有一个机器人；</w:t>
      </w:r>
    </w:p>
    <w:p w:rsidR="001D2938" w:rsidRDefault="001D2938" w:rsidP="001D2938">
      <w:pPr>
        <w:pStyle w:val="aa"/>
        <w:tabs>
          <w:tab w:val="left" w:pos="747"/>
        </w:tabs>
        <w:spacing w:line="440" w:lineRule="atLeast"/>
      </w:pPr>
      <w:r>
        <w:t>（</w:t>
      </w:r>
      <w:r>
        <w:rPr>
          <w:rFonts w:hint="eastAsia"/>
        </w:rPr>
        <w:t>3</w:t>
      </w:r>
      <w:r>
        <w:t>）说明原因。此为全文重点，可从多方面清晰表达自己的观点。</w:t>
      </w:r>
    </w:p>
    <w:p w:rsidR="001D2938" w:rsidRPr="00D87C13" w:rsidRDefault="001D2938" w:rsidP="001D2938">
      <w:pPr>
        <w:pStyle w:val="aa"/>
        <w:tabs>
          <w:tab w:val="left" w:pos="747"/>
        </w:tabs>
        <w:spacing w:line="440" w:lineRule="atLeast"/>
      </w:pPr>
      <w:r>
        <w:rPr>
          <w:rFonts w:hint="eastAsia"/>
        </w:rPr>
        <w:t>写作</w:t>
      </w:r>
      <w:r w:rsidRPr="00D87C13">
        <w:rPr>
          <w:rFonts w:hint="eastAsia"/>
        </w:rPr>
        <w:t>思路：</w:t>
      </w:r>
      <w:r w:rsidRPr="00D87C13">
        <w:t>此类观点表达和原因说明类的作文，在我们三轮的中考复习中进行过系统的训练。学生可根据日常所授的写作模板，对全文内容及结构进行合理安排。</w:t>
      </w:r>
    </w:p>
    <w:p w:rsidR="001D2938" w:rsidRPr="00D87C13" w:rsidRDefault="001D2938" w:rsidP="001D2938">
      <w:pPr>
        <w:pStyle w:val="aa"/>
        <w:tabs>
          <w:tab w:val="left" w:pos="747"/>
        </w:tabs>
        <w:spacing w:line="440" w:lineRule="atLeast"/>
      </w:pPr>
      <w:r w:rsidRPr="00D87C13">
        <w:t>（</w:t>
      </w:r>
      <w:r w:rsidRPr="00D87C13">
        <w:rPr>
          <w:rFonts w:hint="eastAsia"/>
        </w:rPr>
        <w:t>1</w:t>
      </w:r>
      <w:r w:rsidRPr="00D87C13">
        <w:t>）结构：开头表示祝贺，使用所给提示词；</w:t>
      </w:r>
    </w:p>
    <w:p w:rsidR="001D2938" w:rsidRDefault="001D2938" w:rsidP="001D2938">
      <w:pPr>
        <w:pStyle w:val="aa"/>
        <w:tabs>
          <w:tab w:val="left" w:pos="747"/>
        </w:tabs>
        <w:spacing w:line="440" w:lineRule="atLeast"/>
      </w:pPr>
      <w:r w:rsidRPr="00D87C13">
        <w:t>（</w:t>
      </w:r>
      <w:r w:rsidRPr="00D87C13">
        <w:rPr>
          <w:rFonts w:hint="eastAsia"/>
        </w:rPr>
        <w:t>2</w:t>
      </w:r>
      <w:r w:rsidRPr="00D87C13">
        <w:t>）正文要点：表达兴趣并说明原因，至少两点（如热点科技，对科技创新的兴趣，对生活的改变，对医疗、救援的帮助等）；</w:t>
      </w:r>
    </w:p>
    <w:p w:rsidR="001D2938" w:rsidRPr="00D87C13" w:rsidRDefault="001D2938" w:rsidP="001D2938">
      <w:pPr>
        <w:pStyle w:val="aa"/>
        <w:tabs>
          <w:tab w:val="left" w:pos="747"/>
        </w:tabs>
        <w:spacing w:line="440" w:lineRule="atLeast"/>
      </w:pPr>
      <w:r w:rsidRPr="00D87C13">
        <w:t>写作时从单词拼写到句子结构，从时态到语态，都应该注意统一。在打草稿时把需要用到的关键词、高级句式、关键结构甚至注意事项等简单地写在题目旁边，以尽量规避错误。</w:t>
      </w:r>
    </w:p>
    <w:p w:rsidR="003D02F3" w:rsidRPr="003D02F3" w:rsidRDefault="003D02F3" w:rsidP="003C141D">
      <w:pPr>
        <w:spacing w:line="340" w:lineRule="atLeast"/>
        <w:rPr>
          <w:rFonts w:ascii="Times New Roman" w:eastAsia="黑体" w:hAnsi="Times New Roman" w:cs="Times New Roman"/>
          <w:sz w:val="24"/>
          <w:szCs w:val="24"/>
        </w:rPr>
      </w:pPr>
      <w:bookmarkStart w:id="0" w:name="_GoBack"/>
      <w:bookmarkEnd w:id="0"/>
    </w:p>
    <w:sectPr w:rsidR="003D02F3" w:rsidRPr="003D02F3" w:rsidSect="0079648D">
      <w:footerReference w:type="even" r:id="rId56"/>
      <w:footerReference w:type="default" r:id="rId57"/>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1B8" w:rsidRDefault="009011B8" w:rsidP="00866EDF">
      <w:r>
        <w:separator/>
      </w:r>
    </w:p>
  </w:endnote>
  <w:endnote w:type="continuationSeparator" w:id="0">
    <w:p w:rsidR="009011B8" w:rsidRDefault="009011B8"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64C000" w:usb3="00000000" w:csb0="00000001"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811"/>
      <w:gridCol w:w="8812"/>
    </w:tblGrid>
    <w:tr w:rsidR="00C62E92" w:rsidTr="003F4FA2">
      <w:tc>
        <w:tcPr>
          <w:tcW w:w="8811" w:type="dxa"/>
        </w:tcPr>
        <w:p w:rsidR="00C62E92" w:rsidRDefault="00C62E92"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instrText>8</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t>15</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1D2938" w:rsidRPr="001D2938">
              <w:rPr>
                <w:rFonts w:ascii="Times New Roman" w:eastAsia="黑体" w:hAnsi="Times New Roman"/>
                <w:noProof/>
                <w:sz w:val="21"/>
                <w:szCs w:val="21"/>
              </w:rPr>
              <w:instrText>10</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C62E92" w:rsidRDefault="00C62E92"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instrText>8</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t>16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1D2938" w:rsidRPr="001D2938">
              <w:rPr>
                <w:rFonts w:ascii="Times New Roman" w:eastAsia="黑体" w:hAnsi="Times New Roman"/>
                <w:noProof/>
                <w:sz w:val="21"/>
                <w:szCs w:val="21"/>
              </w:rPr>
              <w:instrText>10</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C62E92" w:rsidRPr="00D8472D" w:rsidRDefault="00C62E92"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811"/>
      <w:gridCol w:w="8812"/>
    </w:tblGrid>
    <w:tr w:rsidR="00C62E92" w:rsidTr="00D8472D">
      <w:tc>
        <w:tcPr>
          <w:tcW w:w="8811" w:type="dxa"/>
        </w:tcPr>
        <w:p w:rsidR="00C62E92" w:rsidRDefault="00C62E92"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instrText>9</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t>17</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1D2938" w:rsidRPr="001D2938">
              <w:rPr>
                <w:rFonts w:ascii="Times New Roman" w:eastAsia="黑体" w:hAnsi="Times New Roman"/>
                <w:noProof/>
                <w:sz w:val="21"/>
                <w:szCs w:val="21"/>
              </w:rPr>
              <w:instrText>10</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C62E92" w:rsidRDefault="00C62E92"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instrText>9</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1D2938" w:rsidRPr="001D2938">
              <w:rPr>
                <w:rFonts w:ascii="Times New Roman" w:eastAsia="黑体" w:hAnsi="Times New Roman"/>
                <w:noProof/>
                <w:sz w:val="21"/>
                <w:szCs w:val="21"/>
              </w:rPr>
              <w:instrText>10</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1D2938">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C62E92" w:rsidRPr="00D8472D" w:rsidRDefault="00C62E92"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1B8" w:rsidRDefault="009011B8" w:rsidP="00866EDF">
      <w:r>
        <w:separator/>
      </w:r>
    </w:p>
  </w:footnote>
  <w:footnote w:type="continuationSeparator" w:id="0">
    <w:p w:rsidR="009011B8" w:rsidRDefault="009011B8"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39341B"/>
    <w:multiLevelType w:val="multilevel"/>
    <w:tmpl w:val="9239341B"/>
    <w:lvl w:ilvl="0">
      <w:start w:val="71"/>
      <w:numFmt w:val="decimal"/>
      <w:lvlText w:val="%1."/>
      <w:lvlJc w:val="left"/>
      <w:pPr>
        <w:ind w:left="872" w:hanging="368"/>
      </w:pPr>
      <w:rPr>
        <w:rFonts w:ascii="Times New Roman" w:eastAsia="Times New Roman" w:hAnsi="Times New Roman" w:cs="Times New Roman" w:hint="default"/>
        <w:spacing w:val="0"/>
        <w:w w:val="99"/>
        <w:sz w:val="21"/>
        <w:szCs w:val="21"/>
        <w:lang w:val="zh-CN" w:eastAsia="zh-CN" w:bidi="zh-CN"/>
      </w:rPr>
    </w:lvl>
    <w:lvl w:ilvl="1">
      <w:numFmt w:val="bullet"/>
      <w:lvlText w:val="•"/>
      <w:lvlJc w:val="left"/>
      <w:pPr>
        <w:ind w:left="1856" w:hanging="368"/>
      </w:pPr>
      <w:rPr>
        <w:rFonts w:hint="default"/>
        <w:lang w:val="zh-CN" w:eastAsia="zh-CN" w:bidi="zh-CN"/>
      </w:rPr>
    </w:lvl>
    <w:lvl w:ilvl="2">
      <w:numFmt w:val="bullet"/>
      <w:lvlText w:val="•"/>
      <w:lvlJc w:val="left"/>
      <w:pPr>
        <w:ind w:left="2833" w:hanging="368"/>
      </w:pPr>
      <w:rPr>
        <w:rFonts w:hint="default"/>
        <w:lang w:val="zh-CN" w:eastAsia="zh-CN" w:bidi="zh-CN"/>
      </w:rPr>
    </w:lvl>
    <w:lvl w:ilvl="3">
      <w:numFmt w:val="bullet"/>
      <w:lvlText w:val="•"/>
      <w:lvlJc w:val="left"/>
      <w:pPr>
        <w:ind w:left="3810" w:hanging="368"/>
      </w:pPr>
      <w:rPr>
        <w:rFonts w:hint="default"/>
        <w:lang w:val="zh-CN" w:eastAsia="zh-CN" w:bidi="zh-CN"/>
      </w:rPr>
    </w:lvl>
    <w:lvl w:ilvl="4">
      <w:numFmt w:val="bullet"/>
      <w:lvlText w:val="•"/>
      <w:lvlJc w:val="left"/>
      <w:pPr>
        <w:ind w:left="4787" w:hanging="368"/>
      </w:pPr>
      <w:rPr>
        <w:rFonts w:hint="default"/>
        <w:lang w:val="zh-CN" w:eastAsia="zh-CN" w:bidi="zh-CN"/>
      </w:rPr>
    </w:lvl>
    <w:lvl w:ilvl="5">
      <w:numFmt w:val="bullet"/>
      <w:lvlText w:val="•"/>
      <w:lvlJc w:val="left"/>
      <w:pPr>
        <w:ind w:left="5764" w:hanging="368"/>
      </w:pPr>
      <w:rPr>
        <w:rFonts w:hint="default"/>
        <w:lang w:val="zh-CN" w:eastAsia="zh-CN" w:bidi="zh-CN"/>
      </w:rPr>
    </w:lvl>
    <w:lvl w:ilvl="6">
      <w:numFmt w:val="bullet"/>
      <w:lvlText w:val="•"/>
      <w:lvlJc w:val="left"/>
      <w:pPr>
        <w:ind w:left="6740" w:hanging="368"/>
      </w:pPr>
      <w:rPr>
        <w:rFonts w:hint="default"/>
        <w:lang w:val="zh-CN" w:eastAsia="zh-CN" w:bidi="zh-CN"/>
      </w:rPr>
    </w:lvl>
    <w:lvl w:ilvl="7">
      <w:numFmt w:val="bullet"/>
      <w:lvlText w:val="•"/>
      <w:lvlJc w:val="left"/>
      <w:pPr>
        <w:ind w:left="7717" w:hanging="368"/>
      </w:pPr>
      <w:rPr>
        <w:rFonts w:hint="default"/>
        <w:lang w:val="zh-CN" w:eastAsia="zh-CN" w:bidi="zh-CN"/>
      </w:rPr>
    </w:lvl>
    <w:lvl w:ilvl="8">
      <w:numFmt w:val="bullet"/>
      <w:lvlText w:val="•"/>
      <w:lvlJc w:val="left"/>
      <w:pPr>
        <w:ind w:left="8694" w:hanging="368"/>
      </w:pPr>
      <w:rPr>
        <w:rFonts w:hint="default"/>
        <w:lang w:val="zh-CN" w:eastAsia="zh-CN" w:bidi="zh-CN"/>
      </w:rPr>
    </w:lvl>
  </w:abstractNum>
  <w:abstractNum w:abstractNumId="1" w15:restartNumberingAfterBreak="0">
    <w:nsid w:val="B5E306ED"/>
    <w:multiLevelType w:val="multilevel"/>
    <w:tmpl w:val="B5E306ED"/>
    <w:lvl w:ilvl="0">
      <w:start w:val="30"/>
      <w:numFmt w:val="decimal"/>
      <w:lvlText w:val="%1."/>
      <w:lvlJc w:val="left"/>
      <w:pPr>
        <w:ind w:left="819" w:hanging="315"/>
      </w:pPr>
      <w:rPr>
        <w:rFonts w:ascii="Times New Roman" w:eastAsia="Times New Roman" w:hAnsi="Times New Roman" w:cs="Times New Roman" w:hint="default"/>
        <w:spacing w:val="0"/>
        <w:w w:val="99"/>
        <w:sz w:val="21"/>
        <w:szCs w:val="21"/>
        <w:lang w:val="zh-CN" w:eastAsia="zh-CN" w:bidi="zh-CN"/>
      </w:rPr>
    </w:lvl>
    <w:lvl w:ilvl="1">
      <w:start w:val="1"/>
      <w:numFmt w:val="upperLetter"/>
      <w:lvlText w:val="%2."/>
      <w:lvlJc w:val="left"/>
      <w:pPr>
        <w:ind w:left="1076" w:hanging="257"/>
      </w:pPr>
      <w:rPr>
        <w:rFonts w:ascii="Times New Roman" w:eastAsia="Times New Roman" w:hAnsi="Times New Roman" w:cs="Times New Roman" w:hint="default"/>
        <w:w w:val="99"/>
        <w:sz w:val="21"/>
        <w:szCs w:val="21"/>
        <w:lang w:val="zh-CN" w:eastAsia="zh-CN" w:bidi="zh-CN"/>
      </w:rPr>
    </w:lvl>
    <w:lvl w:ilvl="2">
      <w:numFmt w:val="bullet"/>
      <w:lvlText w:val="•"/>
      <w:lvlJc w:val="left"/>
      <w:pPr>
        <w:ind w:left="2143" w:hanging="257"/>
      </w:pPr>
      <w:rPr>
        <w:rFonts w:hint="default"/>
        <w:lang w:val="zh-CN" w:eastAsia="zh-CN" w:bidi="zh-CN"/>
      </w:rPr>
    </w:lvl>
    <w:lvl w:ilvl="3">
      <w:numFmt w:val="bullet"/>
      <w:lvlText w:val="•"/>
      <w:lvlJc w:val="left"/>
      <w:pPr>
        <w:ind w:left="3206" w:hanging="257"/>
      </w:pPr>
      <w:rPr>
        <w:rFonts w:hint="default"/>
        <w:lang w:val="zh-CN" w:eastAsia="zh-CN" w:bidi="zh-CN"/>
      </w:rPr>
    </w:lvl>
    <w:lvl w:ilvl="4">
      <w:numFmt w:val="bullet"/>
      <w:lvlText w:val="•"/>
      <w:lvlJc w:val="left"/>
      <w:pPr>
        <w:ind w:left="4269" w:hanging="257"/>
      </w:pPr>
      <w:rPr>
        <w:rFonts w:hint="default"/>
        <w:lang w:val="zh-CN" w:eastAsia="zh-CN" w:bidi="zh-CN"/>
      </w:rPr>
    </w:lvl>
    <w:lvl w:ilvl="5">
      <w:numFmt w:val="bullet"/>
      <w:lvlText w:val="•"/>
      <w:lvlJc w:val="left"/>
      <w:pPr>
        <w:ind w:left="5332" w:hanging="257"/>
      </w:pPr>
      <w:rPr>
        <w:rFonts w:hint="default"/>
        <w:lang w:val="zh-CN" w:eastAsia="zh-CN" w:bidi="zh-CN"/>
      </w:rPr>
    </w:lvl>
    <w:lvl w:ilvl="6">
      <w:numFmt w:val="bullet"/>
      <w:lvlText w:val="•"/>
      <w:lvlJc w:val="left"/>
      <w:pPr>
        <w:ind w:left="6395" w:hanging="257"/>
      </w:pPr>
      <w:rPr>
        <w:rFonts w:hint="default"/>
        <w:lang w:val="zh-CN" w:eastAsia="zh-CN" w:bidi="zh-CN"/>
      </w:rPr>
    </w:lvl>
    <w:lvl w:ilvl="7">
      <w:numFmt w:val="bullet"/>
      <w:lvlText w:val="•"/>
      <w:lvlJc w:val="left"/>
      <w:pPr>
        <w:ind w:left="7458" w:hanging="257"/>
      </w:pPr>
      <w:rPr>
        <w:rFonts w:hint="default"/>
        <w:lang w:val="zh-CN" w:eastAsia="zh-CN" w:bidi="zh-CN"/>
      </w:rPr>
    </w:lvl>
    <w:lvl w:ilvl="8">
      <w:numFmt w:val="bullet"/>
      <w:lvlText w:val="•"/>
      <w:lvlJc w:val="left"/>
      <w:pPr>
        <w:ind w:left="8521" w:hanging="257"/>
      </w:pPr>
      <w:rPr>
        <w:rFonts w:hint="default"/>
        <w:lang w:val="zh-CN" w:eastAsia="zh-CN" w:bidi="zh-CN"/>
      </w:rPr>
    </w:lvl>
  </w:abstractNum>
  <w:abstractNum w:abstractNumId="2" w15:restartNumberingAfterBreak="0">
    <w:nsid w:val="BF205925"/>
    <w:multiLevelType w:val="multilevel"/>
    <w:tmpl w:val="BF205925"/>
    <w:lvl w:ilvl="0">
      <w:start w:val="26"/>
      <w:numFmt w:val="decimal"/>
      <w:lvlText w:val="%1."/>
      <w:lvlJc w:val="left"/>
      <w:pPr>
        <w:ind w:left="924" w:hanging="317"/>
      </w:pPr>
      <w:rPr>
        <w:rFonts w:ascii="Times New Roman" w:eastAsia="Times New Roman" w:hAnsi="Times New Roman" w:cs="Times New Roman" w:hint="default"/>
        <w:spacing w:val="0"/>
        <w:w w:val="99"/>
        <w:sz w:val="21"/>
        <w:szCs w:val="21"/>
        <w:lang w:val="zh-CN" w:eastAsia="zh-CN" w:bidi="zh-CN"/>
      </w:rPr>
    </w:lvl>
    <w:lvl w:ilvl="1">
      <w:numFmt w:val="bullet"/>
      <w:lvlText w:val="•"/>
      <w:lvlJc w:val="left"/>
      <w:pPr>
        <w:ind w:left="1080" w:hanging="317"/>
      </w:pPr>
      <w:rPr>
        <w:rFonts w:hint="default"/>
        <w:lang w:val="zh-CN" w:eastAsia="zh-CN" w:bidi="zh-CN"/>
      </w:rPr>
    </w:lvl>
    <w:lvl w:ilvl="2">
      <w:numFmt w:val="bullet"/>
      <w:lvlText w:val="•"/>
      <w:lvlJc w:val="left"/>
      <w:pPr>
        <w:ind w:left="2143" w:hanging="317"/>
      </w:pPr>
      <w:rPr>
        <w:rFonts w:hint="default"/>
        <w:lang w:val="zh-CN" w:eastAsia="zh-CN" w:bidi="zh-CN"/>
      </w:rPr>
    </w:lvl>
    <w:lvl w:ilvl="3">
      <w:numFmt w:val="bullet"/>
      <w:lvlText w:val="•"/>
      <w:lvlJc w:val="left"/>
      <w:pPr>
        <w:ind w:left="3206" w:hanging="317"/>
      </w:pPr>
      <w:rPr>
        <w:rFonts w:hint="default"/>
        <w:lang w:val="zh-CN" w:eastAsia="zh-CN" w:bidi="zh-CN"/>
      </w:rPr>
    </w:lvl>
    <w:lvl w:ilvl="4">
      <w:numFmt w:val="bullet"/>
      <w:lvlText w:val="•"/>
      <w:lvlJc w:val="left"/>
      <w:pPr>
        <w:ind w:left="4269" w:hanging="317"/>
      </w:pPr>
      <w:rPr>
        <w:rFonts w:hint="default"/>
        <w:lang w:val="zh-CN" w:eastAsia="zh-CN" w:bidi="zh-CN"/>
      </w:rPr>
    </w:lvl>
    <w:lvl w:ilvl="5">
      <w:numFmt w:val="bullet"/>
      <w:lvlText w:val="•"/>
      <w:lvlJc w:val="left"/>
      <w:pPr>
        <w:ind w:left="5332" w:hanging="317"/>
      </w:pPr>
      <w:rPr>
        <w:rFonts w:hint="default"/>
        <w:lang w:val="zh-CN" w:eastAsia="zh-CN" w:bidi="zh-CN"/>
      </w:rPr>
    </w:lvl>
    <w:lvl w:ilvl="6">
      <w:numFmt w:val="bullet"/>
      <w:lvlText w:val="•"/>
      <w:lvlJc w:val="left"/>
      <w:pPr>
        <w:ind w:left="6395" w:hanging="317"/>
      </w:pPr>
      <w:rPr>
        <w:rFonts w:hint="default"/>
        <w:lang w:val="zh-CN" w:eastAsia="zh-CN" w:bidi="zh-CN"/>
      </w:rPr>
    </w:lvl>
    <w:lvl w:ilvl="7">
      <w:numFmt w:val="bullet"/>
      <w:lvlText w:val="•"/>
      <w:lvlJc w:val="left"/>
      <w:pPr>
        <w:ind w:left="7458" w:hanging="317"/>
      </w:pPr>
      <w:rPr>
        <w:rFonts w:hint="default"/>
        <w:lang w:val="zh-CN" w:eastAsia="zh-CN" w:bidi="zh-CN"/>
      </w:rPr>
    </w:lvl>
    <w:lvl w:ilvl="8">
      <w:numFmt w:val="bullet"/>
      <w:lvlText w:val="•"/>
      <w:lvlJc w:val="left"/>
      <w:pPr>
        <w:ind w:left="8521" w:hanging="317"/>
      </w:pPr>
      <w:rPr>
        <w:rFonts w:hint="default"/>
        <w:lang w:val="zh-CN" w:eastAsia="zh-CN" w:bidi="zh-CN"/>
      </w:rPr>
    </w:lvl>
  </w:abstractNum>
  <w:abstractNum w:abstractNumId="3" w15:restartNumberingAfterBreak="0">
    <w:nsid w:val="C8879AEF"/>
    <w:multiLevelType w:val="multilevel"/>
    <w:tmpl w:val="C8879AEF"/>
    <w:lvl w:ilvl="0">
      <w:start w:val="76"/>
      <w:numFmt w:val="decimal"/>
      <w:lvlText w:val="%1."/>
      <w:lvlJc w:val="left"/>
      <w:pPr>
        <w:ind w:left="819" w:hanging="315"/>
      </w:pPr>
      <w:rPr>
        <w:rFonts w:ascii="Times New Roman" w:eastAsia="Times New Roman" w:hAnsi="Times New Roman" w:cs="Times New Roman" w:hint="default"/>
        <w:spacing w:val="0"/>
        <w:w w:val="99"/>
        <w:sz w:val="21"/>
        <w:szCs w:val="21"/>
        <w:lang w:val="zh-CN" w:eastAsia="zh-CN" w:bidi="zh-CN"/>
      </w:rPr>
    </w:lvl>
    <w:lvl w:ilvl="1">
      <w:numFmt w:val="bullet"/>
      <w:lvlText w:val="•"/>
      <w:lvlJc w:val="left"/>
      <w:pPr>
        <w:ind w:left="1802" w:hanging="315"/>
      </w:pPr>
      <w:rPr>
        <w:rFonts w:hint="default"/>
        <w:lang w:val="zh-CN" w:eastAsia="zh-CN" w:bidi="zh-CN"/>
      </w:rPr>
    </w:lvl>
    <w:lvl w:ilvl="2">
      <w:numFmt w:val="bullet"/>
      <w:lvlText w:val="•"/>
      <w:lvlJc w:val="left"/>
      <w:pPr>
        <w:ind w:left="2785" w:hanging="315"/>
      </w:pPr>
      <w:rPr>
        <w:rFonts w:hint="default"/>
        <w:lang w:val="zh-CN" w:eastAsia="zh-CN" w:bidi="zh-CN"/>
      </w:rPr>
    </w:lvl>
    <w:lvl w:ilvl="3">
      <w:numFmt w:val="bullet"/>
      <w:lvlText w:val="•"/>
      <w:lvlJc w:val="left"/>
      <w:pPr>
        <w:ind w:left="3768" w:hanging="315"/>
      </w:pPr>
      <w:rPr>
        <w:rFonts w:hint="default"/>
        <w:lang w:val="zh-CN" w:eastAsia="zh-CN" w:bidi="zh-CN"/>
      </w:rPr>
    </w:lvl>
    <w:lvl w:ilvl="4">
      <w:numFmt w:val="bullet"/>
      <w:lvlText w:val="•"/>
      <w:lvlJc w:val="left"/>
      <w:pPr>
        <w:ind w:left="4751" w:hanging="315"/>
      </w:pPr>
      <w:rPr>
        <w:rFonts w:hint="default"/>
        <w:lang w:val="zh-CN" w:eastAsia="zh-CN" w:bidi="zh-CN"/>
      </w:rPr>
    </w:lvl>
    <w:lvl w:ilvl="5">
      <w:numFmt w:val="bullet"/>
      <w:lvlText w:val="•"/>
      <w:lvlJc w:val="left"/>
      <w:pPr>
        <w:ind w:left="5734" w:hanging="315"/>
      </w:pPr>
      <w:rPr>
        <w:rFonts w:hint="default"/>
        <w:lang w:val="zh-CN" w:eastAsia="zh-CN" w:bidi="zh-CN"/>
      </w:rPr>
    </w:lvl>
    <w:lvl w:ilvl="6">
      <w:numFmt w:val="bullet"/>
      <w:lvlText w:val="•"/>
      <w:lvlJc w:val="left"/>
      <w:pPr>
        <w:ind w:left="6716" w:hanging="315"/>
      </w:pPr>
      <w:rPr>
        <w:rFonts w:hint="default"/>
        <w:lang w:val="zh-CN" w:eastAsia="zh-CN" w:bidi="zh-CN"/>
      </w:rPr>
    </w:lvl>
    <w:lvl w:ilvl="7">
      <w:numFmt w:val="bullet"/>
      <w:lvlText w:val="•"/>
      <w:lvlJc w:val="left"/>
      <w:pPr>
        <w:ind w:left="7699" w:hanging="315"/>
      </w:pPr>
      <w:rPr>
        <w:rFonts w:hint="default"/>
        <w:lang w:val="zh-CN" w:eastAsia="zh-CN" w:bidi="zh-CN"/>
      </w:rPr>
    </w:lvl>
    <w:lvl w:ilvl="8">
      <w:numFmt w:val="bullet"/>
      <w:lvlText w:val="•"/>
      <w:lvlJc w:val="left"/>
      <w:pPr>
        <w:ind w:left="8682" w:hanging="315"/>
      </w:pPr>
      <w:rPr>
        <w:rFonts w:hint="default"/>
        <w:lang w:val="zh-CN" w:eastAsia="zh-CN" w:bidi="zh-CN"/>
      </w:rPr>
    </w:lvl>
  </w:abstractNum>
  <w:abstractNum w:abstractNumId="4" w15:restartNumberingAfterBreak="0">
    <w:nsid w:val="CF092B84"/>
    <w:multiLevelType w:val="multilevel"/>
    <w:tmpl w:val="CF092B84"/>
    <w:lvl w:ilvl="0">
      <w:start w:val="2"/>
      <w:numFmt w:val="upperRoman"/>
      <w:lvlText w:val="%1."/>
      <w:lvlJc w:val="left"/>
      <w:pPr>
        <w:ind w:left="504" w:hanging="320"/>
      </w:pPr>
      <w:rPr>
        <w:rFonts w:ascii="Times New Roman" w:eastAsia="Times New Roman" w:hAnsi="Times New Roman" w:cs="Times New Roman" w:hint="default"/>
        <w:b/>
        <w:bCs/>
        <w:spacing w:val="-3"/>
        <w:w w:val="99"/>
        <w:sz w:val="21"/>
        <w:szCs w:val="21"/>
        <w:lang w:val="zh-CN" w:eastAsia="zh-CN" w:bidi="zh-CN"/>
      </w:rPr>
    </w:lvl>
    <w:lvl w:ilvl="1">
      <w:numFmt w:val="bullet"/>
      <w:lvlText w:val="•"/>
      <w:lvlJc w:val="left"/>
      <w:pPr>
        <w:ind w:left="1514" w:hanging="320"/>
      </w:pPr>
      <w:rPr>
        <w:rFonts w:hint="default"/>
        <w:lang w:val="zh-CN" w:eastAsia="zh-CN" w:bidi="zh-CN"/>
      </w:rPr>
    </w:lvl>
    <w:lvl w:ilvl="2">
      <w:numFmt w:val="bullet"/>
      <w:lvlText w:val="•"/>
      <w:lvlJc w:val="left"/>
      <w:pPr>
        <w:ind w:left="2529" w:hanging="320"/>
      </w:pPr>
      <w:rPr>
        <w:rFonts w:hint="default"/>
        <w:lang w:val="zh-CN" w:eastAsia="zh-CN" w:bidi="zh-CN"/>
      </w:rPr>
    </w:lvl>
    <w:lvl w:ilvl="3">
      <w:numFmt w:val="bullet"/>
      <w:lvlText w:val="•"/>
      <w:lvlJc w:val="left"/>
      <w:pPr>
        <w:ind w:left="3544" w:hanging="320"/>
      </w:pPr>
      <w:rPr>
        <w:rFonts w:hint="default"/>
        <w:lang w:val="zh-CN" w:eastAsia="zh-CN" w:bidi="zh-CN"/>
      </w:rPr>
    </w:lvl>
    <w:lvl w:ilvl="4">
      <w:numFmt w:val="bullet"/>
      <w:lvlText w:val="•"/>
      <w:lvlJc w:val="left"/>
      <w:pPr>
        <w:ind w:left="4559" w:hanging="320"/>
      </w:pPr>
      <w:rPr>
        <w:rFonts w:hint="default"/>
        <w:lang w:val="zh-CN" w:eastAsia="zh-CN" w:bidi="zh-CN"/>
      </w:rPr>
    </w:lvl>
    <w:lvl w:ilvl="5">
      <w:numFmt w:val="bullet"/>
      <w:lvlText w:val="•"/>
      <w:lvlJc w:val="left"/>
      <w:pPr>
        <w:ind w:left="5574" w:hanging="320"/>
      </w:pPr>
      <w:rPr>
        <w:rFonts w:hint="default"/>
        <w:lang w:val="zh-CN" w:eastAsia="zh-CN" w:bidi="zh-CN"/>
      </w:rPr>
    </w:lvl>
    <w:lvl w:ilvl="6">
      <w:numFmt w:val="bullet"/>
      <w:lvlText w:val="•"/>
      <w:lvlJc w:val="left"/>
      <w:pPr>
        <w:ind w:left="6588" w:hanging="320"/>
      </w:pPr>
      <w:rPr>
        <w:rFonts w:hint="default"/>
        <w:lang w:val="zh-CN" w:eastAsia="zh-CN" w:bidi="zh-CN"/>
      </w:rPr>
    </w:lvl>
    <w:lvl w:ilvl="7">
      <w:numFmt w:val="bullet"/>
      <w:lvlText w:val="•"/>
      <w:lvlJc w:val="left"/>
      <w:pPr>
        <w:ind w:left="7603" w:hanging="320"/>
      </w:pPr>
      <w:rPr>
        <w:rFonts w:hint="default"/>
        <w:lang w:val="zh-CN" w:eastAsia="zh-CN" w:bidi="zh-CN"/>
      </w:rPr>
    </w:lvl>
    <w:lvl w:ilvl="8">
      <w:numFmt w:val="bullet"/>
      <w:lvlText w:val="•"/>
      <w:lvlJc w:val="left"/>
      <w:pPr>
        <w:ind w:left="8618" w:hanging="320"/>
      </w:pPr>
      <w:rPr>
        <w:rFonts w:hint="default"/>
        <w:lang w:val="zh-CN" w:eastAsia="zh-CN" w:bidi="zh-CN"/>
      </w:rPr>
    </w:lvl>
  </w:abstractNum>
  <w:abstractNum w:abstractNumId="5" w15:restartNumberingAfterBreak="0">
    <w:nsid w:val="0053208E"/>
    <w:multiLevelType w:val="multilevel"/>
    <w:tmpl w:val="0053208E"/>
    <w:lvl w:ilvl="0">
      <w:start w:val="6"/>
      <w:numFmt w:val="decimal"/>
      <w:lvlText w:val="%1."/>
      <w:lvlJc w:val="left"/>
      <w:pPr>
        <w:ind w:left="492" w:hanging="209"/>
      </w:pPr>
      <w:rPr>
        <w:rFonts w:ascii="Times New Roman" w:eastAsia="Times New Roman" w:hAnsi="Times New Roman" w:cs="Times New Roman" w:hint="default"/>
        <w:spacing w:val="0"/>
        <w:w w:val="99"/>
        <w:sz w:val="21"/>
        <w:szCs w:val="21"/>
        <w:lang w:val="zh-CN" w:eastAsia="zh-CN" w:bidi="zh-CN"/>
      </w:rPr>
    </w:lvl>
    <w:lvl w:ilvl="1">
      <w:numFmt w:val="bullet"/>
      <w:lvlText w:val="•"/>
      <w:lvlJc w:val="left"/>
      <w:pPr>
        <w:ind w:left="1000" w:hanging="209"/>
      </w:pPr>
      <w:rPr>
        <w:rFonts w:hint="default"/>
        <w:lang w:val="zh-CN" w:eastAsia="zh-CN" w:bidi="zh-CN"/>
      </w:rPr>
    </w:lvl>
    <w:lvl w:ilvl="2">
      <w:numFmt w:val="bullet"/>
      <w:lvlText w:val="•"/>
      <w:lvlJc w:val="left"/>
      <w:pPr>
        <w:ind w:left="2072" w:hanging="209"/>
      </w:pPr>
      <w:rPr>
        <w:rFonts w:hint="default"/>
        <w:lang w:val="zh-CN" w:eastAsia="zh-CN" w:bidi="zh-CN"/>
      </w:rPr>
    </w:lvl>
    <w:lvl w:ilvl="3">
      <w:numFmt w:val="bullet"/>
      <w:lvlText w:val="•"/>
      <w:lvlJc w:val="left"/>
      <w:pPr>
        <w:ind w:left="3144" w:hanging="209"/>
      </w:pPr>
      <w:rPr>
        <w:rFonts w:hint="default"/>
        <w:lang w:val="zh-CN" w:eastAsia="zh-CN" w:bidi="zh-CN"/>
      </w:rPr>
    </w:lvl>
    <w:lvl w:ilvl="4">
      <w:numFmt w:val="bullet"/>
      <w:lvlText w:val="•"/>
      <w:lvlJc w:val="left"/>
      <w:pPr>
        <w:ind w:left="4216" w:hanging="209"/>
      </w:pPr>
      <w:rPr>
        <w:rFonts w:hint="default"/>
        <w:lang w:val="zh-CN" w:eastAsia="zh-CN" w:bidi="zh-CN"/>
      </w:rPr>
    </w:lvl>
    <w:lvl w:ilvl="5">
      <w:numFmt w:val="bullet"/>
      <w:lvlText w:val="•"/>
      <w:lvlJc w:val="left"/>
      <w:pPr>
        <w:ind w:left="5288" w:hanging="209"/>
      </w:pPr>
      <w:rPr>
        <w:rFonts w:hint="default"/>
        <w:lang w:val="zh-CN" w:eastAsia="zh-CN" w:bidi="zh-CN"/>
      </w:rPr>
    </w:lvl>
    <w:lvl w:ilvl="6">
      <w:numFmt w:val="bullet"/>
      <w:lvlText w:val="•"/>
      <w:lvlJc w:val="left"/>
      <w:pPr>
        <w:ind w:left="6360" w:hanging="209"/>
      </w:pPr>
      <w:rPr>
        <w:rFonts w:hint="default"/>
        <w:lang w:val="zh-CN" w:eastAsia="zh-CN" w:bidi="zh-CN"/>
      </w:rPr>
    </w:lvl>
    <w:lvl w:ilvl="7">
      <w:numFmt w:val="bullet"/>
      <w:lvlText w:val="•"/>
      <w:lvlJc w:val="left"/>
      <w:pPr>
        <w:ind w:left="7432" w:hanging="209"/>
      </w:pPr>
      <w:rPr>
        <w:rFonts w:hint="default"/>
        <w:lang w:val="zh-CN" w:eastAsia="zh-CN" w:bidi="zh-CN"/>
      </w:rPr>
    </w:lvl>
    <w:lvl w:ilvl="8">
      <w:numFmt w:val="bullet"/>
      <w:lvlText w:val="•"/>
      <w:lvlJc w:val="left"/>
      <w:pPr>
        <w:ind w:left="8504" w:hanging="209"/>
      </w:pPr>
      <w:rPr>
        <w:rFonts w:hint="default"/>
        <w:lang w:val="zh-CN" w:eastAsia="zh-CN" w:bidi="zh-CN"/>
      </w:rPr>
    </w:lvl>
  </w:abstractNum>
  <w:abstractNum w:abstractNumId="6" w15:restartNumberingAfterBreak="0">
    <w:nsid w:val="0248C179"/>
    <w:multiLevelType w:val="multilevel"/>
    <w:tmpl w:val="0248C179"/>
    <w:lvl w:ilvl="0">
      <w:start w:val="1"/>
      <w:numFmt w:val="upperLetter"/>
      <w:lvlText w:val="%1."/>
      <w:lvlJc w:val="left"/>
      <w:pPr>
        <w:ind w:left="412" w:hanging="310"/>
      </w:pPr>
      <w:rPr>
        <w:rFonts w:ascii="Times New Roman" w:eastAsia="Times New Roman" w:hAnsi="Times New Roman" w:cs="Times New Roman" w:hint="default"/>
        <w:w w:val="99"/>
        <w:sz w:val="21"/>
        <w:szCs w:val="21"/>
        <w:lang w:val="zh-CN" w:eastAsia="zh-CN" w:bidi="zh-CN"/>
      </w:rPr>
    </w:lvl>
    <w:lvl w:ilvl="1">
      <w:numFmt w:val="bullet"/>
      <w:lvlText w:val="•"/>
      <w:lvlJc w:val="left"/>
      <w:pPr>
        <w:ind w:left="1078" w:hanging="310"/>
      </w:pPr>
      <w:rPr>
        <w:rFonts w:hint="default"/>
        <w:lang w:val="zh-CN" w:eastAsia="zh-CN" w:bidi="zh-CN"/>
      </w:rPr>
    </w:lvl>
    <w:lvl w:ilvl="2">
      <w:numFmt w:val="bullet"/>
      <w:lvlText w:val="•"/>
      <w:lvlJc w:val="left"/>
      <w:pPr>
        <w:ind w:left="1736" w:hanging="310"/>
      </w:pPr>
      <w:rPr>
        <w:rFonts w:hint="default"/>
        <w:lang w:val="zh-CN" w:eastAsia="zh-CN" w:bidi="zh-CN"/>
      </w:rPr>
    </w:lvl>
    <w:lvl w:ilvl="3">
      <w:numFmt w:val="bullet"/>
      <w:lvlText w:val="•"/>
      <w:lvlJc w:val="left"/>
      <w:pPr>
        <w:ind w:left="2395" w:hanging="310"/>
      </w:pPr>
      <w:rPr>
        <w:rFonts w:hint="default"/>
        <w:lang w:val="zh-CN" w:eastAsia="zh-CN" w:bidi="zh-CN"/>
      </w:rPr>
    </w:lvl>
    <w:lvl w:ilvl="4">
      <w:numFmt w:val="bullet"/>
      <w:lvlText w:val="•"/>
      <w:lvlJc w:val="left"/>
      <w:pPr>
        <w:ind w:left="3053" w:hanging="310"/>
      </w:pPr>
      <w:rPr>
        <w:rFonts w:hint="default"/>
        <w:lang w:val="zh-CN" w:eastAsia="zh-CN" w:bidi="zh-CN"/>
      </w:rPr>
    </w:lvl>
    <w:lvl w:ilvl="5">
      <w:numFmt w:val="bullet"/>
      <w:lvlText w:val="•"/>
      <w:lvlJc w:val="left"/>
      <w:pPr>
        <w:ind w:left="3712" w:hanging="310"/>
      </w:pPr>
      <w:rPr>
        <w:rFonts w:hint="default"/>
        <w:lang w:val="zh-CN" w:eastAsia="zh-CN" w:bidi="zh-CN"/>
      </w:rPr>
    </w:lvl>
    <w:lvl w:ilvl="6">
      <w:numFmt w:val="bullet"/>
      <w:lvlText w:val="•"/>
      <w:lvlJc w:val="left"/>
      <w:pPr>
        <w:ind w:left="4370" w:hanging="310"/>
      </w:pPr>
      <w:rPr>
        <w:rFonts w:hint="default"/>
        <w:lang w:val="zh-CN" w:eastAsia="zh-CN" w:bidi="zh-CN"/>
      </w:rPr>
    </w:lvl>
    <w:lvl w:ilvl="7">
      <w:numFmt w:val="bullet"/>
      <w:lvlText w:val="•"/>
      <w:lvlJc w:val="left"/>
      <w:pPr>
        <w:ind w:left="5029" w:hanging="310"/>
      </w:pPr>
      <w:rPr>
        <w:rFonts w:hint="default"/>
        <w:lang w:val="zh-CN" w:eastAsia="zh-CN" w:bidi="zh-CN"/>
      </w:rPr>
    </w:lvl>
    <w:lvl w:ilvl="8">
      <w:numFmt w:val="bullet"/>
      <w:lvlText w:val="•"/>
      <w:lvlJc w:val="left"/>
      <w:pPr>
        <w:ind w:left="5687" w:hanging="310"/>
      </w:pPr>
      <w:rPr>
        <w:rFonts w:hint="default"/>
        <w:lang w:val="zh-CN" w:eastAsia="zh-CN" w:bidi="zh-CN"/>
      </w:rPr>
    </w:lvl>
  </w:abstractNum>
  <w:abstractNum w:abstractNumId="7" w15:restartNumberingAfterBreak="0">
    <w:nsid w:val="03D62ECE"/>
    <w:multiLevelType w:val="multilevel"/>
    <w:tmpl w:val="03D62ECE"/>
    <w:lvl w:ilvl="0">
      <w:start w:val="46"/>
      <w:numFmt w:val="decimal"/>
      <w:lvlText w:val="%1."/>
      <w:lvlJc w:val="left"/>
      <w:pPr>
        <w:ind w:left="819" w:hanging="315"/>
      </w:pPr>
      <w:rPr>
        <w:rFonts w:ascii="Times New Roman" w:eastAsia="Times New Roman" w:hAnsi="Times New Roman" w:cs="Times New Roman" w:hint="default"/>
        <w:spacing w:val="0"/>
        <w:w w:val="99"/>
        <w:sz w:val="21"/>
        <w:szCs w:val="21"/>
        <w:lang w:val="zh-CN" w:eastAsia="zh-CN" w:bidi="zh-CN"/>
      </w:rPr>
    </w:lvl>
    <w:lvl w:ilvl="1">
      <w:start w:val="1"/>
      <w:numFmt w:val="upperLetter"/>
      <w:lvlText w:val="%2."/>
      <w:lvlJc w:val="left"/>
      <w:pPr>
        <w:ind w:left="1023" w:hanging="310"/>
      </w:pPr>
      <w:rPr>
        <w:rFonts w:ascii="Times New Roman" w:eastAsia="Times New Roman" w:hAnsi="Times New Roman" w:cs="Times New Roman" w:hint="default"/>
        <w:w w:val="99"/>
        <w:sz w:val="21"/>
        <w:szCs w:val="21"/>
        <w:lang w:val="zh-CN" w:eastAsia="zh-CN" w:bidi="zh-CN"/>
      </w:rPr>
    </w:lvl>
    <w:lvl w:ilvl="2">
      <w:numFmt w:val="bullet"/>
      <w:lvlText w:val="•"/>
      <w:lvlJc w:val="left"/>
      <w:pPr>
        <w:ind w:left="1020" w:hanging="310"/>
      </w:pPr>
      <w:rPr>
        <w:rFonts w:hint="default"/>
        <w:lang w:val="zh-CN" w:eastAsia="zh-CN" w:bidi="zh-CN"/>
      </w:rPr>
    </w:lvl>
    <w:lvl w:ilvl="3">
      <w:numFmt w:val="bullet"/>
      <w:lvlText w:val="•"/>
      <w:lvlJc w:val="left"/>
      <w:pPr>
        <w:ind w:left="2223" w:hanging="310"/>
      </w:pPr>
      <w:rPr>
        <w:rFonts w:hint="default"/>
        <w:lang w:val="zh-CN" w:eastAsia="zh-CN" w:bidi="zh-CN"/>
      </w:rPr>
    </w:lvl>
    <w:lvl w:ilvl="4">
      <w:numFmt w:val="bullet"/>
      <w:lvlText w:val="•"/>
      <w:lvlJc w:val="left"/>
      <w:pPr>
        <w:ind w:left="3427" w:hanging="310"/>
      </w:pPr>
      <w:rPr>
        <w:rFonts w:hint="default"/>
        <w:lang w:val="zh-CN" w:eastAsia="zh-CN" w:bidi="zh-CN"/>
      </w:rPr>
    </w:lvl>
    <w:lvl w:ilvl="5">
      <w:numFmt w:val="bullet"/>
      <w:lvlText w:val="•"/>
      <w:lvlJc w:val="left"/>
      <w:pPr>
        <w:ind w:left="4630" w:hanging="310"/>
      </w:pPr>
      <w:rPr>
        <w:rFonts w:hint="default"/>
        <w:lang w:val="zh-CN" w:eastAsia="zh-CN" w:bidi="zh-CN"/>
      </w:rPr>
    </w:lvl>
    <w:lvl w:ilvl="6">
      <w:numFmt w:val="bullet"/>
      <w:lvlText w:val="•"/>
      <w:lvlJc w:val="left"/>
      <w:pPr>
        <w:ind w:left="5834" w:hanging="310"/>
      </w:pPr>
      <w:rPr>
        <w:rFonts w:hint="default"/>
        <w:lang w:val="zh-CN" w:eastAsia="zh-CN" w:bidi="zh-CN"/>
      </w:rPr>
    </w:lvl>
    <w:lvl w:ilvl="7">
      <w:numFmt w:val="bullet"/>
      <w:lvlText w:val="•"/>
      <w:lvlJc w:val="left"/>
      <w:pPr>
        <w:ind w:left="7037" w:hanging="310"/>
      </w:pPr>
      <w:rPr>
        <w:rFonts w:hint="default"/>
        <w:lang w:val="zh-CN" w:eastAsia="zh-CN" w:bidi="zh-CN"/>
      </w:rPr>
    </w:lvl>
    <w:lvl w:ilvl="8">
      <w:numFmt w:val="bullet"/>
      <w:lvlText w:val="•"/>
      <w:lvlJc w:val="left"/>
      <w:pPr>
        <w:ind w:left="8241" w:hanging="310"/>
      </w:pPr>
      <w:rPr>
        <w:rFonts w:hint="default"/>
        <w:lang w:val="zh-CN" w:eastAsia="zh-CN" w:bidi="zh-CN"/>
      </w:rPr>
    </w:lvl>
  </w:abstractNum>
  <w:abstractNum w:abstractNumId="8"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5B654F3"/>
    <w:multiLevelType w:val="multilevel"/>
    <w:tmpl w:val="25B654F3"/>
    <w:lvl w:ilvl="0">
      <w:numFmt w:val="bullet"/>
      <w:lvlText w:val="●"/>
      <w:lvlJc w:val="left"/>
      <w:pPr>
        <w:ind w:left="316" w:hanging="233"/>
      </w:pPr>
      <w:rPr>
        <w:rFonts w:ascii="Times New Roman" w:eastAsia="Times New Roman" w:hAnsi="Times New Roman" w:cs="Times New Roman" w:hint="default"/>
        <w:w w:val="99"/>
        <w:sz w:val="21"/>
        <w:szCs w:val="21"/>
        <w:lang w:val="zh-CN" w:eastAsia="zh-CN" w:bidi="zh-CN"/>
      </w:rPr>
    </w:lvl>
    <w:lvl w:ilvl="1">
      <w:numFmt w:val="bullet"/>
      <w:lvlText w:val="•"/>
      <w:lvlJc w:val="left"/>
      <w:pPr>
        <w:ind w:left="788" w:hanging="233"/>
      </w:pPr>
      <w:rPr>
        <w:rFonts w:hint="default"/>
        <w:lang w:val="zh-CN" w:eastAsia="zh-CN" w:bidi="zh-CN"/>
      </w:rPr>
    </w:lvl>
    <w:lvl w:ilvl="2">
      <w:numFmt w:val="bullet"/>
      <w:lvlText w:val="•"/>
      <w:lvlJc w:val="left"/>
      <w:pPr>
        <w:ind w:left="1257" w:hanging="233"/>
      </w:pPr>
      <w:rPr>
        <w:rFonts w:hint="default"/>
        <w:lang w:val="zh-CN" w:eastAsia="zh-CN" w:bidi="zh-CN"/>
      </w:rPr>
    </w:lvl>
    <w:lvl w:ilvl="3">
      <w:numFmt w:val="bullet"/>
      <w:lvlText w:val="•"/>
      <w:lvlJc w:val="left"/>
      <w:pPr>
        <w:ind w:left="1726" w:hanging="233"/>
      </w:pPr>
      <w:rPr>
        <w:rFonts w:hint="default"/>
        <w:lang w:val="zh-CN" w:eastAsia="zh-CN" w:bidi="zh-CN"/>
      </w:rPr>
    </w:lvl>
    <w:lvl w:ilvl="4">
      <w:numFmt w:val="bullet"/>
      <w:lvlText w:val="•"/>
      <w:lvlJc w:val="left"/>
      <w:pPr>
        <w:ind w:left="2195" w:hanging="233"/>
      </w:pPr>
      <w:rPr>
        <w:rFonts w:hint="default"/>
        <w:lang w:val="zh-CN" w:eastAsia="zh-CN" w:bidi="zh-CN"/>
      </w:rPr>
    </w:lvl>
    <w:lvl w:ilvl="5">
      <w:numFmt w:val="bullet"/>
      <w:lvlText w:val="•"/>
      <w:lvlJc w:val="left"/>
      <w:pPr>
        <w:ind w:left="2664" w:hanging="233"/>
      </w:pPr>
      <w:rPr>
        <w:rFonts w:hint="default"/>
        <w:lang w:val="zh-CN" w:eastAsia="zh-CN" w:bidi="zh-CN"/>
      </w:rPr>
    </w:lvl>
    <w:lvl w:ilvl="6">
      <w:numFmt w:val="bullet"/>
      <w:lvlText w:val="•"/>
      <w:lvlJc w:val="left"/>
      <w:pPr>
        <w:ind w:left="3132" w:hanging="233"/>
      </w:pPr>
      <w:rPr>
        <w:rFonts w:hint="default"/>
        <w:lang w:val="zh-CN" w:eastAsia="zh-CN" w:bidi="zh-CN"/>
      </w:rPr>
    </w:lvl>
    <w:lvl w:ilvl="7">
      <w:numFmt w:val="bullet"/>
      <w:lvlText w:val="•"/>
      <w:lvlJc w:val="left"/>
      <w:pPr>
        <w:ind w:left="3601" w:hanging="233"/>
      </w:pPr>
      <w:rPr>
        <w:rFonts w:hint="default"/>
        <w:lang w:val="zh-CN" w:eastAsia="zh-CN" w:bidi="zh-CN"/>
      </w:rPr>
    </w:lvl>
    <w:lvl w:ilvl="8">
      <w:numFmt w:val="bullet"/>
      <w:lvlText w:val="•"/>
      <w:lvlJc w:val="left"/>
      <w:pPr>
        <w:ind w:left="4070" w:hanging="233"/>
      </w:pPr>
      <w:rPr>
        <w:rFonts w:hint="default"/>
        <w:lang w:val="zh-CN" w:eastAsia="zh-CN" w:bidi="zh-CN"/>
      </w:rPr>
    </w:lvl>
  </w:abstractNum>
  <w:abstractNum w:abstractNumId="10" w15:restartNumberingAfterBreak="0">
    <w:nsid w:val="2A8F537B"/>
    <w:multiLevelType w:val="multilevel"/>
    <w:tmpl w:val="2A8F537B"/>
    <w:lvl w:ilvl="0">
      <w:start w:val="1"/>
      <w:numFmt w:val="decimal"/>
      <w:lvlText w:val="%1."/>
      <w:lvlJc w:val="left"/>
      <w:pPr>
        <w:ind w:left="766" w:hanging="262"/>
      </w:pPr>
      <w:rPr>
        <w:rFonts w:ascii="Times New Roman" w:eastAsia="Times New Roman" w:hAnsi="Times New Roman" w:cs="Times New Roman" w:hint="default"/>
        <w:spacing w:val="0"/>
        <w:w w:val="99"/>
        <w:sz w:val="21"/>
        <w:szCs w:val="21"/>
        <w:lang w:val="zh-CN" w:eastAsia="zh-CN" w:bidi="zh-CN"/>
      </w:rPr>
    </w:lvl>
    <w:lvl w:ilvl="1">
      <w:numFmt w:val="bullet"/>
      <w:lvlText w:val="•"/>
      <w:lvlJc w:val="left"/>
      <w:pPr>
        <w:ind w:left="1748" w:hanging="262"/>
      </w:pPr>
      <w:rPr>
        <w:rFonts w:hint="default"/>
        <w:lang w:val="zh-CN" w:eastAsia="zh-CN" w:bidi="zh-CN"/>
      </w:rPr>
    </w:lvl>
    <w:lvl w:ilvl="2">
      <w:numFmt w:val="bullet"/>
      <w:lvlText w:val="•"/>
      <w:lvlJc w:val="left"/>
      <w:pPr>
        <w:ind w:left="2737" w:hanging="262"/>
      </w:pPr>
      <w:rPr>
        <w:rFonts w:hint="default"/>
        <w:lang w:val="zh-CN" w:eastAsia="zh-CN" w:bidi="zh-CN"/>
      </w:rPr>
    </w:lvl>
    <w:lvl w:ilvl="3">
      <w:numFmt w:val="bullet"/>
      <w:lvlText w:val="•"/>
      <w:lvlJc w:val="left"/>
      <w:pPr>
        <w:ind w:left="3726" w:hanging="262"/>
      </w:pPr>
      <w:rPr>
        <w:rFonts w:hint="default"/>
        <w:lang w:val="zh-CN" w:eastAsia="zh-CN" w:bidi="zh-CN"/>
      </w:rPr>
    </w:lvl>
    <w:lvl w:ilvl="4">
      <w:numFmt w:val="bullet"/>
      <w:lvlText w:val="•"/>
      <w:lvlJc w:val="left"/>
      <w:pPr>
        <w:ind w:left="4715" w:hanging="262"/>
      </w:pPr>
      <w:rPr>
        <w:rFonts w:hint="default"/>
        <w:lang w:val="zh-CN" w:eastAsia="zh-CN" w:bidi="zh-CN"/>
      </w:rPr>
    </w:lvl>
    <w:lvl w:ilvl="5">
      <w:numFmt w:val="bullet"/>
      <w:lvlText w:val="•"/>
      <w:lvlJc w:val="left"/>
      <w:pPr>
        <w:ind w:left="5704" w:hanging="262"/>
      </w:pPr>
      <w:rPr>
        <w:rFonts w:hint="default"/>
        <w:lang w:val="zh-CN" w:eastAsia="zh-CN" w:bidi="zh-CN"/>
      </w:rPr>
    </w:lvl>
    <w:lvl w:ilvl="6">
      <w:numFmt w:val="bullet"/>
      <w:lvlText w:val="•"/>
      <w:lvlJc w:val="left"/>
      <w:pPr>
        <w:ind w:left="6692" w:hanging="262"/>
      </w:pPr>
      <w:rPr>
        <w:rFonts w:hint="default"/>
        <w:lang w:val="zh-CN" w:eastAsia="zh-CN" w:bidi="zh-CN"/>
      </w:rPr>
    </w:lvl>
    <w:lvl w:ilvl="7">
      <w:numFmt w:val="bullet"/>
      <w:lvlText w:val="•"/>
      <w:lvlJc w:val="left"/>
      <w:pPr>
        <w:ind w:left="7681" w:hanging="262"/>
      </w:pPr>
      <w:rPr>
        <w:rFonts w:hint="default"/>
        <w:lang w:val="zh-CN" w:eastAsia="zh-CN" w:bidi="zh-CN"/>
      </w:rPr>
    </w:lvl>
    <w:lvl w:ilvl="8">
      <w:numFmt w:val="bullet"/>
      <w:lvlText w:val="•"/>
      <w:lvlJc w:val="left"/>
      <w:pPr>
        <w:ind w:left="8670" w:hanging="262"/>
      </w:pPr>
      <w:rPr>
        <w:rFonts w:hint="default"/>
        <w:lang w:val="zh-CN" w:eastAsia="zh-CN" w:bidi="zh-CN"/>
      </w:rPr>
    </w:lvl>
  </w:abstractNum>
  <w:abstractNum w:abstractNumId="11"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9ADCABA"/>
    <w:multiLevelType w:val="multilevel"/>
    <w:tmpl w:val="59ADCABA"/>
    <w:lvl w:ilvl="0">
      <w:start w:val="21"/>
      <w:numFmt w:val="decimal"/>
      <w:lvlText w:val="%1."/>
      <w:lvlJc w:val="left"/>
      <w:pPr>
        <w:ind w:left="819" w:hanging="315"/>
      </w:pPr>
      <w:rPr>
        <w:rFonts w:ascii="Times New Roman" w:eastAsia="Times New Roman" w:hAnsi="Times New Roman" w:cs="Times New Roman" w:hint="default"/>
        <w:spacing w:val="0"/>
        <w:w w:val="99"/>
        <w:sz w:val="21"/>
        <w:szCs w:val="21"/>
        <w:lang w:val="zh-CN" w:eastAsia="zh-CN" w:bidi="zh-CN"/>
      </w:rPr>
    </w:lvl>
    <w:lvl w:ilvl="1">
      <w:numFmt w:val="bullet"/>
      <w:lvlText w:val="•"/>
      <w:lvlJc w:val="left"/>
      <w:pPr>
        <w:ind w:left="1080" w:hanging="315"/>
      </w:pPr>
      <w:rPr>
        <w:rFonts w:hint="default"/>
        <w:lang w:val="zh-CN" w:eastAsia="zh-CN" w:bidi="zh-CN"/>
      </w:rPr>
    </w:lvl>
    <w:lvl w:ilvl="2">
      <w:numFmt w:val="bullet"/>
      <w:lvlText w:val="•"/>
      <w:lvlJc w:val="left"/>
      <w:pPr>
        <w:ind w:left="2143" w:hanging="315"/>
      </w:pPr>
      <w:rPr>
        <w:rFonts w:hint="default"/>
        <w:lang w:val="zh-CN" w:eastAsia="zh-CN" w:bidi="zh-CN"/>
      </w:rPr>
    </w:lvl>
    <w:lvl w:ilvl="3">
      <w:numFmt w:val="bullet"/>
      <w:lvlText w:val="•"/>
      <w:lvlJc w:val="left"/>
      <w:pPr>
        <w:ind w:left="3206" w:hanging="315"/>
      </w:pPr>
      <w:rPr>
        <w:rFonts w:hint="default"/>
        <w:lang w:val="zh-CN" w:eastAsia="zh-CN" w:bidi="zh-CN"/>
      </w:rPr>
    </w:lvl>
    <w:lvl w:ilvl="4">
      <w:numFmt w:val="bullet"/>
      <w:lvlText w:val="•"/>
      <w:lvlJc w:val="left"/>
      <w:pPr>
        <w:ind w:left="4269" w:hanging="315"/>
      </w:pPr>
      <w:rPr>
        <w:rFonts w:hint="default"/>
        <w:lang w:val="zh-CN" w:eastAsia="zh-CN" w:bidi="zh-CN"/>
      </w:rPr>
    </w:lvl>
    <w:lvl w:ilvl="5">
      <w:numFmt w:val="bullet"/>
      <w:lvlText w:val="•"/>
      <w:lvlJc w:val="left"/>
      <w:pPr>
        <w:ind w:left="5332" w:hanging="315"/>
      </w:pPr>
      <w:rPr>
        <w:rFonts w:hint="default"/>
        <w:lang w:val="zh-CN" w:eastAsia="zh-CN" w:bidi="zh-CN"/>
      </w:rPr>
    </w:lvl>
    <w:lvl w:ilvl="6">
      <w:numFmt w:val="bullet"/>
      <w:lvlText w:val="•"/>
      <w:lvlJc w:val="left"/>
      <w:pPr>
        <w:ind w:left="6395" w:hanging="315"/>
      </w:pPr>
      <w:rPr>
        <w:rFonts w:hint="default"/>
        <w:lang w:val="zh-CN" w:eastAsia="zh-CN" w:bidi="zh-CN"/>
      </w:rPr>
    </w:lvl>
    <w:lvl w:ilvl="7">
      <w:numFmt w:val="bullet"/>
      <w:lvlText w:val="•"/>
      <w:lvlJc w:val="left"/>
      <w:pPr>
        <w:ind w:left="7458" w:hanging="315"/>
      </w:pPr>
      <w:rPr>
        <w:rFonts w:hint="default"/>
        <w:lang w:val="zh-CN" w:eastAsia="zh-CN" w:bidi="zh-CN"/>
      </w:rPr>
    </w:lvl>
    <w:lvl w:ilvl="8">
      <w:numFmt w:val="bullet"/>
      <w:lvlText w:val="•"/>
      <w:lvlJc w:val="left"/>
      <w:pPr>
        <w:ind w:left="8521" w:hanging="315"/>
      </w:pPr>
      <w:rPr>
        <w:rFonts w:hint="default"/>
        <w:lang w:val="zh-CN" w:eastAsia="zh-CN" w:bidi="zh-CN"/>
      </w:rPr>
    </w:lvl>
  </w:abstractNum>
  <w:abstractNum w:abstractNumId="13" w15:restartNumberingAfterBreak="0">
    <w:nsid w:val="5A241D34"/>
    <w:multiLevelType w:val="multilevel"/>
    <w:tmpl w:val="5A241D34"/>
    <w:lvl w:ilvl="0">
      <w:start w:val="71"/>
      <w:numFmt w:val="decimal"/>
      <w:lvlText w:val="%1."/>
      <w:lvlJc w:val="left"/>
      <w:pPr>
        <w:ind w:left="364" w:hanging="315"/>
      </w:pPr>
      <w:rPr>
        <w:rFonts w:ascii="Times New Roman" w:eastAsia="Times New Roman" w:hAnsi="Times New Roman" w:cs="Times New Roman" w:hint="default"/>
        <w:spacing w:val="0"/>
        <w:w w:val="99"/>
        <w:sz w:val="21"/>
        <w:szCs w:val="21"/>
        <w:lang w:val="zh-CN" w:eastAsia="zh-CN" w:bidi="zh-CN"/>
      </w:rPr>
    </w:lvl>
    <w:lvl w:ilvl="1">
      <w:numFmt w:val="bullet"/>
      <w:lvlText w:val="•"/>
      <w:lvlJc w:val="left"/>
      <w:pPr>
        <w:ind w:left="602" w:hanging="315"/>
      </w:pPr>
      <w:rPr>
        <w:rFonts w:hint="default"/>
        <w:lang w:val="zh-CN" w:eastAsia="zh-CN" w:bidi="zh-CN"/>
      </w:rPr>
    </w:lvl>
    <w:lvl w:ilvl="2">
      <w:numFmt w:val="bullet"/>
      <w:lvlText w:val="•"/>
      <w:lvlJc w:val="left"/>
      <w:pPr>
        <w:ind w:left="845" w:hanging="315"/>
      </w:pPr>
      <w:rPr>
        <w:rFonts w:hint="default"/>
        <w:lang w:val="zh-CN" w:eastAsia="zh-CN" w:bidi="zh-CN"/>
      </w:rPr>
    </w:lvl>
    <w:lvl w:ilvl="3">
      <w:numFmt w:val="bullet"/>
      <w:lvlText w:val="•"/>
      <w:lvlJc w:val="left"/>
      <w:pPr>
        <w:ind w:left="1088" w:hanging="315"/>
      </w:pPr>
      <w:rPr>
        <w:rFonts w:hint="default"/>
        <w:lang w:val="zh-CN" w:eastAsia="zh-CN" w:bidi="zh-CN"/>
      </w:rPr>
    </w:lvl>
    <w:lvl w:ilvl="4">
      <w:numFmt w:val="bullet"/>
      <w:lvlText w:val="•"/>
      <w:lvlJc w:val="left"/>
      <w:pPr>
        <w:ind w:left="1330" w:hanging="315"/>
      </w:pPr>
      <w:rPr>
        <w:rFonts w:hint="default"/>
        <w:lang w:val="zh-CN" w:eastAsia="zh-CN" w:bidi="zh-CN"/>
      </w:rPr>
    </w:lvl>
    <w:lvl w:ilvl="5">
      <w:numFmt w:val="bullet"/>
      <w:lvlText w:val="•"/>
      <w:lvlJc w:val="left"/>
      <w:pPr>
        <w:ind w:left="1573" w:hanging="315"/>
      </w:pPr>
      <w:rPr>
        <w:rFonts w:hint="default"/>
        <w:lang w:val="zh-CN" w:eastAsia="zh-CN" w:bidi="zh-CN"/>
      </w:rPr>
    </w:lvl>
    <w:lvl w:ilvl="6">
      <w:numFmt w:val="bullet"/>
      <w:lvlText w:val="•"/>
      <w:lvlJc w:val="left"/>
      <w:pPr>
        <w:ind w:left="1816" w:hanging="315"/>
      </w:pPr>
      <w:rPr>
        <w:rFonts w:hint="default"/>
        <w:lang w:val="zh-CN" w:eastAsia="zh-CN" w:bidi="zh-CN"/>
      </w:rPr>
    </w:lvl>
    <w:lvl w:ilvl="7">
      <w:numFmt w:val="bullet"/>
      <w:lvlText w:val="•"/>
      <w:lvlJc w:val="left"/>
      <w:pPr>
        <w:ind w:left="2058" w:hanging="315"/>
      </w:pPr>
      <w:rPr>
        <w:rFonts w:hint="default"/>
        <w:lang w:val="zh-CN" w:eastAsia="zh-CN" w:bidi="zh-CN"/>
      </w:rPr>
    </w:lvl>
    <w:lvl w:ilvl="8">
      <w:numFmt w:val="bullet"/>
      <w:lvlText w:val="•"/>
      <w:lvlJc w:val="left"/>
      <w:pPr>
        <w:ind w:left="2301" w:hanging="315"/>
      </w:pPr>
      <w:rPr>
        <w:rFonts w:hint="default"/>
        <w:lang w:val="zh-CN" w:eastAsia="zh-CN" w:bidi="zh-CN"/>
      </w:rPr>
    </w:lvl>
  </w:abstractNum>
  <w:abstractNum w:abstractNumId="14"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183CF9"/>
    <w:multiLevelType w:val="multilevel"/>
    <w:tmpl w:val="72183CF9"/>
    <w:lvl w:ilvl="0">
      <w:numFmt w:val="bullet"/>
      <w:lvlText w:val="●"/>
      <w:lvlJc w:val="left"/>
      <w:pPr>
        <w:ind w:left="316" w:hanging="281"/>
      </w:pPr>
      <w:rPr>
        <w:rFonts w:ascii="Times New Roman" w:eastAsia="Times New Roman" w:hAnsi="Times New Roman" w:cs="Times New Roman" w:hint="default"/>
        <w:w w:val="99"/>
        <w:sz w:val="21"/>
        <w:szCs w:val="21"/>
        <w:lang w:val="zh-CN" w:eastAsia="zh-CN" w:bidi="zh-CN"/>
      </w:rPr>
    </w:lvl>
    <w:lvl w:ilvl="1">
      <w:numFmt w:val="bullet"/>
      <w:lvlText w:val="•"/>
      <w:lvlJc w:val="left"/>
      <w:pPr>
        <w:ind w:left="776" w:hanging="281"/>
      </w:pPr>
      <w:rPr>
        <w:rFonts w:hint="default"/>
        <w:lang w:val="zh-CN" w:eastAsia="zh-CN" w:bidi="zh-CN"/>
      </w:rPr>
    </w:lvl>
    <w:lvl w:ilvl="2">
      <w:numFmt w:val="bullet"/>
      <w:lvlText w:val="•"/>
      <w:lvlJc w:val="left"/>
      <w:pPr>
        <w:ind w:left="1233" w:hanging="281"/>
      </w:pPr>
      <w:rPr>
        <w:rFonts w:hint="default"/>
        <w:lang w:val="zh-CN" w:eastAsia="zh-CN" w:bidi="zh-CN"/>
      </w:rPr>
    </w:lvl>
    <w:lvl w:ilvl="3">
      <w:numFmt w:val="bullet"/>
      <w:lvlText w:val="•"/>
      <w:lvlJc w:val="left"/>
      <w:pPr>
        <w:ind w:left="1690" w:hanging="281"/>
      </w:pPr>
      <w:rPr>
        <w:rFonts w:hint="default"/>
        <w:lang w:val="zh-CN" w:eastAsia="zh-CN" w:bidi="zh-CN"/>
      </w:rPr>
    </w:lvl>
    <w:lvl w:ilvl="4">
      <w:numFmt w:val="bullet"/>
      <w:lvlText w:val="•"/>
      <w:lvlJc w:val="left"/>
      <w:pPr>
        <w:ind w:left="2147" w:hanging="281"/>
      </w:pPr>
      <w:rPr>
        <w:rFonts w:hint="default"/>
        <w:lang w:val="zh-CN" w:eastAsia="zh-CN" w:bidi="zh-CN"/>
      </w:rPr>
    </w:lvl>
    <w:lvl w:ilvl="5">
      <w:numFmt w:val="bullet"/>
      <w:lvlText w:val="•"/>
      <w:lvlJc w:val="left"/>
      <w:pPr>
        <w:ind w:left="2604" w:hanging="281"/>
      </w:pPr>
      <w:rPr>
        <w:rFonts w:hint="default"/>
        <w:lang w:val="zh-CN" w:eastAsia="zh-CN" w:bidi="zh-CN"/>
      </w:rPr>
    </w:lvl>
    <w:lvl w:ilvl="6">
      <w:numFmt w:val="bullet"/>
      <w:lvlText w:val="•"/>
      <w:lvlJc w:val="left"/>
      <w:pPr>
        <w:ind w:left="3060" w:hanging="281"/>
      </w:pPr>
      <w:rPr>
        <w:rFonts w:hint="default"/>
        <w:lang w:val="zh-CN" w:eastAsia="zh-CN" w:bidi="zh-CN"/>
      </w:rPr>
    </w:lvl>
    <w:lvl w:ilvl="7">
      <w:numFmt w:val="bullet"/>
      <w:lvlText w:val="•"/>
      <w:lvlJc w:val="left"/>
      <w:pPr>
        <w:ind w:left="3517" w:hanging="281"/>
      </w:pPr>
      <w:rPr>
        <w:rFonts w:hint="default"/>
        <w:lang w:val="zh-CN" w:eastAsia="zh-CN" w:bidi="zh-CN"/>
      </w:rPr>
    </w:lvl>
    <w:lvl w:ilvl="8">
      <w:numFmt w:val="bullet"/>
      <w:lvlText w:val="•"/>
      <w:lvlJc w:val="left"/>
      <w:pPr>
        <w:ind w:left="3974" w:hanging="281"/>
      </w:pPr>
      <w:rPr>
        <w:rFonts w:hint="default"/>
        <w:lang w:val="zh-CN" w:eastAsia="zh-CN" w:bidi="zh-CN"/>
      </w:rPr>
    </w:lvl>
  </w:abstractNum>
  <w:abstractNum w:abstractNumId="16"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16"/>
  </w:num>
  <w:num w:numId="4">
    <w:abstractNumId w:val="14"/>
  </w:num>
  <w:num w:numId="5">
    <w:abstractNumId w:val="5"/>
  </w:num>
  <w:num w:numId="6">
    <w:abstractNumId w:val="4"/>
  </w:num>
  <w:num w:numId="7">
    <w:abstractNumId w:val="12"/>
  </w:num>
  <w:num w:numId="8">
    <w:abstractNumId w:val="2"/>
  </w:num>
  <w:num w:numId="9">
    <w:abstractNumId w:val="1"/>
  </w:num>
  <w:num w:numId="10">
    <w:abstractNumId w:val="7"/>
  </w:num>
  <w:num w:numId="11">
    <w:abstractNumId w:val="9"/>
  </w:num>
  <w:num w:numId="12">
    <w:abstractNumId w:val="15"/>
  </w:num>
  <w:num w:numId="13">
    <w:abstractNumId w:val="6"/>
  </w:num>
  <w:num w:numId="14">
    <w:abstractNumId w:val="0"/>
  </w:num>
  <w:num w:numId="15">
    <w:abstractNumId w:val="10"/>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172B9"/>
    <w:rsid w:val="0002141F"/>
    <w:rsid w:val="000250DB"/>
    <w:rsid w:val="00051644"/>
    <w:rsid w:val="0006466D"/>
    <w:rsid w:val="0007177B"/>
    <w:rsid w:val="00072E8B"/>
    <w:rsid w:val="00073311"/>
    <w:rsid w:val="00082A49"/>
    <w:rsid w:val="00086969"/>
    <w:rsid w:val="00091F58"/>
    <w:rsid w:val="00096B0B"/>
    <w:rsid w:val="000A36F2"/>
    <w:rsid w:val="000B522C"/>
    <w:rsid w:val="000C60CF"/>
    <w:rsid w:val="000C769C"/>
    <w:rsid w:val="000D42B1"/>
    <w:rsid w:val="000E1D30"/>
    <w:rsid w:val="000E4498"/>
    <w:rsid w:val="000F64E4"/>
    <w:rsid w:val="00101CB9"/>
    <w:rsid w:val="00113463"/>
    <w:rsid w:val="00126DDA"/>
    <w:rsid w:val="00192560"/>
    <w:rsid w:val="00195F8E"/>
    <w:rsid w:val="001A4998"/>
    <w:rsid w:val="001A5707"/>
    <w:rsid w:val="001C0237"/>
    <w:rsid w:val="001D15F7"/>
    <w:rsid w:val="001D2938"/>
    <w:rsid w:val="001D66C5"/>
    <w:rsid w:val="001E3191"/>
    <w:rsid w:val="001E7340"/>
    <w:rsid w:val="001F0070"/>
    <w:rsid w:val="001F4CDE"/>
    <w:rsid w:val="001F6139"/>
    <w:rsid w:val="002017B9"/>
    <w:rsid w:val="00207530"/>
    <w:rsid w:val="002318C5"/>
    <w:rsid w:val="0024335B"/>
    <w:rsid w:val="00246530"/>
    <w:rsid w:val="00266EA0"/>
    <w:rsid w:val="002808EE"/>
    <w:rsid w:val="00281295"/>
    <w:rsid w:val="0029472D"/>
    <w:rsid w:val="002B6AF6"/>
    <w:rsid w:val="002C3742"/>
    <w:rsid w:val="002E4C97"/>
    <w:rsid w:val="002F2CA5"/>
    <w:rsid w:val="002F723E"/>
    <w:rsid w:val="003008F3"/>
    <w:rsid w:val="003371A5"/>
    <w:rsid w:val="00342C9F"/>
    <w:rsid w:val="003466CD"/>
    <w:rsid w:val="003526D7"/>
    <w:rsid w:val="00392232"/>
    <w:rsid w:val="0039226C"/>
    <w:rsid w:val="003A729F"/>
    <w:rsid w:val="003C141D"/>
    <w:rsid w:val="003D02F3"/>
    <w:rsid w:val="003D3D1B"/>
    <w:rsid w:val="003F0D8E"/>
    <w:rsid w:val="003F4FA2"/>
    <w:rsid w:val="00423A66"/>
    <w:rsid w:val="0042416F"/>
    <w:rsid w:val="0042647D"/>
    <w:rsid w:val="00440A9C"/>
    <w:rsid w:val="00454D7D"/>
    <w:rsid w:val="00462A44"/>
    <w:rsid w:val="00474C19"/>
    <w:rsid w:val="004909E7"/>
    <w:rsid w:val="00491B23"/>
    <w:rsid w:val="00496425"/>
    <w:rsid w:val="004968A7"/>
    <w:rsid w:val="004A7107"/>
    <w:rsid w:val="004B1F76"/>
    <w:rsid w:val="004B74FD"/>
    <w:rsid w:val="004D2444"/>
    <w:rsid w:val="004D281D"/>
    <w:rsid w:val="004D470E"/>
    <w:rsid w:val="004D4BF7"/>
    <w:rsid w:val="004F4209"/>
    <w:rsid w:val="004F5287"/>
    <w:rsid w:val="00504AE8"/>
    <w:rsid w:val="0051549E"/>
    <w:rsid w:val="00531629"/>
    <w:rsid w:val="00533B4A"/>
    <w:rsid w:val="005348B3"/>
    <w:rsid w:val="00553F93"/>
    <w:rsid w:val="005565E4"/>
    <w:rsid w:val="005604A1"/>
    <w:rsid w:val="00562B50"/>
    <w:rsid w:val="0059251C"/>
    <w:rsid w:val="0059588A"/>
    <w:rsid w:val="005B238E"/>
    <w:rsid w:val="005B4E12"/>
    <w:rsid w:val="005C1840"/>
    <w:rsid w:val="005D2FC7"/>
    <w:rsid w:val="005D50B6"/>
    <w:rsid w:val="005D7DE4"/>
    <w:rsid w:val="005E64D8"/>
    <w:rsid w:val="00606B76"/>
    <w:rsid w:val="0062095F"/>
    <w:rsid w:val="00625044"/>
    <w:rsid w:val="006255CE"/>
    <w:rsid w:val="006504F7"/>
    <w:rsid w:val="0068049D"/>
    <w:rsid w:val="00684726"/>
    <w:rsid w:val="006D4B45"/>
    <w:rsid w:val="007121C5"/>
    <w:rsid w:val="00735E59"/>
    <w:rsid w:val="00756C99"/>
    <w:rsid w:val="00763362"/>
    <w:rsid w:val="00773BAE"/>
    <w:rsid w:val="00774B5A"/>
    <w:rsid w:val="0078176B"/>
    <w:rsid w:val="0079648D"/>
    <w:rsid w:val="0079751F"/>
    <w:rsid w:val="007A08A9"/>
    <w:rsid w:val="007B1C2E"/>
    <w:rsid w:val="007B7F11"/>
    <w:rsid w:val="007D6776"/>
    <w:rsid w:val="007D6B5C"/>
    <w:rsid w:val="007F367B"/>
    <w:rsid w:val="007F3B2E"/>
    <w:rsid w:val="007F7EAD"/>
    <w:rsid w:val="00800011"/>
    <w:rsid w:val="00825F52"/>
    <w:rsid w:val="0084385F"/>
    <w:rsid w:val="00866EDF"/>
    <w:rsid w:val="00880B9F"/>
    <w:rsid w:val="00880C17"/>
    <w:rsid w:val="00894C78"/>
    <w:rsid w:val="008A0789"/>
    <w:rsid w:val="008B04EE"/>
    <w:rsid w:val="008C79E0"/>
    <w:rsid w:val="008F079D"/>
    <w:rsid w:val="008F6B93"/>
    <w:rsid w:val="009011B8"/>
    <w:rsid w:val="0090785F"/>
    <w:rsid w:val="00933DF9"/>
    <w:rsid w:val="009405F2"/>
    <w:rsid w:val="00960D74"/>
    <w:rsid w:val="00960FEA"/>
    <w:rsid w:val="0096785B"/>
    <w:rsid w:val="00975BE3"/>
    <w:rsid w:val="00975C5D"/>
    <w:rsid w:val="009811B8"/>
    <w:rsid w:val="009820F4"/>
    <w:rsid w:val="00984D85"/>
    <w:rsid w:val="009B5599"/>
    <w:rsid w:val="009B7708"/>
    <w:rsid w:val="009F2C0C"/>
    <w:rsid w:val="00A02879"/>
    <w:rsid w:val="00A43BDE"/>
    <w:rsid w:val="00A57F63"/>
    <w:rsid w:val="00A73446"/>
    <w:rsid w:val="00A754E7"/>
    <w:rsid w:val="00AB42C3"/>
    <w:rsid w:val="00AB7668"/>
    <w:rsid w:val="00AC167F"/>
    <w:rsid w:val="00AC26AD"/>
    <w:rsid w:val="00AE2325"/>
    <w:rsid w:val="00AE3907"/>
    <w:rsid w:val="00AE4BA8"/>
    <w:rsid w:val="00AF50B5"/>
    <w:rsid w:val="00AF6212"/>
    <w:rsid w:val="00B12E7B"/>
    <w:rsid w:val="00B15F0D"/>
    <w:rsid w:val="00B17326"/>
    <w:rsid w:val="00B23FAB"/>
    <w:rsid w:val="00B247A9"/>
    <w:rsid w:val="00B24D48"/>
    <w:rsid w:val="00B4225A"/>
    <w:rsid w:val="00B57BE6"/>
    <w:rsid w:val="00B75A5F"/>
    <w:rsid w:val="00B9251A"/>
    <w:rsid w:val="00BA04E6"/>
    <w:rsid w:val="00BD519F"/>
    <w:rsid w:val="00BE76B6"/>
    <w:rsid w:val="00BE7D96"/>
    <w:rsid w:val="00BF51BA"/>
    <w:rsid w:val="00BF7EDA"/>
    <w:rsid w:val="00C1551F"/>
    <w:rsid w:val="00C23475"/>
    <w:rsid w:val="00C307AE"/>
    <w:rsid w:val="00C30A06"/>
    <w:rsid w:val="00C473D0"/>
    <w:rsid w:val="00C556D5"/>
    <w:rsid w:val="00C563A3"/>
    <w:rsid w:val="00C56E10"/>
    <w:rsid w:val="00C62E92"/>
    <w:rsid w:val="00C657D4"/>
    <w:rsid w:val="00C67DF2"/>
    <w:rsid w:val="00C76FEF"/>
    <w:rsid w:val="00C804E9"/>
    <w:rsid w:val="00C90BAE"/>
    <w:rsid w:val="00C931AD"/>
    <w:rsid w:val="00C931B7"/>
    <w:rsid w:val="00CB2246"/>
    <w:rsid w:val="00CC6DA8"/>
    <w:rsid w:val="00CD5163"/>
    <w:rsid w:val="00CE67D8"/>
    <w:rsid w:val="00D06532"/>
    <w:rsid w:val="00D116CD"/>
    <w:rsid w:val="00D30C60"/>
    <w:rsid w:val="00D32D4C"/>
    <w:rsid w:val="00D501A8"/>
    <w:rsid w:val="00D51BC3"/>
    <w:rsid w:val="00D5612B"/>
    <w:rsid w:val="00D61715"/>
    <w:rsid w:val="00D65C3C"/>
    <w:rsid w:val="00D8472D"/>
    <w:rsid w:val="00DB08CD"/>
    <w:rsid w:val="00DB129A"/>
    <w:rsid w:val="00DE44E6"/>
    <w:rsid w:val="00E05732"/>
    <w:rsid w:val="00E15819"/>
    <w:rsid w:val="00E53CFA"/>
    <w:rsid w:val="00E8180D"/>
    <w:rsid w:val="00E9120F"/>
    <w:rsid w:val="00EA179A"/>
    <w:rsid w:val="00EA5F1B"/>
    <w:rsid w:val="00EC018D"/>
    <w:rsid w:val="00ED7F92"/>
    <w:rsid w:val="00EE48A4"/>
    <w:rsid w:val="00EF654B"/>
    <w:rsid w:val="00F033B2"/>
    <w:rsid w:val="00F15CC4"/>
    <w:rsid w:val="00F4300B"/>
    <w:rsid w:val="00F4326E"/>
    <w:rsid w:val="00F60440"/>
    <w:rsid w:val="00F91867"/>
    <w:rsid w:val="00F970DB"/>
    <w:rsid w:val="00FB135B"/>
    <w:rsid w:val="00FC487C"/>
    <w:rsid w:val="00FD4F30"/>
    <w:rsid w:val="00FE38B5"/>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paragraph" w:styleId="1">
    <w:name w:val="heading 1"/>
    <w:basedOn w:val="a"/>
    <w:next w:val="a"/>
    <w:link w:val="10"/>
    <w:uiPriority w:val="1"/>
    <w:qFormat/>
    <w:rsid w:val="00C90BAE"/>
    <w:pPr>
      <w:autoSpaceDE w:val="0"/>
      <w:autoSpaceDN w:val="0"/>
      <w:spacing w:before="23"/>
      <w:ind w:right="497"/>
      <w:jc w:val="center"/>
      <w:outlineLvl w:val="0"/>
    </w:pPr>
    <w:rPr>
      <w:rFonts w:ascii="黑体" w:eastAsia="黑体" w:hAnsi="黑体" w:cs="黑体"/>
      <w:b/>
      <w:bCs/>
      <w:kern w:val="0"/>
      <w:sz w:val="32"/>
      <w:szCs w:val="32"/>
      <w:lang w:val="zh-CN" w:bidi="zh-CN"/>
    </w:rPr>
  </w:style>
  <w:style w:type="paragraph" w:styleId="2">
    <w:name w:val="heading 2"/>
    <w:basedOn w:val="a"/>
    <w:next w:val="a"/>
    <w:link w:val="20"/>
    <w:uiPriority w:val="1"/>
    <w:qFormat/>
    <w:rsid w:val="00D501A8"/>
    <w:pPr>
      <w:autoSpaceDE w:val="0"/>
      <w:autoSpaceDN w:val="0"/>
      <w:spacing w:before="58"/>
      <w:ind w:left="504"/>
      <w:jc w:val="left"/>
      <w:outlineLvl w:val="1"/>
    </w:pPr>
    <w:rPr>
      <w:rFonts w:ascii="黑体" w:eastAsia="黑体" w:hAnsi="黑体" w:cs="黑体"/>
      <w:b/>
      <w:bCs/>
      <w:kern w:val="0"/>
      <w:szCs w:val="21"/>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1"/>
    <w:rsid w:val="00C90BAE"/>
    <w:rPr>
      <w:rFonts w:ascii="黑体" w:eastAsia="黑体" w:hAnsi="黑体" w:cs="黑体"/>
      <w:b/>
      <w:bCs/>
      <w:kern w:val="0"/>
      <w:sz w:val="32"/>
      <w:szCs w:val="32"/>
      <w:lang w:val="zh-CN" w:bidi="zh-CN"/>
    </w:rPr>
  </w:style>
  <w:style w:type="character" w:customStyle="1" w:styleId="20">
    <w:name w:val="标题 2 字符"/>
    <w:basedOn w:val="a0"/>
    <w:link w:val="2"/>
    <w:uiPriority w:val="1"/>
    <w:rsid w:val="00D501A8"/>
    <w:rPr>
      <w:rFonts w:ascii="黑体" w:eastAsia="黑体" w:hAnsi="黑体" w:cs="黑体"/>
      <w:b/>
      <w:bCs/>
      <w:kern w:val="0"/>
      <w:szCs w:val="21"/>
      <w:lang w:val="zh-CN" w:bidi="zh-CN"/>
    </w:rPr>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rsid w:val="0039226C"/>
    <w:rPr>
      <w:sz w:val="18"/>
      <w:szCs w:val="18"/>
    </w:rPr>
  </w:style>
  <w:style w:type="character" w:customStyle="1" w:styleId="a9">
    <w:name w:val="批注框文本 字符"/>
    <w:basedOn w:val="a0"/>
    <w:link w:val="a8"/>
    <w:rsid w:val="0039226C"/>
    <w:rPr>
      <w:sz w:val="18"/>
      <w:szCs w:val="18"/>
    </w:rPr>
  </w:style>
  <w:style w:type="paragraph" w:styleId="aa">
    <w:name w:val="List Paragraph"/>
    <w:basedOn w:val="a"/>
    <w:uiPriority w:val="1"/>
    <w:qFormat/>
    <w:rsid w:val="0084385F"/>
    <w:pPr>
      <w:ind w:firstLineChars="200" w:firstLine="420"/>
    </w:pPr>
  </w:style>
  <w:style w:type="character" w:customStyle="1" w:styleId="ab">
    <w:name w:val="无间隔 字符"/>
    <w:basedOn w:val="a0"/>
    <w:link w:val="ac"/>
    <w:rsid w:val="003C141D"/>
    <w:rPr>
      <w:sz w:val="22"/>
    </w:rPr>
  </w:style>
  <w:style w:type="paragraph" w:styleId="ac">
    <w:name w:val="No Spacing"/>
    <w:link w:val="ab"/>
    <w:qFormat/>
    <w:rsid w:val="003C141D"/>
    <w:rPr>
      <w:sz w:val="22"/>
    </w:rPr>
  </w:style>
  <w:style w:type="character" w:customStyle="1" w:styleId="ad">
    <w:name w:val="日期 字符"/>
    <w:basedOn w:val="a0"/>
    <w:link w:val="ae"/>
    <w:rsid w:val="003C141D"/>
    <w:rPr>
      <w:rFonts w:ascii="Calibri" w:eastAsia="宋体" w:hAnsi="Calibri" w:cs="Times New Roman"/>
    </w:rPr>
  </w:style>
  <w:style w:type="paragraph" w:styleId="ae">
    <w:name w:val="Date"/>
    <w:basedOn w:val="a"/>
    <w:next w:val="a"/>
    <w:link w:val="ad"/>
    <w:rsid w:val="003C141D"/>
    <w:pPr>
      <w:ind w:leftChars="2500" w:left="100"/>
    </w:pPr>
    <w:rPr>
      <w:rFonts w:ascii="Calibri" w:eastAsia="宋体" w:hAnsi="Calibri" w:cs="Times New Roman"/>
    </w:rPr>
  </w:style>
  <w:style w:type="character" w:customStyle="1" w:styleId="Char1">
    <w:name w:val="日期 Char1"/>
    <w:basedOn w:val="a0"/>
    <w:uiPriority w:val="99"/>
    <w:semiHidden/>
    <w:rsid w:val="003C141D"/>
  </w:style>
  <w:style w:type="character" w:customStyle="1" w:styleId="Char10">
    <w:name w:val="批注框文本 Char1"/>
    <w:basedOn w:val="a0"/>
    <w:uiPriority w:val="99"/>
    <w:semiHidden/>
    <w:rsid w:val="003C141D"/>
    <w:rPr>
      <w:rFonts w:ascii="Calibri" w:eastAsia="宋体" w:hAnsi="Calibri" w:cs="Times New Roman"/>
      <w:sz w:val="18"/>
      <w:szCs w:val="18"/>
    </w:rPr>
  </w:style>
  <w:style w:type="character" w:styleId="af">
    <w:name w:val="Hyperlink"/>
    <w:basedOn w:val="a0"/>
    <w:uiPriority w:val="99"/>
    <w:semiHidden/>
    <w:unhideWhenUsed/>
    <w:rsid w:val="003C141D"/>
    <w:rPr>
      <w:strike w:val="0"/>
      <w:dstrike w:val="0"/>
      <w:color w:val="2489F6"/>
      <w:u w:val="none"/>
      <w:effect w:val="none"/>
    </w:rPr>
  </w:style>
  <w:style w:type="character" w:styleId="af0">
    <w:name w:val="Emphasis"/>
    <w:basedOn w:val="a0"/>
    <w:uiPriority w:val="20"/>
    <w:qFormat/>
    <w:rsid w:val="003C141D"/>
    <w:rPr>
      <w:i/>
      <w:iCs/>
    </w:rPr>
  </w:style>
  <w:style w:type="character" w:customStyle="1" w:styleId="qcp">
    <w:name w:val="qcp"/>
    <w:basedOn w:val="a0"/>
    <w:rsid w:val="003C141D"/>
  </w:style>
  <w:style w:type="paragraph" w:styleId="af1">
    <w:name w:val="Body Text"/>
    <w:basedOn w:val="a"/>
    <w:link w:val="af2"/>
    <w:uiPriority w:val="1"/>
    <w:qFormat/>
    <w:rsid w:val="003D02F3"/>
    <w:pPr>
      <w:autoSpaceDE w:val="0"/>
      <w:autoSpaceDN w:val="0"/>
      <w:jc w:val="left"/>
    </w:pPr>
    <w:rPr>
      <w:rFonts w:ascii="Times New Roman" w:eastAsia="Times New Roman" w:hAnsi="Times New Roman" w:cs="Times New Roman"/>
      <w:kern w:val="0"/>
      <w:szCs w:val="21"/>
      <w:lang w:val="zh-CN" w:bidi="zh-CN"/>
    </w:rPr>
  </w:style>
  <w:style w:type="character" w:customStyle="1" w:styleId="af2">
    <w:name w:val="正文文本 字符"/>
    <w:basedOn w:val="a0"/>
    <w:link w:val="af1"/>
    <w:uiPriority w:val="1"/>
    <w:rsid w:val="003D02F3"/>
    <w:rPr>
      <w:rFonts w:ascii="Times New Roman" w:eastAsia="Times New Roman" w:hAnsi="Times New Roman" w:cs="Times New Roman"/>
      <w:kern w:val="0"/>
      <w:szCs w:val="21"/>
      <w:lang w:val="zh-CN" w:bidi="zh-CN"/>
    </w:rPr>
  </w:style>
  <w:style w:type="paragraph" w:customStyle="1" w:styleId="TableParagraph">
    <w:name w:val="Table Paragraph"/>
    <w:basedOn w:val="a"/>
    <w:uiPriority w:val="1"/>
    <w:qFormat/>
    <w:rsid w:val="003D02F3"/>
    <w:pPr>
      <w:autoSpaceDE w:val="0"/>
      <w:autoSpaceDN w:val="0"/>
      <w:jc w:val="left"/>
    </w:pPr>
    <w:rPr>
      <w:rFonts w:ascii="Times New Roman" w:eastAsia="Times New Roman" w:hAnsi="Times New Roman" w:cs="Times New Roman"/>
      <w:kern w:val="0"/>
      <w:sz w:val="22"/>
      <w:lang w:val="zh-CN" w:bidi="zh-CN"/>
    </w:rPr>
  </w:style>
  <w:style w:type="paragraph" w:customStyle="1" w:styleId="af3">
    <w:name w:val="一级章节"/>
    <w:basedOn w:val="a"/>
    <w:qFormat/>
    <w:rsid w:val="001D2938"/>
    <w:pPr>
      <w:widowControl/>
      <w:jc w:val="left"/>
      <w:outlineLvl w:val="1"/>
    </w:pPr>
    <w:rPr>
      <w:rFonts w:ascii="宋体" w:eastAsia="宋体" w:hAnsi="宋体" w:cs="Malgun Gothic"/>
      <w:color w:val="000000" w:themeColor="text1"/>
      <w:szCs w:val="21"/>
    </w:rPr>
  </w:style>
  <w:style w:type="paragraph" w:customStyle="1" w:styleId="af4">
    <w:name w:val="三级章节"/>
    <w:basedOn w:val="a"/>
    <w:qFormat/>
    <w:rsid w:val="001D2938"/>
    <w:pPr>
      <w:widowControl/>
      <w:jc w:val="left"/>
      <w:outlineLvl w:val="3"/>
    </w:pPr>
    <w:rPr>
      <w:rFonts w:ascii="宋体" w:eastAsia="宋体" w:hAnsi="宋体" w:cs="Malgun Gothic"/>
      <w:color w:val="000000" w:themeColor="text1"/>
      <w:szCs w:val="21"/>
    </w:rPr>
  </w:style>
  <w:style w:type="paragraph" w:customStyle="1" w:styleId="af5">
    <w:name w:val="四级章节"/>
    <w:basedOn w:val="a"/>
    <w:qFormat/>
    <w:rsid w:val="001D2938"/>
    <w:pPr>
      <w:widowControl/>
      <w:jc w:val="left"/>
      <w:outlineLvl w:val="4"/>
    </w:pPr>
    <w:rPr>
      <w:rFonts w:ascii="宋体" w:eastAsia="宋体" w:hAnsi="宋体" w:cs="Malgun Gothic"/>
      <w:color w:val="000000" w:themeColor="text1"/>
      <w:szCs w:val="21"/>
    </w:rPr>
  </w:style>
  <w:style w:type="paragraph" w:styleId="af6">
    <w:name w:val="footnote text"/>
    <w:basedOn w:val="a"/>
    <w:link w:val="af7"/>
    <w:uiPriority w:val="99"/>
    <w:semiHidden/>
    <w:unhideWhenUsed/>
    <w:qFormat/>
    <w:rsid w:val="001D2938"/>
    <w:pPr>
      <w:widowControl/>
      <w:snapToGrid w:val="0"/>
      <w:jc w:val="left"/>
    </w:pPr>
    <w:rPr>
      <w:rFonts w:ascii="宋体" w:eastAsia="宋体" w:hAnsi="宋体" w:cs="Malgun Gothic"/>
      <w:color w:val="000000" w:themeColor="text1"/>
      <w:sz w:val="18"/>
      <w:szCs w:val="18"/>
    </w:rPr>
  </w:style>
  <w:style w:type="character" w:customStyle="1" w:styleId="af7">
    <w:name w:val="脚注文本 字符"/>
    <w:basedOn w:val="a0"/>
    <w:link w:val="af6"/>
    <w:uiPriority w:val="99"/>
    <w:semiHidden/>
    <w:rsid w:val="001D2938"/>
    <w:rPr>
      <w:rFonts w:ascii="宋体" w:eastAsia="宋体" w:hAnsi="宋体" w:cs="Malgun Gothic"/>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image" Target="media/image6.png"/><Relationship Id="rId26" Type="http://schemas.microsoft.com/office/2007/relationships/hdphoto" Target="media/hdphoto9.wdp"/><Relationship Id="rId39" Type="http://schemas.openxmlformats.org/officeDocument/2006/relationships/image" Target="media/image19.jpeg"/><Relationship Id="rId21" Type="http://schemas.openxmlformats.org/officeDocument/2006/relationships/image" Target="media/image8.png"/><Relationship Id="rId34" Type="http://schemas.microsoft.com/office/2007/relationships/hdphoto" Target="media/hdphoto13.wdp"/><Relationship Id="rId42" Type="http://schemas.openxmlformats.org/officeDocument/2006/relationships/image" Target="media/image22.jpeg"/><Relationship Id="rId47" Type="http://schemas.openxmlformats.org/officeDocument/2006/relationships/image" Target="media/image27.png"/><Relationship Id="rId50" Type="http://schemas.openxmlformats.org/officeDocument/2006/relationships/image" Target="media/image30.jpeg"/><Relationship Id="rId55" Type="http://schemas.openxmlformats.org/officeDocument/2006/relationships/hyperlink" Target="mailto:2019@163.com" TargetMode="External"/><Relationship Id="rId7" Type="http://schemas.openxmlformats.org/officeDocument/2006/relationships/endnotes" Target="endnotes.xml"/><Relationship Id="rId12" Type="http://schemas.openxmlformats.org/officeDocument/2006/relationships/image" Target="media/image3.png"/><Relationship Id="rId17" Type="http://schemas.microsoft.com/office/2007/relationships/hdphoto" Target="media/hdphoto5.wdp"/><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image" Target="media/image18.jpeg"/><Relationship Id="rId46" Type="http://schemas.openxmlformats.org/officeDocument/2006/relationships/image" Target="media/image26.pn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jpeg"/><Relationship Id="rId29" Type="http://schemas.openxmlformats.org/officeDocument/2006/relationships/image" Target="media/image12.png"/><Relationship Id="rId41" Type="http://schemas.openxmlformats.org/officeDocument/2006/relationships/image" Target="media/image21.jpeg"/><Relationship Id="rId54" Type="http://schemas.openxmlformats.org/officeDocument/2006/relationships/hyperlink" Target="mailto:2019@163.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24" Type="http://schemas.microsoft.com/office/2007/relationships/hdphoto" Target="media/hdphoto8.wdp"/><Relationship Id="rId32" Type="http://schemas.microsoft.com/office/2007/relationships/hdphoto" Target="media/hdphoto12.wdp"/><Relationship Id="rId37" Type="http://schemas.openxmlformats.org/officeDocument/2006/relationships/image" Target="media/image17.jpeg"/><Relationship Id="rId40" Type="http://schemas.openxmlformats.org/officeDocument/2006/relationships/image" Target="media/image20.jpeg"/><Relationship Id="rId45" Type="http://schemas.openxmlformats.org/officeDocument/2006/relationships/image" Target="media/image25.jpeg"/><Relationship Id="rId53" Type="http://schemas.openxmlformats.org/officeDocument/2006/relationships/hyperlink" Target="mailto:Harry@hotmail.com"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microsoft.com/office/2007/relationships/hdphoto" Target="media/hdphoto4.wdp"/><Relationship Id="rId23" Type="http://schemas.openxmlformats.org/officeDocument/2006/relationships/image" Target="media/image9.png"/><Relationship Id="rId28" Type="http://schemas.microsoft.com/office/2007/relationships/hdphoto" Target="media/hdphoto10.wdp"/><Relationship Id="rId36" Type="http://schemas.openxmlformats.org/officeDocument/2006/relationships/image" Target="media/image16.jpeg"/><Relationship Id="rId49" Type="http://schemas.openxmlformats.org/officeDocument/2006/relationships/image" Target="media/image29.jpeg"/><Relationship Id="rId57" Type="http://schemas.openxmlformats.org/officeDocument/2006/relationships/footer" Target="footer2.xml"/><Relationship Id="rId10" Type="http://schemas.openxmlformats.org/officeDocument/2006/relationships/image" Target="media/image2.png"/><Relationship Id="rId19" Type="http://schemas.microsoft.com/office/2007/relationships/hdphoto" Target="media/hdphoto6.wdp"/><Relationship Id="rId31" Type="http://schemas.openxmlformats.org/officeDocument/2006/relationships/image" Target="media/image13.png"/><Relationship Id="rId44" Type="http://schemas.openxmlformats.org/officeDocument/2006/relationships/image" Target="media/image24.png"/><Relationship Id="rId52" Type="http://schemas.openxmlformats.org/officeDocument/2006/relationships/hyperlink" Target="mailto:Harry@hotmail.com"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microsoft.com/office/2007/relationships/hdphoto" Target="media/hdphoto7.wdp"/><Relationship Id="rId27" Type="http://schemas.openxmlformats.org/officeDocument/2006/relationships/image" Target="media/image11.png"/><Relationship Id="rId30" Type="http://schemas.microsoft.com/office/2007/relationships/hdphoto" Target="media/hdphoto11.wdp"/><Relationship Id="rId35" Type="http://schemas.openxmlformats.org/officeDocument/2006/relationships/image" Target="media/image15.jpeg"/><Relationship Id="rId43" Type="http://schemas.openxmlformats.org/officeDocument/2006/relationships/image" Target="media/image23.jpeg"/><Relationship Id="rId48" Type="http://schemas.openxmlformats.org/officeDocument/2006/relationships/image" Target="media/image28.jpeg"/><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31.jpe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FE9562-E24E-4027-B6DC-51D83CF80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10</Pages>
  <Words>3606</Words>
  <Characters>20558</Characters>
  <Application>Microsoft Office Word</Application>
  <DocSecurity>0</DocSecurity>
  <Lines>171</Lines>
  <Paragraphs>48</Paragraphs>
  <ScaleCrop>false</ScaleCrop>
  <Company>技术维护组</Company>
  <LinksUpToDate>false</LinksUpToDate>
  <CharactersWithSpaces>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田茂友</cp:lastModifiedBy>
  <cp:revision>25</cp:revision>
  <cp:lastPrinted>2019-07-16T00:30:00Z</cp:lastPrinted>
  <dcterms:created xsi:type="dcterms:W3CDTF">2017-10-07T20:41:00Z</dcterms:created>
  <dcterms:modified xsi:type="dcterms:W3CDTF">2019-09-09T03:39:00Z</dcterms:modified>
</cp:coreProperties>
</file>